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95191" w14:textId="77777777" w:rsidR="00F25B70" w:rsidRPr="007B136F" w:rsidRDefault="00F25B70" w:rsidP="00830B75">
      <w:pPr>
        <w:pBdr>
          <w:bottom w:val="single" w:sz="24" w:space="1" w:color="FF0000"/>
        </w:pBdr>
        <w:spacing w:after="0" w:line="240" w:lineRule="auto"/>
        <w:jc w:val="center"/>
        <w:rPr>
          <w:rFonts w:ascii="Cambria" w:hAnsi="Cambria" w:cs="Cambria"/>
          <w:b/>
          <w:bCs/>
          <w:sz w:val="52"/>
          <w:szCs w:val="44"/>
          <w:lang w:val="cs-CZ"/>
        </w:rPr>
      </w:pPr>
      <w:r w:rsidRPr="007B136F">
        <w:rPr>
          <w:rFonts w:ascii="Cambria" w:hAnsi="Cambria" w:cs="Cambria"/>
          <w:b/>
          <w:bCs/>
          <w:sz w:val="52"/>
          <w:szCs w:val="44"/>
          <w:lang w:val="cs-CZ"/>
        </w:rPr>
        <w:t>S</w:t>
      </w:r>
      <w:r w:rsidR="00857311" w:rsidRPr="007B136F">
        <w:rPr>
          <w:rFonts w:ascii="Cambria" w:hAnsi="Cambria" w:cs="Cambria"/>
          <w:b/>
          <w:bCs/>
          <w:sz w:val="52"/>
          <w:szCs w:val="44"/>
          <w:lang w:val="cs-CZ"/>
        </w:rPr>
        <w:t>m</w:t>
      </w:r>
      <w:r w:rsidRPr="007B136F">
        <w:rPr>
          <w:rFonts w:ascii="Cambria" w:hAnsi="Cambria" w:cs="Cambria"/>
          <w:b/>
          <w:bCs/>
          <w:sz w:val="52"/>
          <w:szCs w:val="44"/>
          <w:lang w:val="cs-CZ"/>
        </w:rPr>
        <w:t>louva o dílo</w:t>
      </w:r>
    </w:p>
    <w:p w14:paraId="05EAE87E" w14:textId="77777777" w:rsidR="00E41C6C" w:rsidRPr="00264963" w:rsidRDefault="00E41C6C" w:rsidP="00C13A16">
      <w:pPr>
        <w:rPr>
          <w:rFonts w:ascii="Cambria" w:hAnsi="Cambria" w:cs="Arial"/>
          <w:sz w:val="2"/>
          <w:szCs w:val="2"/>
          <w:lang w:val="cs-CZ"/>
        </w:rPr>
      </w:pPr>
    </w:p>
    <w:p w14:paraId="1FE5E1D2" w14:textId="77777777" w:rsidR="00C13A16" w:rsidRPr="00264963" w:rsidRDefault="001943F3" w:rsidP="00C13A16">
      <w:pPr>
        <w:rPr>
          <w:rFonts w:ascii="Cambria" w:hAnsi="Cambria" w:cs="Arial"/>
          <w:lang w:val="cs-CZ"/>
        </w:rPr>
      </w:pPr>
      <w:r w:rsidRPr="00264963">
        <w:rPr>
          <w:rFonts w:ascii="Cambria" w:hAnsi="Cambria" w:cs="Arial"/>
          <w:lang w:val="cs-CZ"/>
        </w:rPr>
        <w:t>evidována u Objednatele pod č</w:t>
      </w:r>
      <w:r w:rsidR="00C13A16" w:rsidRPr="00264963">
        <w:rPr>
          <w:rFonts w:ascii="Cambria" w:hAnsi="Cambria" w:cs="Arial"/>
          <w:lang w:val="cs-CZ"/>
        </w:rPr>
        <w:t xml:space="preserve">. </w:t>
      </w:r>
      <w:r w:rsidR="007C645F" w:rsidRPr="00264963">
        <w:rPr>
          <w:highlight w:val="yellow"/>
          <w:shd w:val="clear" w:color="auto" w:fill="FFFF00"/>
          <w:lang w:val="cs-CZ"/>
        </w:rPr>
        <w:fldChar w:fldCharType="begin">
          <w:ffData>
            <w:name w:val="Text2"/>
            <w:enabled/>
            <w:calcOnExit w:val="0"/>
            <w:textInput/>
          </w:ffData>
        </w:fldChar>
      </w:r>
      <w:r w:rsidR="00C13A16" w:rsidRPr="00264963">
        <w:rPr>
          <w:highlight w:val="yellow"/>
          <w:shd w:val="clear" w:color="auto" w:fill="FFFF00"/>
          <w:lang w:val="cs-CZ"/>
        </w:rPr>
        <w:instrText xml:space="preserve"> FORMTEXT </w:instrText>
      </w:r>
      <w:r w:rsidR="007C645F" w:rsidRPr="00264963">
        <w:rPr>
          <w:highlight w:val="yellow"/>
          <w:shd w:val="clear" w:color="auto" w:fill="FFFF00"/>
          <w:lang w:val="cs-CZ"/>
        </w:rPr>
      </w:r>
      <w:r w:rsidR="007C645F" w:rsidRPr="00264963">
        <w:rPr>
          <w:highlight w:val="yellow"/>
          <w:shd w:val="clear" w:color="auto" w:fill="FFFF00"/>
          <w:lang w:val="cs-CZ"/>
        </w:rPr>
        <w:fldChar w:fldCharType="separate"/>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7C645F" w:rsidRPr="00264963">
        <w:rPr>
          <w:highlight w:val="yellow"/>
          <w:shd w:val="clear" w:color="auto" w:fill="FFFF00"/>
          <w:lang w:val="cs-CZ"/>
        </w:rPr>
        <w:fldChar w:fldCharType="end"/>
      </w:r>
    </w:p>
    <w:p w14:paraId="51150A08" w14:textId="77777777" w:rsidR="001943F3" w:rsidRPr="00264963" w:rsidRDefault="001943F3" w:rsidP="00C13A16">
      <w:pPr>
        <w:rPr>
          <w:rFonts w:ascii="Cambria" w:hAnsi="Cambria" w:cs="Arial"/>
          <w:lang w:val="cs-CZ"/>
        </w:rPr>
      </w:pPr>
      <w:r w:rsidRPr="00264963">
        <w:rPr>
          <w:rFonts w:ascii="Cambria" w:hAnsi="Cambria" w:cs="Arial"/>
          <w:lang w:val="cs-CZ"/>
        </w:rPr>
        <w:t>a u Zhotovitele pod č</w:t>
      </w:r>
      <w:r w:rsidR="00C13A16" w:rsidRPr="00264963">
        <w:rPr>
          <w:rFonts w:ascii="Cambria" w:hAnsi="Cambria" w:cs="Arial"/>
          <w:lang w:val="cs-CZ"/>
        </w:rPr>
        <w:t xml:space="preserve">. </w:t>
      </w:r>
      <w:r w:rsidR="007C645F" w:rsidRPr="00264963">
        <w:rPr>
          <w:highlight w:val="yellow"/>
          <w:shd w:val="clear" w:color="auto" w:fill="FFFF00"/>
          <w:lang w:val="cs-CZ"/>
        </w:rPr>
        <w:fldChar w:fldCharType="begin">
          <w:ffData>
            <w:name w:val="Text2"/>
            <w:enabled/>
            <w:calcOnExit w:val="0"/>
            <w:textInput/>
          </w:ffData>
        </w:fldChar>
      </w:r>
      <w:r w:rsidR="00C13A16" w:rsidRPr="00264963">
        <w:rPr>
          <w:highlight w:val="yellow"/>
          <w:shd w:val="clear" w:color="auto" w:fill="FFFF00"/>
          <w:lang w:val="cs-CZ"/>
        </w:rPr>
        <w:instrText xml:space="preserve"> FORMTEXT </w:instrText>
      </w:r>
      <w:r w:rsidR="007C645F" w:rsidRPr="00264963">
        <w:rPr>
          <w:highlight w:val="yellow"/>
          <w:shd w:val="clear" w:color="auto" w:fill="FFFF00"/>
          <w:lang w:val="cs-CZ"/>
        </w:rPr>
      </w:r>
      <w:r w:rsidR="007C645F" w:rsidRPr="00264963">
        <w:rPr>
          <w:highlight w:val="yellow"/>
          <w:shd w:val="clear" w:color="auto" w:fill="FFFF00"/>
          <w:lang w:val="cs-CZ"/>
        </w:rPr>
        <w:fldChar w:fldCharType="separate"/>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C13A16" w:rsidRPr="00264963">
        <w:rPr>
          <w:highlight w:val="yellow"/>
          <w:shd w:val="clear" w:color="auto" w:fill="FFFF00"/>
          <w:lang w:val="cs-CZ"/>
        </w:rPr>
        <w:t> </w:t>
      </w:r>
      <w:r w:rsidR="007C645F" w:rsidRPr="00264963">
        <w:rPr>
          <w:highlight w:val="yellow"/>
          <w:shd w:val="clear" w:color="auto" w:fill="FFFF00"/>
          <w:lang w:val="cs-CZ"/>
        </w:rPr>
        <w:fldChar w:fldCharType="end"/>
      </w:r>
    </w:p>
    <w:p w14:paraId="2F2EBF75" w14:textId="77777777" w:rsidR="00C84005" w:rsidRPr="00264963" w:rsidRDefault="00C84005" w:rsidP="00C84005">
      <w:pPr>
        <w:jc w:val="center"/>
        <w:rPr>
          <w:rFonts w:ascii="Cambria" w:hAnsi="Cambria" w:cs="Cambria"/>
          <w:lang w:val="cs-CZ"/>
        </w:rPr>
      </w:pPr>
      <w:r w:rsidRPr="00264963">
        <w:rPr>
          <w:rFonts w:ascii="Cambria" w:hAnsi="Cambria" w:cs="Cambria"/>
          <w:lang w:val="cs-CZ"/>
        </w:rPr>
        <w:t>(dále</w:t>
      </w:r>
      <w:r w:rsidR="00F84014" w:rsidRPr="00264963">
        <w:rPr>
          <w:rFonts w:ascii="Cambria" w:hAnsi="Cambria" w:cs="Cambria"/>
          <w:lang w:val="cs-CZ"/>
        </w:rPr>
        <w:t xml:space="preserve"> též </w:t>
      </w:r>
      <w:r w:rsidRPr="00264963">
        <w:rPr>
          <w:rFonts w:ascii="Cambria" w:hAnsi="Cambria" w:cs="Cambria"/>
          <w:lang w:val="cs-CZ"/>
        </w:rPr>
        <w:t xml:space="preserve">„Smlouva“) ve smyslu § 51 odstavce 1 zákona č. 134/2016 Sb., o zadávání veřejných zakázek, ve znění pozdějších předpisů, uzavřená dle § </w:t>
      </w:r>
      <w:smartTag w:uri="urn:schemas-microsoft-com:office:smarttags" w:element="metricconverter">
        <w:smartTagPr>
          <w:attr w:name="ProductID" w:val="2586 a"/>
        </w:smartTagPr>
        <w:r w:rsidRPr="00264963">
          <w:rPr>
            <w:rFonts w:ascii="Cambria" w:hAnsi="Cambria" w:cs="Cambria"/>
            <w:lang w:val="cs-CZ"/>
          </w:rPr>
          <w:t>2586 a</w:t>
        </w:r>
      </w:smartTag>
      <w:r w:rsidRPr="00264963">
        <w:rPr>
          <w:rFonts w:ascii="Cambria" w:hAnsi="Cambria" w:cs="Cambria"/>
          <w:lang w:val="cs-CZ"/>
        </w:rPr>
        <w:t xml:space="preserve"> násl. zákona </w:t>
      </w:r>
      <w:r w:rsidRPr="00264963">
        <w:rPr>
          <w:rFonts w:ascii="Cambria" w:hAnsi="Cambria" w:cs="Cambria"/>
          <w:lang w:val="cs-CZ"/>
        </w:rPr>
        <w:br/>
        <w:t>č. 89/2012 Sb., občanský zákoník, ve znění pozdějších předpisů (dále jen</w:t>
      </w:r>
      <w:r w:rsidRPr="00264963">
        <w:rPr>
          <w:rFonts w:ascii="Cambria" w:hAnsi="Cambria" w:cs="Cambria"/>
          <w:lang w:val="cs-CZ"/>
        </w:rPr>
        <w:br/>
        <w:t xml:space="preserve"> „občanský zákoník“)</w:t>
      </w:r>
    </w:p>
    <w:p w14:paraId="2F73AA38" w14:textId="77777777" w:rsidR="00B54677" w:rsidRPr="00264963" w:rsidRDefault="00B54677" w:rsidP="00C84005">
      <w:pPr>
        <w:jc w:val="center"/>
        <w:rPr>
          <w:rFonts w:ascii="Cambria" w:hAnsi="Cambria" w:cs="Cambria"/>
          <w:lang w:val="cs-CZ"/>
        </w:rPr>
      </w:pPr>
    </w:p>
    <w:p w14:paraId="03560176" w14:textId="77777777" w:rsidR="00F25B70" w:rsidRPr="00264963" w:rsidRDefault="00F25B70" w:rsidP="00792142">
      <w:pPr>
        <w:pStyle w:val="Nadpis1"/>
        <w:spacing w:before="360" w:line="240" w:lineRule="auto"/>
        <w:ind w:left="0"/>
        <w:rPr>
          <w:sz w:val="22"/>
          <w:szCs w:val="22"/>
          <w:lang w:val="cs-CZ"/>
        </w:rPr>
      </w:pPr>
      <w:r w:rsidRPr="00264963">
        <w:rPr>
          <w:sz w:val="22"/>
          <w:szCs w:val="22"/>
          <w:lang w:val="cs-CZ"/>
        </w:rPr>
        <w:t>Smluvní strany</w:t>
      </w:r>
    </w:p>
    <w:p w14:paraId="1582BA8D" w14:textId="77777777" w:rsidR="00396C9C" w:rsidRPr="00264963" w:rsidRDefault="007B136F" w:rsidP="004242A6">
      <w:pPr>
        <w:pStyle w:val="Nadpis2"/>
        <w:numPr>
          <w:ilvl w:val="1"/>
          <w:numId w:val="6"/>
        </w:numPr>
        <w:ind w:left="851"/>
        <w:rPr>
          <w:b/>
          <w:bCs/>
          <w:i/>
          <w:iCs/>
          <w:sz w:val="22"/>
          <w:szCs w:val="22"/>
          <w:lang w:val="cs-CZ"/>
        </w:rPr>
      </w:pPr>
      <w:r>
        <w:rPr>
          <w:b/>
          <w:bCs/>
          <w:i/>
          <w:iCs/>
          <w:sz w:val="22"/>
          <w:szCs w:val="22"/>
        </w:rPr>
        <w:t xml:space="preserve">Město Mnichovice </w:t>
      </w:r>
    </w:p>
    <w:p w14:paraId="533B6CEB" w14:textId="77777777" w:rsidR="00396C9C" w:rsidRPr="00264963" w:rsidRDefault="00396C9C" w:rsidP="00396C9C">
      <w:pPr>
        <w:tabs>
          <w:tab w:val="left" w:pos="3402"/>
        </w:tabs>
        <w:spacing w:line="240" w:lineRule="auto"/>
        <w:ind w:left="3402" w:hanging="3402"/>
        <w:jc w:val="both"/>
        <w:rPr>
          <w:rFonts w:ascii="Cambria" w:hAnsi="Cambria"/>
          <w:lang w:val="cs-CZ"/>
        </w:rPr>
      </w:pPr>
      <w:r w:rsidRPr="00264963">
        <w:rPr>
          <w:rFonts w:ascii="Cambria" w:hAnsi="Cambria" w:cs="Cambria"/>
          <w:lang w:val="cs-CZ"/>
        </w:rPr>
        <w:t>Sídlo:</w:t>
      </w:r>
      <w:r w:rsidRPr="00264963">
        <w:rPr>
          <w:rFonts w:ascii="Cambria" w:hAnsi="Cambria"/>
          <w:lang w:val="cs-CZ"/>
        </w:rPr>
        <w:tab/>
      </w:r>
      <w:r w:rsidR="007B136F" w:rsidRPr="0073747D">
        <w:rPr>
          <w:rFonts w:asciiTheme="majorHAnsi" w:hAnsiTheme="majorHAnsi"/>
        </w:rPr>
        <w:t>Masarykovo náměstí 83, 251 64 Mnichovice</w:t>
      </w:r>
    </w:p>
    <w:p w14:paraId="29CE47F8" w14:textId="77777777" w:rsidR="00396C9C" w:rsidRPr="00264963" w:rsidRDefault="00396C9C" w:rsidP="00396C9C">
      <w:pPr>
        <w:pStyle w:val="Bezmezer"/>
        <w:tabs>
          <w:tab w:val="left" w:pos="3402"/>
        </w:tabs>
        <w:spacing w:line="240" w:lineRule="auto"/>
        <w:rPr>
          <w:sz w:val="22"/>
          <w:szCs w:val="22"/>
        </w:rPr>
      </w:pPr>
      <w:r w:rsidRPr="00264963">
        <w:rPr>
          <w:sz w:val="22"/>
          <w:szCs w:val="22"/>
        </w:rPr>
        <w:t>Statutární zástupce:</w:t>
      </w:r>
      <w:r w:rsidRPr="00264963">
        <w:rPr>
          <w:sz w:val="22"/>
          <w:szCs w:val="22"/>
        </w:rPr>
        <w:tab/>
      </w:r>
      <w:r w:rsidR="00563667">
        <w:rPr>
          <w:rFonts w:asciiTheme="majorHAnsi" w:hAnsiTheme="majorHAnsi"/>
          <w:sz w:val="22"/>
        </w:rPr>
        <w:t>Mgr. Petra Pecková, starostka</w:t>
      </w:r>
    </w:p>
    <w:p w14:paraId="69ABAB57" w14:textId="77777777" w:rsidR="00396C9C" w:rsidRPr="00264963" w:rsidRDefault="00396C9C" w:rsidP="00396C9C">
      <w:pPr>
        <w:pStyle w:val="Bezmezer"/>
        <w:tabs>
          <w:tab w:val="left" w:pos="3402"/>
        </w:tabs>
        <w:spacing w:line="240" w:lineRule="auto"/>
        <w:rPr>
          <w:sz w:val="22"/>
          <w:szCs w:val="22"/>
        </w:rPr>
      </w:pPr>
      <w:r w:rsidRPr="00264963">
        <w:rPr>
          <w:sz w:val="22"/>
          <w:szCs w:val="22"/>
        </w:rPr>
        <w:t>IČ</w:t>
      </w:r>
      <w:r w:rsidR="00DE3BB2" w:rsidRPr="00264963">
        <w:rPr>
          <w:sz w:val="22"/>
          <w:szCs w:val="22"/>
        </w:rPr>
        <w:t>O</w:t>
      </w:r>
      <w:r w:rsidRPr="00264963">
        <w:rPr>
          <w:sz w:val="22"/>
          <w:szCs w:val="22"/>
        </w:rPr>
        <w:t>:</w:t>
      </w:r>
      <w:r w:rsidRPr="00264963">
        <w:rPr>
          <w:sz w:val="22"/>
          <w:szCs w:val="22"/>
        </w:rPr>
        <w:tab/>
      </w:r>
      <w:r w:rsidR="007B136F">
        <w:rPr>
          <w:rFonts w:asciiTheme="majorHAnsi" w:hAnsiTheme="majorHAnsi"/>
          <w:sz w:val="22"/>
        </w:rPr>
        <w:t>00240478</w:t>
      </w:r>
    </w:p>
    <w:p w14:paraId="79D915EC" w14:textId="77777777" w:rsidR="00396C9C" w:rsidRPr="009B2936" w:rsidRDefault="00396C9C" w:rsidP="00396C9C">
      <w:pPr>
        <w:pStyle w:val="Bezmezer"/>
        <w:tabs>
          <w:tab w:val="left" w:pos="3402"/>
        </w:tabs>
        <w:spacing w:after="120" w:line="240" w:lineRule="auto"/>
        <w:rPr>
          <w:sz w:val="22"/>
          <w:szCs w:val="22"/>
        </w:rPr>
      </w:pPr>
      <w:r w:rsidRPr="009B2936">
        <w:rPr>
          <w:sz w:val="22"/>
          <w:szCs w:val="22"/>
        </w:rPr>
        <w:t>Bankovní spojení, č.ú.</w:t>
      </w:r>
      <w:r w:rsidRPr="009B2936">
        <w:rPr>
          <w:sz w:val="22"/>
          <w:szCs w:val="22"/>
        </w:rPr>
        <w:tab/>
      </w:r>
      <w:r w:rsidR="009B2936" w:rsidRPr="009B2936">
        <w:rPr>
          <w:sz w:val="22"/>
          <w:szCs w:val="22"/>
        </w:rPr>
        <w:t>Komerční banka Praha, pobočka Říčany, 1727201/0100</w:t>
      </w:r>
    </w:p>
    <w:p w14:paraId="182AFF77" w14:textId="77777777" w:rsidR="0048189A" w:rsidRDefault="0048189A" w:rsidP="00396C9C">
      <w:pPr>
        <w:pStyle w:val="Bezmezer"/>
        <w:tabs>
          <w:tab w:val="left" w:pos="3402"/>
        </w:tabs>
        <w:spacing w:after="120" w:line="240" w:lineRule="auto"/>
        <w:rPr>
          <w:sz w:val="22"/>
          <w:szCs w:val="22"/>
        </w:rPr>
      </w:pPr>
      <w:r w:rsidRPr="009B2936">
        <w:rPr>
          <w:sz w:val="22"/>
          <w:szCs w:val="22"/>
        </w:rPr>
        <w:t>Datová schránka:</w:t>
      </w:r>
      <w:r w:rsidRPr="009B2936">
        <w:rPr>
          <w:sz w:val="22"/>
          <w:szCs w:val="22"/>
        </w:rPr>
        <w:tab/>
      </w:r>
      <w:r w:rsidR="009B2936" w:rsidRPr="009B2936">
        <w:rPr>
          <w:sz w:val="22"/>
          <w:szCs w:val="22"/>
        </w:rPr>
        <w:t>ha5bg2f</w:t>
      </w:r>
    </w:p>
    <w:p w14:paraId="44972E1B" w14:textId="77777777" w:rsidR="00FF027A" w:rsidRDefault="00FF027A" w:rsidP="00396C9C">
      <w:pPr>
        <w:pStyle w:val="Bezmezer"/>
        <w:tabs>
          <w:tab w:val="left" w:pos="3402"/>
        </w:tabs>
        <w:spacing w:after="120" w:line="240" w:lineRule="auto"/>
        <w:rPr>
          <w:sz w:val="22"/>
          <w:szCs w:val="22"/>
        </w:rPr>
      </w:pPr>
      <w:r>
        <w:rPr>
          <w:sz w:val="22"/>
          <w:szCs w:val="22"/>
        </w:rPr>
        <w:t xml:space="preserve">Osoba oprávněná </w:t>
      </w:r>
      <w:r>
        <w:rPr>
          <w:sz w:val="22"/>
          <w:szCs w:val="22"/>
        </w:rPr>
        <w:tab/>
      </w:r>
    </w:p>
    <w:p w14:paraId="76D08C49" w14:textId="77777777" w:rsidR="00FF027A" w:rsidRDefault="00FF027A" w:rsidP="00396C9C">
      <w:pPr>
        <w:pStyle w:val="Bezmezer"/>
        <w:tabs>
          <w:tab w:val="left" w:pos="3402"/>
        </w:tabs>
        <w:spacing w:after="120" w:line="240" w:lineRule="auto"/>
        <w:rPr>
          <w:sz w:val="22"/>
          <w:szCs w:val="22"/>
        </w:rPr>
      </w:pPr>
      <w:r>
        <w:rPr>
          <w:sz w:val="22"/>
          <w:szCs w:val="22"/>
        </w:rPr>
        <w:t>jednat ve věcech technických</w:t>
      </w:r>
    </w:p>
    <w:p w14:paraId="39A2BB7D" w14:textId="77777777" w:rsidR="00FF027A" w:rsidRDefault="00FF027A" w:rsidP="00396C9C">
      <w:pPr>
        <w:pStyle w:val="Bezmezer"/>
        <w:tabs>
          <w:tab w:val="left" w:pos="3402"/>
        </w:tabs>
        <w:spacing w:after="120" w:line="240" w:lineRule="auto"/>
        <w:rPr>
          <w:sz w:val="22"/>
          <w:szCs w:val="22"/>
        </w:rPr>
      </w:pPr>
      <w:r>
        <w:rPr>
          <w:sz w:val="22"/>
          <w:szCs w:val="22"/>
        </w:rPr>
        <w:t>Kontakt</w:t>
      </w:r>
    </w:p>
    <w:p w14:paraId="32FF84B3" w14:textId="77777777" w:rsidR="00FF027A" w:rsidRPr="00264963" w:rsidRDefault="00FF027A" w:rsidP="00396C9C">
      <w:pPr>
        <w:pStyle w:val="Bezmezer"/>
        <w:tabs>
          <w:tab w:val="left" w:pos="3402"/>
        </w:tabs>
        <w:spacing w:after="120" w:line="240" w:lineRule="auto"/>
        <w:rPr>
          <w:sz w:val="22"/>
          <w:szCs w:val="22"/>
          <w:lang w:eastAsia="cs-CZ"/>
        </w:rPr>
      </w:pPr>
    </w:p>
    <w:p w14:paraId="0F929C26" w14:textId="77777777" w:rsidR="00F3483B" w:rsidRPr="00264963" w:rsidRDefault="0048189A" w:rsidP="0086404A">
      <w:pPr>
        <w:pStyle w:val="Bezmezer"/>
        <w:tabs>
          <w:tab w:val="left" w:pos="3402"/>
        </w:tabs>
        <w:spacing w:after="0" w:line="240" w:lineRule="auto"/>
        <w:ind w:left="3402" w:hanging="3402"/>
        <w:jc w:val="left"/>
        <w:rPr>
          <w:sz w:val="22"/>
          <w:szCs w:val="22"/>
        </w:rPr>
      </w:pPr>
      <w:r w:rsidRPr="00264963">
        <w:rPr>
          <w:sz w:val="22"/>
          <w:szCs w:val="22"/>
          <w:lang w:eastAsia="cs-CZ"/>
        </w:rPr>
        <w:tab/>
      </w:r>
    </w:p>
    <w:p w14:paraId="067D1E79" w14:textId="77777777" w:rsidR="001E3D7B" w:rsidRPr="00264963" w:rsidRDefault="001E3D7B" w:rsidP="001E3D7B">
      <w:pPr>
        <w:pStyle w:val="Bezmezer"/>
        <w:spacing w:before="240"/>
        <w:rPr>
          <w:sz w:val="22"/>
          <w:szCs w:val="22"/>
        </w:rPr>
      </w:pPr>
      <w:r w:rsidRPr="00264963">
        <w:rPr>
          <w:sz w:val="22"/>
          <w:szCs w:val="22"/>
        </w:rPr>
        <w:t xml:space="preserve"> (dále jen „Zadavatel nebo Objednatel“)</w:t>
      </w:r>
    </w:p>
    <w:p w14:paraId="0906B212" w14:textId="77777777" w:rsidR="001242C6" w:rsidRPr="00264963" w:rsidRDefault="001242C6" w:rsidP="009E7C42">
      <w:pPr>
        <w:pStyle w:val="Bezmezer"/>
        <w:rPr>
          <w:sz w:val="22"/>
          <w:szCs w:val="22"/>
        </w:rPr>
      </w:pPr>
    </w:p>
    <w:p w14:paraId="60EA1329" w14:textId="77777777" w:rsidR="00F25B70" w:rsidRPr="00264963" w:rsidRDefault="007C645F" w:rsidP="004242A6">
      <w:pPr>
        <w:pStyle w:val="Nadpis2"/>
        <w:numPr>
          <w:ilvl w:val="1"/>
          <w:numId w:val="20"/>
        </w:numPr>
        <w:ind w:left="851"/>
        <w:rPr>
          <w:b/>
          <w:bCs/>
          <w:i/>
          <w:iCs/>
          <w:sz w:val="22"/>
          <w:szCs w:val="22"/>
          <w:highlight w:val="yellow"/>
          <w:lang w:val="cs-CZ"/>
        </w:rPr>
      </w:pPr>
      <w:r w:rsidRPr="00264963">
        <w:rPr>
          <w:b/>
          <w:bCs/>
          <w:i/>
          <w:iCs/>
          <w:sz w:val="22"/>
          <w:szCs w:val="22"/>
          <w:highlight w:val="yellow"/>
          <w:shd w:val="clear" w:color="auto" w:fill="FFFF00"/>
          <w:lang w:val="cs-CZ"/>
        </w:rPr>
        <w:fldChar w:fldCharType="begin">
          <w:ffData>
            <w:name w:val="Text1"/>
            <w:enabled/>
            <w:calcOnExit w:val="0"/>
            <w:textInput/>
          </w:ffData>
        </w:fldChar>
      </w:r>
      <w:bookmarkStart w:id="0" w:name="Text1"/>
      <w:r w:rsidR="00DE46E6" w:rsidRPr="00264963">
        <w:rPr>
          <w:b/>
          <w:bCs/>
          <w:i/>
          <w:iCs/>
          <w:sz w:val="22"/>
          <w:szCs w:val="22"/>
          <w:highlight w:val="yellow"/>
          <w:shd w:val="clear" w:color="auto" w:fill="FFFF00"/>
          <w:lang w:val="cs-CZ"/>
        </w:rPr>
        <w:instrText xml:space="preserve"> FORMTEXT </w:instrText>
      </w:r>
      <w:r w:rsidRPr="00264963">
        <w:rPr>
          <w:b/>
          <w:bCs/>
          <w:i/>
          <w:iCs/>
          <w:sz w:val="22"/>
          <w:szCs w:val="22"/>
          <w:highlight w:val="yellow"/>
          <w:shd w:val="clear" w:color="auto" w:fill="FFFF00"/>
          <w:lang w:val="cs-CZ"/>
        </w:rPr>
      </w:r>
      <w:r w:rsidRPr="00264963">
        <w:rPr>
          <w:b/>
          <w:bCs/>
          <w:i/>
          <w:iCs/>
          <w:sz w:val="22"/>
          <w:szCs w:val="22"/>
          <w:highlight w:val="yellow"/>
          <w:shd w:val="clear" w:color="auto" w:fill="FFFF00"/>
          <w:lang w:val="cs-CZ"/>
        </w:rPr>
        <w:fldChar w:fldCharType="separate"/>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005817A4" w:rsidRPr="00264963">
        <w:rPr>
          <w:b/>
          <w:bCs/>
          <w:i/>
          <w:iCs/>
          <w:sz w:val="22"/>
          <w:szCs w:val="22"/>
          <w:highlight w:val="yellow"/>
          <w:shd w:val="clear" w:color="auto" w:fill="FFFF00"/>
          <w:lang w:val="cs-CZ"/>
        </w:rPr>
        <w:t> </w:t>
      </w:r>
      <w:r w:rsidRPr="00264963">
        <w:rPr>
          <w:b/>
          <w:bCs/>
          <w:i/>
          <w:iCs/>
          <w:sz w:val="22"/>
          <w:szCs w:val="22"/>
          <w:highlight w:val="yellow"/>
          <w:shd w:val="clear" w:color="auto" w:fill="FFFF00"/>
          <w:lang w:val="cs-CZ"/>
        </w:rPr>
        <w:fldChar w:fldCharType="end"/>
      </w:r>
      <w:bookmarkEnd w:id="0"/>
    </w:p>
    <w:p w14:paraId="0EEDF5B2" w14:textId="77777777" w:rsidR="00F25B70" w:rsidRPr="00264963" w:rsidRDefault="00F25B70" w:rsidP="004C33C5">
      <w:pPr>
        <w:pStyle w:val="Bezmezer"/>
        <w:tabs>
          <w:tab w:val="left" w:pos="3402"/>
        </w:tabs>
        <w:spacing w:line="240" w:lineRule="auto"/>
        <w:rPr>
          <w:sz w:val="22"/>
          <w:szCs w:val="22"/>
        </w:rPr>
      </w:pPr>
      <w:r w:rsidRPr="00264963">
        <w:rPr>
          <w:sz w:val="22"/>
          <w:szCs w:val="22"/>
        </w:rPr>
        <w:t>Sídlo:</w:t>
      </w:r>
      <w:r w:rsidRPr="00264963">
        <w:rPr>
          <w:sz w:val="22"/>
          <w:szCs w:val="22"/>
        </w:rPr>
        <w:tab/>
      </w:r>
      <w:bookmarkStart w:id="1" w:name="Text2"/>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bookmarkEnd w:id="1"/>
    </w:p>
    <w:p w14:paraId="59F7736C" w14:textId="77777777" w:rsidR="00F25B70" w:rsidRPr="00264963" w:rsidRDefault="00F25B70" w:rsidP="004758C6">
      <w:pPr>
        <w:pStyle w:val="Nadpis2"/>
        <w:numPr>
          <w:ilvl w:val="0"/>
          <w:numId w:val="0"/>
        </w:numPr>
        <w:tabs>
          <w:tab w:val="left" w:pos="3402"/>
        </w:tabs>
        <w:spacing w:line="240" w:lineRule="auto"/>
        <w:rPr>
          <w:sz w:val="22"/>
          <w:szCs w:val="22"/>
          <w:lang w:val="cs-CZ"/>
        </w:rPr>
      </w:pPr>
      <w:r w:rsidRPr="00264963">
        <w:rPr>
          <w:sz w:val="22"/>
          <w:szCs w:val="22"/>
          <w:lang w:val="cs-CZ"/>
        </w:rPr>
        <w:t>Statutární zástupce:</w:t>
      </w:r>
      <w:r w:rsidR="004758C6" w:rsidRPr="00264963">
        <w:rPr>
          <w:sz w:val="22"/>
          <w:szCs w:val="22"/>
          <w:lang w:val="cs-CZ"/>
        </w:rPr>
        <w:tab/>
      </w:r>
      <w:r w:rsidR="007C645F" w:rsidRPr="00264963">
        <w:rPr>
          <w:sz w:val="22"/>
          <w:szCs w:val="22"/>
          <w:highlight w:val="yellow"/>
          <w:shd w:val="clear" w:color="auto" w:fill="FFFF00"/>
          <w:lang w:val="cs-CZ"/>
        </w:rPr>
        <w:fldChar w:fldCharType="begin">
          <w:ffData>
            <w:name w:val="Text2"/>
            <w:enabled/>
            <w:calcOnExit w:val="0"/>
            <w:textInput/>
          </w:ffData>
        </w:fldChar>
      </w:r>
      <w:r w:rsidR="00DE46E6" w:rsidRPr="00264963">
        <w:rPr>
          <w:sz w:val="22"/>
          <w:szCs w:val="22"/>
          <w:highlight w:val="yellow"/>
          <w:shd w:val="clear" w:color="auto" w:fill="FFFF00"/>
          <w:lang w:val="cs-CZ"/>
        </w:rPr>
        <w:instrText xml:space="preserve"> FORMTEXT </w:instrText>
      </w:r>
      <w:r w:rsidR="007C645F" w:rsidRPr="00264963">
        <w:rPr>
          <w:sz w:val="22"/>
          <w:szCs w:val="22"/>
          <w:highlight w:val="yellow"/>
          <w:shd w:val="clear" w:color="auto" w:fill="FFFF00"/>
          <w:lang w:val="cs-CZ"/>
        </w:rPr>
      </w:r>
      <w:r w:rsidR="007C645F" w:rsidRPr="00264963">
        <w:rPr>
          <w:sz w:val="22"/>
          <w:szCs w:val="22"/>
          <w:highlight w:val="yellow"/>
          <w:shd w:val="clear" w:color="auto" w:fill="FFFF00"/>
          <w:lang w:val="cs-CZ"/>
        </w:rPr>
        <w:fldChar w:fldCharType="separate"/>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DE46E6" w:rsidRPr="00264963">
        <w:rPr>
          <w:sz w:val="22"/>
          <w:szCs w:val="22"/>
          <w:highlight w:val="yellow"/>
          <w:shd w:val="clear" w:color="auto" w:fill="FFFF00"/>
          <w:lang w:val="cs-CZ"/>
        </w:rPr>
        <w:t> </w:t>
      </w:r>
      <w:r w:rsidR="007C645F" w:rsidRPr="00264963">
        <w:rPr>
          <w:sz w:val="22"/>
          <w:szCs w:val="22"/>
          <w:highlight w:val="yellow"/>
          <w:shd w:val="clear" w:color="auto" w:fill="FFFF00"/>
          <w:lang w:val="cs-CZ"/>
        </w:rPr>
        <w:fldChar w:fldCharType="end"/>
      </w:r>
    </w:p>
    <w:p w14:paraId="0513D433" w14:textId="77777777" w:rsidR="00F25B70" w:rsidRPr="00264963" w:rsidRDefault="00F25B70" w:rsidP="004C33C5">
      <w:pPr>
        <w:pStyle w:val="Bezmezer"/>
        <w:tabs>
          <w:tab w:val="left" w:pos="3402"/>
          <w:tab w:val="left" w:pos="3540"/>
          <w:tab w:val="left" w:pos="4020"/>
        </w:tabs>
        <w:spacing w:line="240" w:lineRule="auto"/>
        <w:rPr>
          <w:sz w:val="22"/>
          <w:szCs w:val="22"/>
        </w:rPr>
      </w:pPr>
      <w:r w:rsidRPr="00264963">
        <w:rPr>
          <w:sz w:val="22"/>
          <w:szCs w:val="22"/>
        </w:rPr>
        <w:t>e-mail:</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64C05376" w14:textId="77777777" w:rsidR="00F25B70" w:rsidRPr="00264963" w:rsidRDefault="00F25B70" w:rsidP="004C33C5">
      <w:pPr>
        <w:pStyle w:val="Bezmezer"/>
        <w:tabs>
          <w:tab w:val="left" w:pos="3402"/>
        </w:tabs>
        <w:spacing w:line="240" w:lineRule="auto"/>
        <w:rPr>
          <w:sz w:val="22"/>
          <w:szCs w:val="22"/>
        </w:rPr>
      </w:pPr>
      <w:r w:rsidRPr="00264963">
        <w:rPr>
          <w:sz w:val="22"/>
          <w:szCs w:val="22"/>
        </w:rPr>
        <w:t>telefon:</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414EB2C7" w14:textId="77777777" w:rsidR="00F25B70" w:rsidRPr="00264963" w:rsidRDefault="00F25B70" w:rsidP="004C33C5">
      <w:pPr>
        <w:pStyle w:val="Bezmezer"/>
        <w:tabs>
          <w:tab w:val="left" w:pos="3402"/>
        </w:tabs>
        <w:spacing w:line="240" w:lineRule="auto"/>
        <w:rPr>
          <w:sz w:val="22"/>
          <w:szCs w:val="22"/>
        </w:rPr>
      </w:pPr>
      <w:r w:rsidRPr="00264963">
        <w:rPr>
          <w:sz w:val="22"/>
          <w:szCs w:val="22"/>
        </w:rPr>
        <w:lastRenderedPageBreak/>
        <w:t>fax:</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032D5F21" w14:textId="77777777" w:rsidR="00F25B70" w:rsidRPr="00264963" w:rsidRDefault="00F25B70" w:rsidP="004C33C5">
      <w:pPr>
        <w:pStyle w:val="Bezmezer"/>
        <w:tabs>
          <w:tab w:val="left" w:pos="3402"/>
        </w:tabs>
        <w:spacing w:line="240" w:lineRule="auto"/>
        <w:rPr>
          <w:sz w:val="22"/>
          <w:szCs w:val="22"/>
          <w:shd w:val="clear" w:color="auto" w:fill="FFFF00"/>
        </w:rPr>
      </w:pPr>
      <w:r w:rsidRPr="00264963">
        <w:rPr>
          <w:sz w:val="22"/>
          <w:szCs w:val="22"/>
        </w:rPr>
        <w:t>IČ</w:t>
      </w:r>
      <w:r w:rsidR="00DE3BB2" w:rsidRPr="00264963">
        <w:rPr>
          <w:sz w:val="22"/>
          <w:szCs w:val="22"/>
        </w:rPr>
        <w:t>O</w:t>
      </w:r>
      <w:r w:rsidRPr="00264963">
        <w:rPr>
          <w:sz w:val="22"/>
          <w:szCs w:val="22"/>
        </w:rPr>
        <w:t>:</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7EA71880" w14:textId="77777777" w:rsidR="00F25B70" w:rsidRPr="00264963" w:rsidRDefault="00F25B70" w:rsidP="004C33C5">
      <w:pPr>
        <w:pStyle w:val="Bezmezer"/>
        <w:tabs>
          <w:tab w:val="left" w:pos="3402"/>
        </w:tabs>
        <w:spacing w:line="240" w:lineRule="auto"/>
        <w:rPr>
          <w:sz w:val="22"/>
          <w:szCs w:val="22"/>
        </w:rPr>
      </w:pPr>
      <w:r w:rsidRPr="00264963">
        <w:rPr>
          <w:sz w:val="22"/>
          <w:szCs w:val="22"/>
        </w:rPr>
        <w:t>DIČ:</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6B63EA73" w14:textId="77777777" w:rsidR="00F25B70" w:rsidRPr="00264963" w:rsidRDefault="00F25B70" w:rsidP="004C33C5">
      <w:pPr>
        <w:pStyle w:val="Bezmezer"/>
        <w:tabs>
          <w:tab w:val="left" w:pos="3402"/>
        </w:tabs>
        <w:spacing w:line="240" w:lineRule="auto"/>
        <w:rPr>
          <w:sz w:val="22"/>
          <w:szCs w:val="22"/>
        </w:rPr>
      </w:pPr>
      <w:r w:rsidRPr="00264963">
        <w:rPr>
          <w:sz w:val="22"/>
          <w:szCs w:val="22"/>
        </w:rPr>
        <w:t>Bankovní spojení</w:t>
      </w:r>
      <w:r w:rsidR="00152662" w:rsidRPr="00264963">
        <w:rPr>
          <w:sz w:val="22"/>
          <w:szCs w:val="22"/>
        </w:rPr>
        <w:t>, č.ú.</w:t>
      </w:r>
      <w:r w:rsidRPr="00264963">
        <w:rPr>
          <w:sz w:val="22"/>
          <w:szCs w:val="22"/>
        </w:rPr>
        <w:t>:</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73262999" w14:textId="77777777" w:rsidR="00F25B70" w:rsidRPr="00264963" w:rsidRDefault="00F25B70" w:rsidP="004C33C5">
      <w:pPr>
        <w:pStyle w:val="Bezmezer"/>
        <w:tabs>
          <w:tab w:val="left" w:pos="3402"/>
        </w:tabs>
        <w:spacing w:after="0" w:line="240" w:lineRule="auto"/>
        <w:rPr>
          <w:sz w:val="22"/>
          <w:szCs w:val="22"/>
          <w:lang w:eastAsia="cs-CZ"/>
        </w:rPr>
      </w:pPr>
      <w:r w:rsidRPr="00264963">
        <w:rPr>
          <w:sz w:val="22"/>
          <w:szCs w:val="22"/>
          <w:lang w:eastAsia="cs-CZ"/>
        </w:rPr>
        <w:t xml:space="preserve">Osoba </w:t>
      </w:r>
      <w:r w:rsidR="00597828" w:rsidRPr="00264963">
        <w:rPr>
          <w:sz w:val="22"/>
          <w:szCs w:val="22"/>
          <w:lang w:eastAsia="cs-CZ"/>
        </w:rPr>
        <w:t>oprávněná jednat</w:t>
      </w:r>
    </w:p>
    <w:p w14:paraId="1A16BB1C" w14:textId="77777777" w:rsidR="00C13A16" w:rsidRDefault="00FF027A" w:rsidP="00C13A16">
      <w:pPr>
        <w:pStyle w:val="Bezmezer"/>
        <w:tabs>
          <w:tab w:val="left" w:pos="3402"/>
        </w:tabs>
        <w:spacing w:line="240" w:lineRule="auto"/>
        <w:rPr>
          <w:sz w:val="22"/>
          <w:szCs w:val="22"/>
          <w:shd w:val="clear" w:color="auto" w:fill="FFFF00"/>
        </w:rPr>
      </w:pPr>
      <w:r w:rsidRPr="00264963">
        <w:rPr>
          <w:sz w:val="22"/>
          <w:szCs w:val="22"/>
          <w:lang w:eastAsia="cs-CZ"/>
        </w:rPr>
        <w:t>V</w:t>
      </w:r>
      <w:r w:rsidR="00F25B70" w:rsidRPr="00264963">
        <w:rPr>
          <w:sz w:val="22"/>
          <w:szCs w:val="22"/>
          <w:lang w:eastAsia="cs-CZ"/>
        </w:rPr>
        <w:t>e</w:t>
      </w:r>
      <w:r>
        <w:rPr>
          <w:sz w:val="22"/>
          <w:szCs w:val="22"/>
          <w:lang w:eastAsia="cs-CZ"/>
        </w:rPr>
        <w:t xml:space="preserve"> </w:t>
      </w:r>
      <w:r w:rsidR="00F25B70" w:rsidRPr="00264963">
        <w:rPr>
          <w:sz w:val="22"/>
          <w:szCs w:val="22"/>
          <w:lang w:eastAsia="cs-CZ"/>
        </w:rPr>
        <w:t>věcech</w:t>
      </w:r>
      <w:r>
        <w:rPr>
          <w:sz w:val="22"/>
          <w:szCs w:val="22"/>
          <w:lang w:eastAsia="cs-CZ"/>
        </w:rPr>
        <w:t xml:space="preserve"> </w:t>
      </w:r>
      <w:r w:rsidR="00A10BC3" w:rsidRPr="00264963">
        <w:rPr>
          <w:sz w:val="22"/>
          <w:szCs w:val="22"/>
          <w:lang w:eastAsia="cs-CZ"/>
        </w:rPr>
        <w:t>technick</w:t>
      </w:r>
      <w:r w:rsidR="00F25B70" w:rsidRPr="00264963">
        <w:rPr>
          <w:sz w:val="22"/>
          <w:szCs w:val="22"/>
          <w:lang w:eastAsia="cs-CZ"/>
        </w:rPr>
        <w:t>ých:</w:t>
      </w:r>
      <w:r w:rsidR="00F25B70"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00DE46E6"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DE46E6"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7514E3A1" w14:textId="77777777" w:rsidR="00FF027A" w:rsidRPr="00627C0D" w:rsidRDefault="00FF027A" w:rsidP="00FF027A">
      <w:r w:rsidRPr="00FF027A">
        <w:t>Kontakt</w:t>
      </w:r>
      <w:r>
        <w:tab/>
      </w:r>
      <w:r>
        <w:tab/>
      </w:r>
      <w:r>
        <w:tab/>
      </w:r>
      <w:r>
        <w:tab/>
        <w:t xml:space="preserve">            </w:t>
      </w:r>
      <w:r w:rsidRPr="00264963">
        <w:rPr>
          <w:highlight w:val="yellow"/>
          <w:shd w:val="clear" w:color="auto" w:fill="FFFF00"/>
        </w:rPr>
        <w:fldChar w:fldCharType="begin">
          <w:ffData>
            <w:name w:val="Text2"/>
            <w:enabled/>
            <w:calcOnExit w:val="0"/>
            <w:textInput/>
          </w:ffData>
        </w:fldChar>
      </w:r>
      <w:r w:rsidRPr="00264963">
        <w:rPr>
          <w:highlight w:val="yellow"/>
          <w:shd w:val="clear" w:color="auto" w:fill="FFFF00"/>
        </w:rPr>
        <w:instrText xml:space="preserve"> FORMTEXT </w:instrText>
      </w:r>
      <w:r w:rsidRPr="00264963">
        <w:rPr>
          <w:highlight w:val="yellow"/>
          <w:shd w:val="clear" w:color="auto" w:fill="FFFF00"/>
        </w:rPr>
      </w:r>
      <w:r w:rsidRPr="00264963">
        <w:rPr>
          <w:highlight w:val="yellow"/>
          <w:shd w:val="clear" w:color="auto" w:fill="FFFF00"/>
        </w:rPr>
        <w:fldChar w:fldCharType="separate"/>
      </w:r>
      <w:r w:rsidRPr="00264963">
        <w:rPr>
          <w:highlight w:val="yellow"/>
          <w:shd w:val="clear" w:color="auto" w:fill="FFFF00"/>
        </w:rPr>
        <w:t> </w:t>
      </w:r>
      <w:r w:rsidRPr="00264963">
        <w:rPr>
          <w:highlight w:val="yellow"/>
          <w:shd w:val="clear" w:color="auto" w:fill="FFFF00"/>
        </w:rPr>
        <w:t> </w:t>
      </w:r>
      <w:r w:rsidRPr="00264963">
        <w:rPr>
          <w:highlight w:val="yellow"/>
          <w:shd w:val="clear" w:color="auto" w:fill="FFFF00"/>
        </w:rPr>
        <w:t> </w:t>
      </w:r>
      <w:r w:rsidRPr="00264963">
        <w:rPr>
          <w:highlight w:val="yellow"/>
          <w:shd w:val="clear" w:color="auto" w:fill="FFFF00"/>
        </w:rPr>
        <w:t> </w:t>
      </w:r>
      <w:r w:rsidRPr="00264963">
        <w:rPr>
          <w:highlight w:val="yellow"/>
          <w:shd w:val="clear" w:color="auto" w:fill="FFFF00"/>
        </w:rPr>
        <w:t> </w:t>
      </w:r>
      <w:r w:rsidRPr="00264963">
        <w:rPr>
          <w:highlight w:val="yellow"/>
          <w:shd w:val="clear" w:color="auto" w:fill="FFFF00"/>
        </w:rPr>
        <w:fldChar w:fldCharType="end"/>
      </w:r>
    </w:p>
    <w:p w14:paraId="3D6D9C1D" w14:textId="77777777" w:rsidR="00FF027A" w:rsidRDefault="00FF027A" w:rsidP="00C13A16">
      <w:pPr>
        <w:pStyle w:val="Bezmezer"/>
        <w:tabs>
          <w:tab w:val="left" w:pos="3402"/>
        </w:tabs>
        <w:spacing w:line="240" w:lineRule="auto"/>
        <w:rPr>
          <w:sz w:val="22"/>
          <w:szCs w:val="22"/>
          <w:shd w:val="clear" w:color="auto" w:fill="FFFF00"/>
        </w:rPr>
      </w:pPr>
    </w:p>
    <w:p w14:paraId="310ACB7E" w14:textId="77777777" w:rsidR="00B27039" w:rsidRPr="00264963" w:rsidRDefault="00B27039" w:rsidP="00B27039">
      <w:pPr>
        <w:pStyle w:val="Bezmezer"/>
        <w:tabs>
          <w:tab w:val="left" w:pos="3402"/>
        </w:tabs>
        <w:spacing w:line="240" w:lineRule="auto"/>
        <w:rPr>
          <w:sz w:val="22"/>
          <w:szCs w:val="22"/>
        </w:rPr>
      </w:pPr>
      <w:r>
        <w:rPr>
          <w:sz w:val="22"/>
          <w:szCs w:val="22"/>
        </w:rPr>
        <w:t>Plátce DPH</w:t>
      </w:r>
      <w:r w:rsidRPr="00264963">
        <w:rPr>
          <w:sz w:val="22"/>
          <w:szCs w:val="22"/>
        </w:rPr>
        <w:t>:</w:t>
      </w:r>
      <w:r w:rsidRPr="00264963">
        <w:rPr>
          <w:sz w:val="22"/>
          <w:szCs w:val="22"/>
        </w:rPr>
        <w:tab/>
      </w:r>
      <w:r w:rsidR="007C645F" w:rsidRPr="00264963">
        <w:rPr>
          <w:sz w:val="22"/>
          <w:szCs w:val="22"/>
          <w:highlight w:val="yellow"/>
          <w:shd w:val="clear" w:color="auto" w:fill="FFFF00"/>
        </w:rPr>
        <w:fldChar w:fldCharType="begin">
          <w:ffData>
            <w:name w:val="Text2"/>
            <w:enabled/>
            <w:calcOnExit w:val="0"/>
            <w:textInput/>
          </w:ffData>
        </w:fldChar>
      </w:r>
      <w:r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Pr>
          <w:sz w:val="22"/>
          <w:szCs w:val="22"/>
          <w:highlight w:val="yellow"/>
          <w:shd w:val="clear" w:color="auto" w:fill="FFFF00"/>
        </w:rPr>
        <w:t>ANO/NE</w:t>
      </w:r>
      <w:r w:rsidR="007C645F" w:rsidRPr="00264963">
        <w:rPr>
          <w:sz w:val="22"/>
          <w:szCs w:val="22"/>
          <w:highlight w:val="yellow"/>
          <w:shd w:val="clear" w:color="auto" w:fill="FFFF00"/>
        </w:rPr>
        <w:fldChar w:fldCharType="end"/>
      </w:r>
    </w:p>
    <w:p w14:paraId="062D7B24" w14:textId="77777777" w:rsidR="00C13A16" w:rsidRPr="00264963" w:rsidRDefault="00C13A16" w:rsidP="009E7C42">
      <w:pPr>
        <w:pStyle w:val="Bezmezer"/>
        <w:rPr>
          <w:sz w:val="22"/>
          <w:szCs w:val="22"/>
        </w:rPr>
      </w:pPr>
      <w:r w:rsidRPr="00264963">
        <w:rPr>
          <w:sz w:val="22"/>
          <w:szCs w:val="22"/>
        </w:rPr>
        <w:t xml:space="preserve">Zapsán v Obchodním rejstříku vedeném </w:t>
      </w:r>
      <w:r w:rsidR="007C645F" w:rsidRPr="00264963">
        <w:rPr>
          <w:sz w:val="22"/>
          <w:szCs w:val="22"/>
          <w:highlight w:val="yellow"/>
          <w:shd w:val="clear" w:color="auto" w:fill="FFFF00"/>
        </w:rPr>
        <w:fldChar w:fldCharType="begin">
          <w:ffData>
            <w:name w:val="Text2"/>
            <w:enabled/>
            <w:calcOnExit w:val="0"/>
            <w:textInput/>
          </w:ffData>
        </w:fldChar>
      </w:r>
      <w:r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007C645F" w:rsidRPr="00264963">
        <w:rPr>
          <w:sz w:val="22"/>
          <w:szCs w:val="22"/>
          <w:highlight w:val="yellow"/>
          <w:shd w:val="clear" w:color="auto" w:fill="FFFF00"/>
        </w:rPr>
        <w:fldChar w:fldCharType="end"/>
      </w:r>
      <w:r w:rsidRPr="00264963">
        <w:rPr>
          <w:sz w:val="22"/>
          <w:szCs w:val="22"/>
        </w:rPr>
        <w:t>sp. zn.</w:t>
      </w:r>
      <w:r w:rsidR="007C645F" w:rsidRPr="00264963">
        <w:rPr>
          <w:sz w:val="22"/>
          <w:szCs w:val="22"/>
          <w:highlight w:val="yellow"/>
          <w:shd w:val="clear" w:color="auto" w:fill="FFFF00"/>
        </w:rPr>
        <w:fldChar w:fldCharType="begin">
          <w:ffData>
            <w:name w:val="Text2"/>
            <w:enabled/>
            <w:calcOnExit w:val="0"/>
            <w:textInput/>
          </w:ffData>
        </w:fldChar>
      </w:r>
      <w:r w:rsidRPr="00264963">
        <w:rPr>
          <w:sz w:val="22"/>
          <w:szCs w:val="22"/>
          <w:highlight w:val="yellow"/>
          <w:shd w:val="clear" w:color="auto" w:fill="FFFF00"/>
        </w:rPr>
        <w:instrText xml:space="preserve"> FORMTEXT </w:instrText>
      </w:r>
      <w:r w:rsidR="007C645F" w:rsidRPr="00264963">
        <w:rPr>
          <w:sz w:val="22"/>
          <w:szCs w:val="22"/>
          <w:highlight w:val="yellow"/>
          <w:shd w:val="clear" w:color="auto" w:fill="FFFF00"/>
        </w:rPr>
      </w:r>
      <w:r w:rsidR="007C645F" w:rsidRPr="00264963">
        <w:rPr>
          <w:sz w:val="22"/>
          <w:szCs w:val="22"/>
          <w:highlight w:val="yellow"/>
          <w:shd w:val="clear" w:color="auto" w:fill="FFFF00"/>
        </w:rPr>
        <w:fldChar w:fldCharType="separate"/>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Pr="00264963">
        <w:rPr>
          <w:sz w:val="22"/>
          <w:szCs w:val="22"/>
          <w:highlight w:val="yellow"/>
          <w:shd w:val="clear" w:color="auto" w:fill="FFFF00"/>
        </w:rPr>
        <w:t> </w:t>
      </w:r>
      <w:r w:rsidR="007C645F" w:rsidRPr="00264963">
        <w:rPr>
          <w:sz w:val="22"/>
          <w:szCs w:val="22"/>
          <w:highlight w:val="yellow"/>
          <w:shd w:val="clear" w:color="auto" w:fill="FFFF00"/>
        </w:rPr>
        <w:fldChar w:fldCharType="end"/>
      </w:r>
    </w:p>
    <w:p w14:paraId="19D9C9CE" w14:textId="77777777" w:rsidR="00F25B70" w:rsidRPr="00264963" w:rsidRDefault="00F25B70" w:rsidP="009E7C42">
      <w:pPr>
        <w:pStyle w:val="Bezmezer"/>
        <w:rPr>
          <w:sz w:val="22"/>
          <w:szCs w:val="22"/>
        </w:rPr>
      </w:pPr>
      <w:r w:rsidRPr="00264963">
        <w:rPr>
          <w:sz w:val="22"/>
          <w:szCs w:val="22"/>
        </w:rPr>
        <w:t>(d</w:t>
      </w:r>
      <w:r w:rsidR="00383912" w:rsidRPr="00264963">
        <w:rPr>
          <w:sz w:val="22"/>
          <w:szCs w:val="22"/>
        </w:rPr>
        <w:t>á</w:t>
      </w:r>
      <w:r w:rsidRPr="00264963">
        <w:rPr>
          <w:sz w:val="22"/>
          <w:szCs w:val="22"/>
        </w:rPr>
        <w:t>le jen „</w:t>
      </w:r>
      <w:r w:rsidR="00E25691" w:rsidRPr="00264963">
        <w:rPr>
          <w:sz w:val="22"/>
          <w:szCs w:val="22"/>
        </w:rPr>
        <w:t>Dodavatel</w:t>
      </w:r>
      <w:r w:rsidRPr="00264963">
        <w:rPr>
          <w:sz w:val="22"/>
          <w:szCs w:val="22"/>
        </w:rPr>
        <w:t xml:space="preserve">“ nebo </w:t>
      </w:r>
      <w:r w:rsidR="00C11789" w:rsidRPr="00264963">
        <w:rPr>
          <w:sz w:val="22"/>
          <w:szCs w:val="22"/>
        </w:rPr>
        <w:t xml:space="preserve">též </w:t>
      </w:r>
      <w:r w:rsidRPr="00264963">
        <w:rPr>
          <w:sz w:val="22"/>
          <w:szCs w:val="22"/>
        </w:rPr>
        <w:t>„Zhotovitel“)</w:t>
      </w:r>
    </w:p>
    <w:p w14:paraId="531FA061" w14:textId="77777777" w:rsidR="00F25B70" w:rsidRPr="00264963" w:rsidRDefault="00F25B70" w:rsidP="00C23526">
      <w:pPr>
        <w:pStyle w:val="Nadpis1"/>
        <w:spacing w:before="360" w:line="240" w:lineRule="auto"/>
        <w:ind w:left="0"/>
        <w:rPr>
          <w:sz w:val="22"/>
          <w:szCs w:val="22"/>
          <w:lang w:val="cs-CZ"/>
        </w:rPr>
      </w:pPr>
      <w:r w:rsidRPr="00264963">
        <w:rPr>
          <w:sz w:val="22"/>
          <w:szCs w:val="22"/>
          <w:lang w:val="cs-CZ"/>
        </w:rPr>
        <w:t>Preambule</w:t>
      </w:r>
    </w:p>
    <w:p w14:paraId="7F587A15" w14:textId="77777777" w:rsidR="00564363" w:rsidRPr="00264963" w:rsidRDefault="00F25B70" w:rsidP="004242A6">
      <w:pPr>
        <w:pStyle w:val="Nadpis2"/>
        <w:numPr>
          <w:ilvl w:val="1"/>
          <w:numId w:val="5"/>
        </w:numPr>
        <w:spacing w:line="240" w:lineRule="auto"/>
        <w:ind w:left="0"/>
        <w:rPr>
          <w:sz w:val="22"/>
          <w:szCs w:val="22"/>
          <w:lang w:val="cs-CZ"/>
        </w:rPr>
      </w:pPr>
      <w:r w:rsidRPr="00264963">
        <w:rPr>
          <w:sz w:val="22"/>
          <w:szCs w:val="22"/>
          <w:lang w:val="cs-CZ"/>
        </w:rPr>
        <w:t>T</w:t>
      </w:r>
      <w:r w:rsidR="00B35E2A" w:rsidRPr="00264963">
        <w:rPr>
          <w:sz w:val="22"/>
          <w:szCs w:val="22"/>
          <w:lang w:val="cs-CZ"/>
        </w:rPr>
        <w:t>ento návrh smlouvy</w:t>
      </w:r>
      <w:r w:rsidRPr="00264963">
        <w:rPr>
          <w:sz w:val="22"/>
          <w:szCs w:val="22"/>
          <w:lang w:val="cs-CZ"/>
        </w:rPr>
        <w:t xml:space="preserve"> j</w:t>
      </w:r>
      <w:r w:rsidR="00B35E2A" w:rsidRPr="00264963">
        <w:rPr>
          <w:sz w:val="22"/>
          <w:szCs w:val="22"/>
          <w:lang w:val="cs-CZ"/>
        </w:rPr>
        <w:t>e</w:t>
      </w:r>
      <w:r w:rsidRPr="00264963">
        <w:rPr>
          <w:sz w:val="22"/>
          <w:szCs w:val="22"/>
          <w:lang w:val="cs-CZ"/>
        </w:rPr>
        <w:t xml:space="preserve"> vypracován ve formě a struktuře návrhu </w:t>
      </w:r>
      <w:r w:rsidR="0059349E" w:rsidRPr="00264963">
        <w:rPr>
          <w:sz w:val="22"/>
          <w:szCs w:val="22"/>
          <w:lang w:val="cs-CZ"/>
        </w:rPr>
        <w:t>S</w:t>
      </w:r>
      <w:r w:rsidRPr="00264963">
        <w:rPr>
          <w:sz w:val="22"/>
          <w:szCs w:val="22"/>
          <w:lang w:val="cs-CZ"/>
        </w:rPr>
        <w:t>mlouvy o dílo</w:t>
      </w:r>
      <w:r w:rsidR="007B136F">
        <w:rPr>
          <w:sz w:val="22"/>
          <w:szCs w:val="22"/>
          <w:lang w:val="cs-CZ"/>
        </w:rPr>
        <w:t xml:space="preserve">. </w:t>
      </w:r>
      <w:r w:rsidR="007D02CD" w:rsidRPr="00264963">
        <w:rPr>
          <w:sz w:val="22"/>
          <w:szCs w:val="22"/>
          <w:lang w:val="cs-CZ"/>
        </w:rPr>
        <w:t xml:space="preserve">Účastníci </w:t>
      </w:r>
      <w:r w:rsidRPr="00264963">
        <w:rPr>
          <w:sz w:val="22"/>
          <w:szCs w:val="22"/>
          <w:lang w:val="cs-CZ"/>
        </w:rPr>
        <w:t xml:space="preserve">do </w:t>
      </w:r>
      <w:r w:rsidR="00B35E2A" w:rsidRPr="00264963">
        <w:rPr>
          <w:sz w:val="22"/>
          <w:szCs w:val="22"/>
          <w:lang w:val="cs-CZ"/>
        </w:rPr>
        <w:t xml:space="preserve">tohoto návrhu </w:t>
      </w:r>
      <w:r w:rsidR="0059349E" w:rsidRPr="00264963">
        <w:rPr>
          <w:sz w:val="22"/>
          <w:szCs w:val="22"/>
          <w:lang w:val="cs-CZ"/>
        </w:rPr>
        <w:t>S</w:t>
      </w:r>
      <w:r w:rsidR="00B35E2A" w:rsidRPr="00264963">
        <w:rPr>
          <w:sz w:val="22"/>
          <w:szCs w:val="22"/>
          <w:lang w:val="cs-CZ"/>
        </w:rPr>
        <w:t>mlouvy</w:t>
      </w:r>
      <w:r w:rsidRPr="00264963">
        <w:rPr>
          <w:sz w:val="22"/>
          <w:szCs w:val="22"/>
          <w:lang w:val="cs-CZ"/>
        </w:rPr>
        <w:t xml:space="preserve"> pouze doplní údaje nezbytné pro vznik návrhu </w:t>
      </w:r>
      <w:r w:rsidR="0059349E" w:rsidRPr="00264963">
        <w:rPr>
          <w:sz w:val="22"/>
          <w:szCs w:val="22"/>
          <w:lang w:val="cs-CZ"/>
        </w:rPr>
        <w:t>S</w:t>
      </w:r>
      <w:r w:rsidRPr="00264963">
        <w:rPr>
          <w:sz w:val="22"/>
          <w:szCs w:val="22"/>
          <w:lang w:val="cs-CZ"/>
        </w:rPr>
        <w:t xml:space="preserve">mlouvy (zejména vlastní identifikační údaje, cenu a případné další údaje, jejichž doplnění text </w:t>
      </w:r>
      <w:r w:rsidR="00B35E2A" w:rsidRPr="00264963">
        <w:rPr>
          <w:sz w:val="22"/>
          <w:szCs w:val="22"/>
          <w:lang w:val="cs-CZ"/>
        </w:rPr>
        <w:t>návrhu smlouvy</w:t>
      </w:r>
      <w:r w:rsidRPr="00264963">
        <w:rPr>
          <w:sz w:val="22"/>
          <w:szCs w:val="22"/>
          <w:lang w:val="cs-CZ"/>
        </w:rPr>
        <w:t xml:space="preserve"> předpokládá vyznačením prázdné žluté plochy) a následně takto doplněn</w:t>
      </w:r>
      <w:r w:rsidR="00B35E2A" w:rsidRPr="00264963">
        <w:rPr>
          <w:sz w:val="22"/>
          <w:szCs w:val="22"/>
          <w:lang w:val="cs-CZ"/>
        </w:rPr>
        <w:t xml:space="preserve">ý návrh </w:t>
      </w:r>
      <w:r w:rsidR="0059349E" w:rsidRPr="00264963">
        <w:rPr>
          <w:sz w:val="22"/>
          <w:szCs w:val="22"/>
          <w:lang w:val="cs-CZ"/>
        </w:rPr>
        <w:t>S</w:t>
      </w:r>
      <w:r w:rsidR="00B35E2A" w:rsidRPr="00264963">
        <w:rPr>
          <w:sz w:val="22"/>
          <w:szCs w:val="22"/>
          <w:lang w:val="cs-CZ"/>
        </w:rPr>
        <w:t>mlouvy</w:t>
      </w:r>
      <w:r w:rsidRPr="00264963">
        <w:rPr>
          <w:sz w:val="22"/>
          <w:szCs w:val="22"/>
          <w:lang w:val="cs-CZ"/>
        </w:rPr>
        <w:t xml:space="preserve"> předloží jako svůj návrh </w:t>
      </w:r>
      <w:r w:rsidR="0059349E" w:rsidRPr="00264963">
        <w:rPr>
          <w:sz w:val="22"/>
          <w:szCs w:val="22"/>
          <w:lang w:val="cs-CZ"/>
        </w:rPr>
        <w:t>S</w:t>
      </w:r>
      <w:r w:rsidRPr="00264963">
        <w:rPr>
          <w:sz w:val="22"/>
          <w:szCs w:val="22"/>
          <w:lang w:val="cs-CZ"/>
        </w:rPr>
        <w:t>mlouvy na veřejnou zakázku.</w:t>
      </w:r>
    </w:p>
    <w:p w14:paraId="00507776" w14:textId="77777777" w:rsidR="00C84005" w:rsidRPr="00264963" w:rsidRDefault="00C84005" w:rsidP="004242A6">
      <w:pPr>
        <w:pStyle w:val="Nadpis2"/>
        <w:numPr>
          <w:ilvl w:val="1"/>
          <w:numId w:val="5"/>
        </w:numPr>
        <w:spacing w:line="240" w:lineRule="auto"/>
        <w:ind w:left="0"/>
        <w:rPr>
          <w:sz w:val="22"/>
          <w:szCs w:val="22"/>
          <w:lang w:val="cs-CZ"/>
        </w:rPr>
      </w:pPr>
      <w:r w:rsidRPr="00264963">
        <w:rPr>
          <w:sz w:val="22"/>
          <w:szCs w:val="22"/>
          <w:lang w:val="cs-CZ"/>
        </w:rPr>
        <w:t xml:space="preserve">Pro účely </w:t>
      </w:r>
      <w:r w:rsidR="00A0359F" w:rsidRPr="00264963">
        <w:rPr>
          <w:sz w:val="22"/>
          <w:szCs w:val="22"/>
          <w:lang w:val="cs-CZ"/>
        </w:rPr>
        <w:t>toh</w:t>
      </w:r>
      <w:r w:rsidR="002C2EEA" w:rsidRPr="00264963">
        <w:rPr>
          <w:sz w:val="22"/>
          <w:szCs w:val="22"/>
          <w:lang w:val="cs-CZ"/>
        </w:rPr>
        <w:t>o</w:t>
      </w:r>
      <w:r w:rsidR="00A0359F" w:rsidRPr="00264963">
        <w:rPr>
          <w:sz w:val="22"/>
          <w:szCs w:val="22"/>
          <w:lang w:val="cs-CZ"/>
        </w:rPr>
        <w:t>to závazného</w:t>
      </w:r>
      <w:r w:rsidR="007B136F">
        <w:rPr>
          <w:sz w:val="22"/>
          <w:szCs w:val="22"/>
          <w:lang w:val="cs-CZ"/>
        </w:rPr>
        <w:t xml:space="preserve"> </w:t>
      </w:r>
      <w:r w:rsidR="00724119" w:rsidRPr="00264963">
        <w:rPr>
          <w:sz w:val="22"/>
          <w:szCs w:val="22"/>
          <w:lang w:val="cs-CZ"/>
        </w:rPr>
        <w:t>návrhu</w:t>
      </w:r>
      <w:r w:rsidR="007B136F">
        <w:rPr>
          <w:sz w:val="22"/>
          <w:szCs w:val="22"/>
          <w:lang w:val="cs-CZ"/>
        </w:rPr>
        <w:t xml:space="preserve"> </w:t>
      </w:r>
      <w:r w:rsidR="0059349E" w:rsidRPr="00264963">
        <w:rPr>
          <w:sz w:val="22"/>
          <w:szCs w:val="22"/>
          <w:lang w:val="cs-CZ"/>
        </w:rPr>
        <w:t>S</w:t>
      </w:r>
      <w:r w:rsidR="00A0359F" w:rsidRPr="00264963">
        <w:rPr>
          <w:sz w:val="22"/>
          <w:szCs w:val="22"/>
          <w:lang w:val="cs-CZ"/>
        </w:rPr>
        <w:t>mlouvy o dílo</w:t>
      </w:r>
      <w:r w:rsidRPr="00264963">
        <w:rPr>
          <w:sz w:val="22"/>
          <w:szCs w:val="22"/>
          <w:lang w:val="cs-CZ"/>
        </w:rPr>
        <w:t xml:space="preserve"> se rozumí:</w:t>
      </w:r>
    </w:p>
    <w:p w14:paraId="2A0398D9" w14:textId="77777777" w:rsidR="00C84005" w:rsidRPr="00264963" w:rsidRDefault="00C84005" w:rsidP="004242A6">
      <w:pPr>
        <w:pStyle w:val="Nadpis2"/>
        <w:numPr>
          <w:ilvl w:val="0"/>
          <w:numId w:val="28"/>
        </w:numPr>
        <w:spacing w:after="0" w:line="240" w:lineRule="auto"/>
        <w:ind w:left="714" w:hanging="357"/>
        <w:rPr>
          <w:sz w:val="22"/>
          <w:szCs w:val="22"/>
          <w:lang w:val="cs-CZ"/>
        </w:rPr>
      </w:pPr>
      <w:r w:rsidRPr="00264963">
        <w:rPr>
          <w:sz w:val="22"/>
          <w:szCs w:val="22"/>
          <w:lang w:val="cs-CZ"/>
        </w:rPr>
        <w:t xml:space="preserve">Objednatelem zadavatel po uzavření </w:t>
      </w:r>
      <w:r w:rsidR="00B0510C" w:rsidRPr="00264963">
        <w:rPr>
          <w:sz w:val="22"/>
          <w:szCs w:val="22"/>
          <w:lang w:val="cs-CZ"/>
        </w:rPr>
        <w:t>S</w:t>
      </w:r>
      <w:r w:rsidRPr="00264963">
        <w:rPr>
          <w:sz w:val="22"/>
          <w:szCs w:val="22"/>
          <w:lang w:val="cs-CZ"/>
        </w:rPr>
        <w:t xml:space="preserve">mlouvy na plnění veřejné zakázky </w:t>
      </w:r>
    </w:p>
    <w:p w14:paraId="670B9266" w14:textId="77777777" w:rsidR="00C84005" w:rsidRPr="00264963" w:rsidRDefault="00C84005" w:rsidP="004242A6">
      <w:pPr>
        <w:pStyle w:val="Nadpis2"/>
        <w:numPr>
          <w:ilvl w:val="0"/>
          <w:numId w:val="28"/>
        </w:numPr>
        <w:spacing w:after="0" w:line="240" w:lineRule="auto"/>
        <w:ind w:left="714" w:hanging="357"/>
        <w:rPr>
          <w:sz w:val="22"/>
          <w:szCs w:val="22"/>
          <w:lang w:val="cs-CZ"/>
        </w:rPr>
      </w:pPr>
      <w:r w:rsidRPr="00264963">
        <w:rPr>
          <w:sz w:val="22"/>
          <w:szCs w:val="22"/>
          <w:lang w:val="cs-CZ"/>
        </w:rPr>
        <w:t xml:space="preserve">Zhotovitelem dodavatel po uzavření </w:t>
      </w:r>
      <w:r w:rsidR="00B0510C" w:rsidRPr="00264963">
        <w:rPr>
          <w:sz w:val="22"/>
          <w:szCs w:val="22"/>
          <w:lang w:val="cs-CZ"/>
        </w:rPr>
        <w:t>S</w:t>
      </w:r>
      <w:r w:rsidRPr="00264963">
        <w:rPr>
          <w:sz w:val="22"/>
          <w:szCs w:val="22"/>
          <w:lang w:val="cs-CZ"/>
        </w:rPr>
        <w:t xml:space="preserve">mlouvy na plnění veřejné zakázky </w:t>
      </w:r>
    </w:p>
    <w:p w14:paraId="41FC4BEA" w14:textId="77777777" w:rsidR="00C84005" w:rsidRPr="00264963" w:rsidRDefault="00C84005" w:rsidP="004242A6">
      <w:pPr>
        <w:pStyle w:val="Nadpis2"/>
        <w:numPr>
          <w:ilvl w:val="0"/>
          <w:numId w:val="28"/>
        </w:numPr>
        <w:spacing w:after="0" w:line="240" w:lineRule="auto"/>
        <w:ind w:left="714" w:hanging="357"/>
        <w:rPr>
          <w:sz w:val="22"/>
          <w:szCs w:val="22"/>
          <w:lang w:val="cs-CZ"/>
        </w:rPr>
      </w:pPr>
      <w:r w:rsidRPr="00264963">
        <w:rPr>
          <w:sz w:val="22"/>
          <w:szCs w:val="22"/>
          <w:lang w:val="cs-CZ"/>
        </w:rPr>
        <w:t>Podzhotovitelem</w:t>
      </w:r>
      <w:r w:rsidR="007B136F">
        <w:rPr>
          <w:sz w:val="22"/>
          <w:szCs w:val="22"/>
          <w:lang w:val="cs-CZ"/>
        </w:rPr>
        <w:t xml:space="preserve"> </w:t>
      </w:r>
      <w:r w:rsidR="004872A0" w:rsidRPr="00264963">
        <w:rPr>
          <w:sz w:val="22"/>
          <w:szCs w:val="22"/>
          <w:lang w:val="cs-CZ"/>
        </w:rPr>
        <w:t>pod</w:t>
      </w:r>
      <w:r w:rsidRPr="00264963">
        <w:rPr>
          <w:sz w:val="22"/>
          <w:szCs w:val="22"/>
          <w:lang w:val="cs-CZ"/>
        </w:rPr>
        <w:t xml:space="preserve">dodavatel po uzavření </w:t>
      </w:r>
      <w:r w:rsidR="00B0510C" w:rsidRPr="00264963">
        <w:rPr>
          <w:sz w:val="22"/>
          <w:szCs w:val="22"/>
          <w:lang w:val="cs-CZ"/>
        </w:rPr>
        <w:t>S</w:t>
      </w:r>
      <w:r w:rsidRPr="00264963">
        <w:rPr>
          <w:sz w:val="22"/>
          <w:szCs w:val="22"/>
          <w:lang w:val="cs-CZ"/>
        </w:rPr>
        <w:t xml:space="preserve">mlouvy na plnění veřejné zakázky </w:t>
      </w:r>
    </w:p>
    <w:p w14:paraId="06F92953" w14:textId="77777777" w:rsidR="00C84005" w:rsidRPr="00264963" w:rsidRDefault="00C84005" w:rsidP="004242A6">
      <w:pPr>
        <w:pStyle w:val="Nadpis2"/>
        <w:numPr>
          <w:ilvl w:val="0"/>
          <w:numId w:val="28"/>
        </w:numPr>
        <w:spacing w:after="0" w:line="240" w:lineRule="auto"/>
        <w:ind w:left="714" w:hanging="357"/>
        <w:rPr>
          <w:sz w:val="22"/>
          <w:szCs w:val="22"/>
          <w:lang w:val="cs-CZ"/>
        </w:rPr>
      </w:pPr>
      <w:r w:rsidRPr="00264963">
        <w:rPr>
          <w:sz w:val="22"/>
          <w:szCs w:val="22"/>
          <w:lang w:val="cs-CZ"/>
        </w:rPr>
        <w:t>Příslušnou dokumentací dokumentace zpracovaná v rozsahu stanoveném jiným právním předpisem</w:t>
      </w:r>
    </w:p>
    <w:p w14:paraId="1FB31C69" w14:textId="77777777" w:rsidR="00C84005" w:rsidRPr="00264963" w:rsidRDefault="00C84005" w:rsidP="004242A6">
      <w:pPr>
        <w:pStyle w:val="Nadpis2"/>
        <w:numPr>
          <w:ilvl w:val="0"/>
          <w:numId w:val="28"/>
        </w:numPr>
        <w:spacing w:after="0" w:line="240" w:lineRule="auto"/>
        <w:ind w:left="714" w:hanging="357"/>
        <w:rPr>
          <w:sz w:val="22"/>
          <w:szCs w:val="22"/>
          <w:lang w:val="cs-CZ"/>
        </w:rPr>
      </w:pPr>
      <w:r w:rsidRPr="00264963">
        <w:rPr>
          <w:sz w:val="22"/>
          <w:szCs w:val="22"/>
          <w:lang w:val="cs-CZ"/>
        </w:rPr>
        <w:t>Položkovým rozpočtem zhotovitelem oceněný soupis stavebních prací s výkazem výměr, dodávek a služeb, v němž jsou zhotovitelem uvedeny jednotkové ceny u všech položek stavebních prací, dodávek a služeb a jejich celkové ceny pro zadavatelem vymezené množství.</w:t>
      </w:r>
    </w:p>
    <w:p w14:paraId="3555B805" w14:textId="77777777" w:rsidR="00C84005" w:rsidRPr="00264963" w:rsidRDefault="00C84005" w:rsidP="00C84005">
      <w:pPr>
        <w:spacing w:after="0" w:line="240" w:lineRule="auto"/>
        <w:rPr>
          <w:lang w:val="cs-CZ"/>
        </w:rPr>
      </w:pPr>
    </w:p>
    <w:p w14:paraId="3481636C" w14:textId="3618BB26" w:rsidR="00FD4C77" w:rsidRPr="00731A37" w:rsidRDefault="00FD4C77" w:rsidP="004242A6">
      <w:pPr>
        <w:pStyle w:val="Nadpis2"/>
        <w:numPr>
          <w:ilvl w:val="1"/>
          <w:numId w:val="5"/>
        </w:numPr>
        <w:spacing w:line="240" w:lineRule="auto"/>
        <w:ind w:left="0"/>
        <w:rPr>
          <w:sz w:val="22"/>
          <w:szCs w:val="22"/>
          <w:lang w:val="cs-CZ"/>
        </w:rPr>
      </w:pPr>
      <w:r w:rsidRPr="00264963">
        <w:rPr>
          <w:sz w:val="22"/>
          <w:szCs w:val="22"/>
          <w:lang w:val="cs-CZ"/>
        </w:rPr>
        <w:t xml:space="preserve">Zhotovitel je držitelem příslušných živnostenských oprávnění potřebných k provedení díla a má řádné </w:t>
      </w:r>
      <w:r w:rsidRPr="00731A37">
        <w:rPr>
          <w:sz w:val="22"/>
          <w:szCs w:val="22"/>
          <w:lang w:val="cs-CZ"/>
        </w:rPr>
        <w:t xml:space="preserve">vybavení, zkušenosti a schopnosti, aby řádně a včas provedl dílo dle Smlouvy a je tak způsobilý splnit svou nabídku podanou v zadávacím řízení v </w:t>
      </w:r>
      <w:r w:rsidR="00C84005" w:rsidRPr="00731A37">
        <w:rPr>
          <w:sz w:val="22"/>
          <w:szCs w:val="22"/>
          <w:lang w:val="cs-CZ"/>
        </w:rPr>
        <w:t>režimu zákona č. 134/2016 Sb., o zadávání veřejných zakázek, v účinném znění</w:t>
      </w:r>
      <w:r w:rsidR="007B136F" w:rsidRPr="00731A37">
        <w:rPr>
          <w:sz w:val="22"/>
          <w:szCs w:val="22"/>
          <w:lang w:val="cs-CZ"/>
        </w:rPr>
        <w:t xml:space="preserve"> </w:t>
      </w:r>
      <w:r w:rsidRPr="00731A37">
        <w:rPr>
          <w:sz w:val="22"/>
          <w:szCs w:val="22"/>
          <w:lang w:val="cs-CZ"/>
        </w:rPr>
        <w:t xml:space="preserve">(dále jen „zákon“), na zadání veřejné zakázky </w:t>
      </w:r>
      <w:r w:rsidRPr="00731A37">
        <w:rPr>
          <w:b/>
          <w:bCs/>
          <w:sz w:val="22"/>
          <w:szCs w:val="22"/>
          <w:lang w:val="cs-CZ"/>
        </w:rPr>
        <w:t>„</w:t>
      </w:r>
      <w:r w:rsidR="00731A37" w:rsidRPr="00731A37">
        <w:rPr>
          <w:rFonts w:asciiTheme="majorHAnsi" w:hAnsiTheme="majorHAnsi"/>
          <w:b/>
          <w:sz w:val="22"/>
          <w:szCs w:val="22"/>
        </w:rPr>
        <w:t>Bezpečné a bezbariérové chodníky v Mnichovicích – chodník Ondřejovská</w:t>
      </w:r>
      <w:r w:rsidRPr="00731A37">
        <w:rPr>
          <w:b/>
          <w:bCs/>
          <w:sz w:val="22"/>
          <w:szCs w:val="22"/>
          <w:lang w:val="cs-CZ"/>
        </w:rPr>
        <w:t>“</w:t>
      </w:r>
      <w:r w:rsidRPr="00731A37">
        <w:rPr>
          <w:sz w:val="22"/>
          <w:szCs w:val="22"/>
          <w:lang w:val="cs-CZ"/>
        </w:rPr>
        <w:t xml:space="preserve">, kterou Objednatel vybral jako nabídku nejvhodnější. Zhotovitel prohlašuje, že je schopný dílo dle Smlouvy provést v souladu se Smlouvou za sjednanou cenu a že si je vědom skutečnosti, že Objednatel má značný zájem na dokončení díla, které je předmětem Smlouvy v čase a kvalitě dle Smlouvy. Zhotovitel tímto prohlašuje, že tato </w:t>
      </w:r>
      <w:r w:rsidR="00383912" w:rsidRPr="00731A37">
        <w:rPr>
          <w:sz w:val="22"/>
          <w:szCs w:val="22"/>
          <w:lang w:val="cs-CZ"/>
        </w:rPr>
        <w:t>S</w:t>
      </w:r>
      <w:r w:rsidRPr="00731A37">
        <w:rPr>
          <w:sz w:val="22"/>
          <w:szCs w:val="22"/>
          <w:lang w:val="cs-CZ"/>
        </w:rPr>
        <w:t xml:space="preserve">mlouva i veškeré Zhotovitelovo plnění a status je a bude po celou dobu plnění v souladu s nabídkou, kterou podal do veřejné zakázky </w:t>
      </w:r>
      <w:r w:rsidRPr="00731A37">
        <w:rPr>
          <w:b/>
          <w:bCs/>
          <w:sz w:val="22"/>
          <w:szCs w:val="22"/>
          <w:lang w:val="cs-CZ"/>
        </w:rPr>
        <w:t>„</w:t>
      </w:r>
      <w:r w:rsidR="00731A37" w:rsidRPr="00731A37">
        <w:rPr>
          <w:rFonts w:asciiTheme="majorHAnsi" w:hAnsiTheme="majorHAnsi"/>
          <w:b/>
          <w:sz w:val="22"/>
          <w:szCs w:val="22"/>
        </w:rPr>
        <w:t>Bezpečné a bezbariérové chodníky v Mnichovicích – chodník Ondřejovská</w:t>
      </w:r>
      <w:r w:rsidRPr="00731A37">
        <w:rPr>
          <w:b/>
          <w:bCs/>
          <w:sz w:val="22"/>
          <w:szCs w:val="22"/>
          <w:lang w:val="cs-CZ"/>
        </w:rPr>
        <w:t>“</w:t>
      </w:r>
      <w:r w:rsidRPr="00731A37">
        <w:rPr>
          <w:sz w:val="22"/>
          <w:szCs w:val="22"/>
          <w:lang w:val="cs-CZ"/>
        </w:rPr>
        <w:t xml:space="preserve">. </w:t>
      </w:r>
    </w:p>
    <w:p w14:paraId="62CFE446" w14:textId="77777777" w:rsidR="00F25B70" w:rsidRDefault="00F25B70" w:rsidP="004242A6">
      <w:pPr>
        <w:pStyle w:val="Nadpis2"/>
        <w:numPr>
          <w:ilvl w:val="1"/>
          <w:numId w:val="5"/>
        </w:numPr>
        <w:spacing w:line="240" w:lineRule="auto"/>
        <w:ind w:left="0"/>
        <w:rPr>
          <w:sz w:val="22"/>
          <w:szCs w:val="22"/>
          <w:lang w:val="cs-CZ"/>
        </w:rPr>
      </w:pPr>
      <w:r w:rsidRPr="00731A37">
        <w:rPr>
          <w:sz w:val="22"/>
          <w:szCs w:val="22"/>
          <w:lang w:val="cs-CZ"/>
        </w:rPr>
        <w:t>Z těchto důvodů</w:t>
      </w:r>
      <w:r w:rsidR="0048189A" w:rsidRPr="00731A37">
        <w:rPr>
          <w:sz w:val="22"/>
          <w:szCs w:val="22"/>
          <w:lang w:val="cs-CZ"/>
        </w:rPr>
        <w:t xml:space="preserve"> se smluvní strany</w:t>
      </w:r>
      <w:r w:rsidRPr="00731A37">
        <w:rPr>
          <w:sz w:val="22"/>
          <w:szCs w:val="22"/>
          <w:lang w:val="cs-CZ"/>
        </w:rPr>
        <w:t xml:space="preserve"> dohodly</w:t>
      </w:r>
      <w:r w:rsidR="007B136F" w:rsidRPr="00731A37">
        <w:rPr>
          <w:sz w:val="22"/>
          <w:szCs w:val="22"/>
          <w:lang w:val="cs-CZ"/>
        </w:rPr>
        <w:t xml:space="preserve"> </w:t>
      </w:r>
      <w:r w:rsidRPr="00731A37">
        <w:rPr>
          <w:sz w:val="22"/>
          <w:szCs w:val="22"/>
          <w:lang w:val="cs-CZ"/>
        </w:rPr>
        <w:t>na uzavření Smlouvy.</w:t>
      </w:r>
    </w:p>
    <w:p w14:paraId="3D91E49C" w14:textId="77777777" w:rsidR="005F4905" w:rsidRPr="005F4905" w:rsidRDefault="005F4905" w:rsidP="005F4905">
      <w:pPr>
        <w:rPr>
          <w:lang w:val="cs-CZ"/>
        </w:rPr>
      </w:pPr>
    </w:p>
    <w:p w14:paraId="5C753A8D" w14:textId="77777777" w:rsidR="00F25B70" w:rsidRPr="00264963" w:rsidRDefault="00F25B70" w:rsidP="00C23526">
      <w:pPr>
        <w:pStyle w:val="Nadpis1"/>
        <w:spacing w:before="360" w:line="240" w:lineRule="auto"/>
        <w:ind w:left="0"/>
        <w:rPr>
          <w:sz w:val="22"/>
          <w:szCs w:val="22"/>
          <w:lang w:val="cs-CZ"/>
        </w:rPr>
      </w:pPr>
      <w:r w:rsidRPr="00264963">
        <w:rPr>
          <w:sz w:val="22"/>
          <w:szCs w:val="22"/>
          <w:lang w:val="cs-CZ"/>
        </w:rPr>
        <w:lastRenderedPageBreak/>
        <w:t>Předmět Smlouvy</w:t>
      </w:r>
    </w:p>
    <w:p w14:paraId="18542D5C" w14:textId="77777777" w:rsidR="00F25B70" w:rsidRPr="00264963" w:rsidRDefault="00F25B70" w:rsidP="004242A6">
      <w:pPr>
        <w:pStyle w:val="Nadpis2"/>
        <w:numPr>
          <w:ilvl w:val="1"/>
          <w:numId w:val="27"/>
        </w:numPr>
        <w:spacing w:line="240" w:lineRule="auto"/>
        <w:ind w:left="0"/>
        <w:rPr>
          <w:sz w:val="22"/>
          <w:szCs w:val="22"/>
          <w:lang w:val="cs-CZ"/>
        </w:rPr>
      </w:pPr>
      <w:r w:rsidRPr="00264963">
        <w:rPr>
          <w:sz w:val="22"/>
          <w:szCs w:val="22"/>
          <w:lang w:val="cs-CZ"/>
        </w:rPr>
        <w:t xml:space="preserve">Zhotovitel se Smlouvou zavazuje provést pro Objednatele řádně a včas, na svůj náklad a na své nebezpečí sjednané dílo dle článku IV. Smlouvy a Objednatel se zavazuje za </w:t>
      </w:r>
      <w:r w:rsidR="00366CC8" w:rsidRPr="00264963">
        <w:rPr>
          <w:sz w:val="22"/>
          <w:szCs w:val="22"/>
          <w:lang w:val="cs-CZ"/>
        </w:rPr>
        <w:t xml:space="preserve">řádně </w:t>
      </w:r>
      <w:r w:rsidRPr="00264963">
        <w:rPr>
          <w:sz w:val="22"/>
          <w:szCs w:val="22"/>
          <w:lang w:val="cs-CZ"/>
        </w:rPr>
        <w:t>provedené dílo (včetně přechodu vlastnictví</w:t>
      </w:r>
      <w:r w:rsidR="00CF53ED" w:rsidRPr="00264963">
        <w:rPr>
          <w:sz w:val="22"/>
          <w:szCs w:val="22"/>
          <w:lang w:val="cs-CZ"/>
        </w:rPr>
        <w:t xml:space="preserve"> díla na</w:t>
      </w:r>
      <w:r w:rsidR="006D56DD">
        <w:rPr>
          <w:sz w:val="22"/>
          <w:szCs w:val="22"/>
          <w:lang w:val="cs-CZ"/>
        </w:rPr>
        <w:t xml:space="preserve"> </w:t>
      </w:r>
      <w:r w:rsidR="0002767D" w:rsidRPr="00264963">
        <w:rPr>
          <w:sz w:val="22"/>
          <w:szCs w:val="22"/>
          <w:lang w:val="cs-CZ"/>
        </w:rPr>
        <w:t>Objednatele)</w:t>
      </w:r>
      <w:r w:rsidR="006D56DD">
        <w:rPr>
          <w:sz w:val="22"/>
          <w:szCs w:val="22"/>
          <w:lang w:val="cs-CZ"/>
        </w:rPr>
        <w:t xml:space="preserve"> </w:t>
      </w:r>
      <w:r w:rsidR="0002767D" w:rsidRPr="00264963">
        <w:rPr>
          <w:sz w:val="22"/>
          <w:szCs w:val="22"/>
          <w:lang w:val="cs-CZ"/>
        </w:rPr>
        <w:t>zaplatit Zhotoviteli cenu ve výši a za podmínek sjednaných v článku VII. Smlouvy.</w:t>
      </w:r>
    </w:p>
    <w:p w14:paraId="705CD8BE" w14:textId="77777777" w:rsidR="00C742E2" w:rsidRPr="00264963" w:rsidRDefault="0002767D" w:rsidP="004242A6">
      <w:pPr>
        <w:pStyle w:val="Nadpis2"/>
        <w:numPr>
          <w:ilvl w:val="1"/>
          <w:numId w:val="27"/>
        </w:numPr>
        <w:spacing w:line="240" w:lineRule="auto"/>
        <w:ind w:left="0"/>
        <w:rPr>
          <w:sz w:val="22"/>
          <w:szCs w:val="22"/>
          <w:lang w:val="cs-CZ"/>
        </w:rPr>
      </w:pPr>
      <w:r w:rsidRPr="00264963">
        <w:rPr>
          <w:sz w:val="22"/>
          <w:szCs w:val="22"/>
          <w:lang w:val="cs-CZ"/>
        </w:rPr>
        <w:t>Zhotovitel splní závazek založený Smlouvou tím, že řádně a včas provede předmět díla dle Smlouvy</w:t>
      </w:r>
      <w:r w:rsidR="006D56DD">
        <w:rPr>
          <w:sz w:val="22"/>
          <w:szCs w:val="22"/>
          <w:lang w:val="cs-CZ"/>
        </w:rPr>
        <w:t xml:space="preserve"> </w:t>
      </w:r>
      <w:r w:rsidR="002C66B8" w:rsidRPr="00264963">
        <w:rPr>
          <w:sz w:val="22"/>
          <w:szCs w:val="22"/>
          <w:lang w:val="cs-CZ"/>
        </w:rPr>
        <w:t xml:space="preserve">a v souladu se zadávacími podmínkami stanovenými v zadávací dokumentaci a jejích přílohách a dále </w:t>
      </w:r>
      <w:r w:rsidRPr="00264963">
        <w:rPr>
          <w:sz w:val="22"/>
          <w:szCs w:val="22"/>
          <w:lang w:val="cs-CZ"/>
        </w:rPr>
        <w:t>splní všechny ostatní povinnosti vyplývající ze Smlouvy</w:t>
      </w:r>
      <w:r w:rsidR="002C66B8" w:rsidRPr="00264963">
        <w:rPr>
          <w:sz w:val="22"/>
          <w:szCs w:val="22"/>
          <w:lang w:val="cs-CZ"/>
        </w:rPr>
        <w:t>.</w:t>
      </w:r>
      <w:r w:rsidRPr="00264963">
        <w:rPr>
          <w:sz w:val="22"/>
          <w:szCs w:val="22"/>
          <w:lang w:val="cs-CZ"/>
        </w:rPr>
        <w:t xml:space="preserve"> Předmět díla je specifikován zejména v</w:t>
      </w:r>
      <w:r w:rsidR="006D56DD">
        <w:rPr>
          <w:sz w:val="22"/>
          <w:szCs w:val="22"/>
          <w:lang w:val="cs-CZ"/>
        </w:rPr>
        <w:t> </w:t>
      </w:r>
      <w:r w:rsidRPr="00264963">
        <w:rPr>
          <w:sz w:val="22"/>
          <w:szCs w:val="22"/>
          <w:lang w:val="cs-CZ"/>
        </w:rPr>
        <w:t>dokumentech</w:t>
      </w:r>
      <w:r w:rsidR="006D56DD">
        <w:rPr>
          <w:sz w:val="22"/>
          <w:szCs w:val="22"/>
          <w:lang w:val="cs-CZ"/>
        </w:rPr>
        <w:t xml:space="preserve"> </w:t>
      </w:r>
      <w:r w:rsidR="00125D70" w:rsidRPr="00264963">
        <w:rPr>
          <w:sz w:val="22"/>
          <w:szCs w:val="22"/>
          <w:lang w:val="cs-CZ"/>
        </w:rPr>
        <w:t>uvedených v předchozí větě</w:t>
      </w:r>
      <w:r w:rsidR="006D56DD">
        <w:rPr>
          <w:sz w:val="22"/>
          <w:szCs w:val="22"/>
          <w:lang w:val="cs-CZ"/>
        </w:rPr>
        <w:t xml:space="preserve"> </w:t>
      </w:r>
      <w:r w:rsidR="00151492" w:rsidRPr="00264963">
        <w:rPr>
          <w:sz w:val="22"/>
          <w:szCs w:val="22"/>
          <w:lang w:val="cs-CZ"/>
        </w:rPr>
        <w:t>a z</w:t>
      </w:r>
      <w:r w:rsidRPr="00264963">
        <w:rPr>
          <w:sz w:val="22"/>
          <w:szCs w:val="22"/>
          <w:lang w:val="cs-CZ"/>
        </w:rPr>
        <w:t>hotovitel je povinen provést kompletní předmět díla</w:t>
      </w:r>
      <w:r w:rsidR="00125D70" w:rsidRPr="00264963">
        <w:rPr>
          <w:sz w:val="22"/>
          <w:szCs w:val="22"/>
          <w:lang w:val="cs-CZ"/>
        </w:rPr>
        <w:t xml:space="preserve"> tak,</w:t>
      </w:r>
      <w:r w:rsidRPr="00264963">
        <w:rPr>
          <w:sz w:val="22"/>
          <w:szCs w:val="22"/>
          <w:lang w:val="cs-CZ"/>
        </w:rPr>
        <w:t xml:space="preserve"> jak je </w:t>
      </w:r>
      <w:r w:rsidR="00125D70" w:rsidRPr="00264963">
        <w:rPr>
          <w:sz w:val="22"/>
          <w:szCs w:val="22"/>
          <w:lang w:val="cs-CZ"/>
        </w:rPr>
        <w:t xml:space="preserve">v nich </w:t>
      </w:r>
      <w:r w:rsidRPr="00264963">
        <w:rPr>
          <w:sz w:val="22"/>
          <w:szCs w:val="22"/>
          <w:lang w:val="cs-CZ"/>
        </w:rPr>
        <w:t>stanoven</w:t>
      </w:r>
      <w:r w:rsidR="00125D70" w:rsidRPr="00264963">
        <w:rPr>
          <w:sz w:val="22"/>
          <w:szCs w:val="22"/>
          <w:lang w:val="cs-CZ"/>
        </w:rPr>
        <w:t>o.</w:t>
      </w:r>
    </w:p>
    <w:p w14:paraId="0BB1044F" w14:textId="3AADFE6B" w:rsidR="0002031B" w:rsidRPr="00373F5A" w:rsidRDefault="0002767D" w:rsidP="004242A6">
      <w:pPr>
        <w:pStyle w:val="Nadpis2"/>
        <w:numPr>
          <w:ilvl w:val="1"/>
          <w:numId w:val="27"/>
        </w:numPr>
        <w:spacing w:line="240" w:lineRule="auto"/>
        <w:ind w:left="0"/>
        <w:rPr>
          <w:lang w:val="cs-CZ"/>
        </w:rPr>
      </w:pPr>
      <w:r w:rsidRPr="00373F5A">
        <w:rPr>
          <w:sz w:val="22"/>
          <w:szCs w:val="22"/>
          <w:lang w:val="cs-CZ"/>
        </w:rPr>
        <w:t xml:space="preserve">Objednatel splní závazek založený Smlouvou tím, že řádně provedené </w:t>
      </w:r>
      <w:r w:rsidR="00597828" w:rsidRPr="00373F5A">
        <w:rPr>
          <w:sz w:val="22"/>
          <w:szCs w:val="22"/>
          <w:lang w:val="cs-CZ"/>
        </w:rPr>
        <w:t>dílo převezme</w:t>
      </w:r>
      <w:r w:rsidRPr="00373F5A">
        <w:rPr>
          <w:sz w:val="22"/>
          <w:szCs w:val="22"/>
          <w:lang w:val="cs-CZ"/>
        </w:rPr>
        <w:t xml:space="preserve"> a zaplatí cenu díla.</w:t>
      </w:r>
    </w:p>
    <w:p w14:paraId="20FF00CD"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Specifikace díla</w:t>
      </w:r>
    </w:p>
    <w:p w14:paraId="1CF48A18" w14:textId="2A633073" w:rsidR="00731A37" w:rsidRPr="00E17FD1" w:rsidRDefault="00731A37" w:rsidP="00731A37">
      <w:pPr>
        <w:pStyle w:val="Nadpis2"/>
        <w:rPr>
          <w:sz w:val="22"/>
          <w:szCs w:val="22"/>
          <w:lang w:val="cs-CZ"/>
        </w:rPr>
      </w:pPr>
      <w:r w:rsidRPr="00E17FD1">
        <w:rPr>
          <w:sz w:val="22"/>
          <w:szCs w:val="22"/>
          <w:lang w:val="cs-CZ"/>
        </w:rPr>
        <w:t xml:space="preserve">Předmětem veřejné zakázky je realizace díla v rámci projektu s názvem: „Bezpečné a bezbariérové chodníky v Mnichovicích – chodník Ondřejovská“ spočívající ve vybudování nového chodníku, lávky, dešťové kanalizace a veřejného osvětlení pozemcích v </w:t>
      </w:r>
      <w:proofErr w:type="spellStart"/>
      <w:r w:rsidRPr="00E17FD1">
        <w:rPr>
          <w:sz w:val="22"/>
          <w:szCs w:val="22"/>
          <w:lang w:val="cs-CZ"/>
        </w:rPr>
        <w:t>k.ú</w:t>
      </w:r>
      <w:proofErr w:type="spellEnd"/>
      <w:r w:rsidRPr="00E17FD1">
        <w:rPr>
          <w:sz w:val="22"/>
          <w:szCs w:val="22"/>
          <w:lang w:val="cs-CZ"/>
        </w:rPr>
        <w:t xml:space="preserve">. Mnichovice u Říčan. Podrobně je předmět veřejné zakázky popsán v dokumentaci pro provedení stavby s názvem „Bezpečné a bezbariérové chodníky v Mnichovicích – chodník Ondřejovská“ </w:t>
      </w:r>
      <w:proofErr w:type="gramStart"/>
      <w:r w:rsidRPr="00E17FD1">
        <w:rPr>
          <w:sz w:val="22"/>
          <w:szCs w:val="22"/>
          <w:lang w:val="cs-CZ"/>
        </w:rPr>
        <w:t>vypracované  Ing.</w:t>
      </w:r>
      <w:proofErr w:type="gramEnd"/>
      <w:r w:rsidRPr="00E17FD1">
        <w:rPr>
          <w:sz w:val="22"/>
          <w:szCs w:val="22"/>
          <w:lang w:val="cs-CZ"/>
        </w:rPr>
        <w:t xml:space="preserve"> Tomášem Rakem, sídlem Truhlářská 264/22 Hradec Králové 503 41 (dále jen „dokumentace pro provedení stavby“) na základě nabídky podané do veřejné zak</w:t>
      </w:r>
      <w:r w:rsidR="00E17FD1" w:rsidRPr="00E17FD1">
        <w:rPr>
          <w:sz w:val="22"/>
          <w:szCs w:val="22"/>
          <w:lang w:val="cs-CZ"/>
        </w:rPr>
        <w:t>ázky</w:t>
      </w:r>
      <w:r w:rsidRPr="00E17FD1">
        <w:rPr>
          <w:sz w:val="22"/>
          <w:szCs w:val="22"/>
          <w:lang w:val="cs-CZ"/>
        </w:rPr>
        <w:t xml:space="preserve"> s názvem </w:t>
      </w:r>
      <w:r w:rsidR="00E17FD1" w:rsidRPr="00E17FD1">
        <w:rPr>
          <w:sz w:val="22"/>
          <w:szCs w:val="22"/>
          <w:lang w:val="cs-CZ"/>
        </w:rPr>
        <w:t>Bezpečné a bezbariérové chodníky v Mnichovicích – chodník Ondřejovská</w:t>
      </w:r>
    </w:p>
    <w:p w14:paraId="29F1C48A" w14:textId="77777777" w:rsidR="00731A37" w:rsidRPr="00E17FD1" w:rsidRDefault="00731A37" w:rsidP="00731A37">
      <w:pPr>
        <w:pStyle w:val="Nadpis2"/>
        <w:rPr>
          <w:sz w:val="22"/>
          <w:szCs w:val="22"/>
          <w:lang w:val="cs-CZ"/>
        </w:rPr>
      </w:pPr>
      <w:r w:rsidRPr="00E17FD1">
        <w:rPr>
          <w:sz w:val="22"/>
          <w:szCs w:val="22"/>
          <w:lang w:val="cs-CZ"/>
        </w:rPr>
        <w:t>Součástí díla je zhotovení dokumentace skutečného provedení dokončeného díla včetně geodetického zaměření digitální formou.</w:t>
      </w:r>
    </w:p>
    <w:p w14:paraId="5BC35BF8" w14:textId="77777777" w:rsidR="00731A37" w:rsidRDefault="0002767D" w:rsidP="00731A37">
      <w:pPr>
        <w:pStyle w:val="Nadpis2"/>
        <w:rPr>
          <w:color w:val="0070C0"/>
          <w:sz w:val="22"/>
          <w:szCs w:val="22"/>
          <w:lang w:val="cs-CZ"/>
        </w:rPr>
      </w:pPr>
      <w:r w:rsidRPr="00731A37">
        <w:rPr>
          <w:sz w:val="22"/>
          <w:szCs w:val="22"/>
          <w:lang w:val="cs-CZ"/>
        </w:rPr>
        <w:t>Zhotovením díla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14:paraId="40415194" w14:textId="70AC0F7C" w:rsidR="00F25B70" w:rsidRPr="00731A37" w:rsidRDefault="0002767D" w:rsidP="004242A6">
      <w:pPr>
        <w:pStyle w:val="Nadpis2"/>
        <w:rPr>
          <w:color w:val="0070C0"/>
          <w:sz w:val="22"/>
          <w:szCs w:val="22"/>
          <w:lang w:val="cs-CZ"/>
        </w:rPr>
      </w:pPr>
      <w:r w:rsidRPr="00731A37">
        <w:rPr>
          <w:sz w:val="22"/>
          <w:szCs w:val="22"/>
          <w:lang w:val="cs-CZ"/>
        </w:rPr>
        <w:t>Dle dohody smluvních stran je předmětem díla provedení všech činností, prací a dodávek obsažených v projektové dokumentaci, a v nabídce Zhotovitele do zadávacího řízení na tuto veřejnou zakázku vč. soupisu stavebních prací, dodávek a služeb s výkazem výměr, a v zadávacích podmínkách veřejné zakázky (dále též „výchozí dokumenty“), které tvoří nedílnou součást Smlouvy, a to bez ohledu na to, v kterém z těchto výchozích dokumentů jsou uvedeny, resp. ze kterého z nich vyplývají. Dílo zahrnuje provedení, dodání a zajištění všech činností, prací, služeb, věcí a dodávek, nutných k realizaci díla, a zejména také:</w:t>
      </w:r>
    </w:p>
    <w:p w14:paraId="24E35E5A" w14:textId="77777777"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t>zajištění zařízení staveniště, a to podle potřeby na řádné provedení díla včetně jeho údržby, odstranění a likvidace,</w:t>
      </w:r>
    </w:p>
    <w:p w14:paraId="41A77664" w14:textId="77777777"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t>vyklizení staveniště a provedení závěrečného úklidu místa provedení díla vč. úklidu stavby (viz článek VI. – místo provádění díla) dle Smlouvy; uvedení pozemků a komunikací případně dotčených výstavbou do původního stavu,</w:t>
      </w:r>
    </w:p>
    <w:p w14:paraId="5075B00C" w14:textId="77777777" w:rsidR="004779B8" w:rsidRPr="00264963" w:rsidRDefault="0002767D" w:rsidP="00DC365D">
      <w:pPr>
        <w:pStyle w:val="Nadpis3"/>
        <w:spacing w:after="120" w:line="240" w:lineRule="auto"/>
        <w:ind w:left="709" w:hanging="283"/>
        <w:rPr>
          <w:sz w:val="22"/>
          <w:szCs w:val="22"/>
          <w:lang w:val="cs-CZ"/>
        </w:rPr>
      </w:pPr>
      <w:r w:rsidRPr="00264963">
        <w:rPr>
          <w:sz w:val="22"/>
          <w:szCs w:val="22"/>
          <w:lang w:val="cs-CZ"/>
        </w:rPr>
        <w:lastRenderedPageBreak/>
        <w:t>veškeré práce a dodávky související s bezpečnostními opatřeními na ochranu lidí a majetku (zejména chodců a vozidel v místech dotčených stavbou),</w:t>
      </w:r>
    </w:p>
    <w:p w14:paraId="4DEF8E68" w14:textId="77777777" w:rsidR="004779B8" w:rsidRPr="00264963" w:rsidRDefault="0002767D" w:rsidP="004242A6">
      <w:pPr>
        <w:pStyle w:val="Nadpis2"/>
        <w:numPr>
          <w:ilvl w:val="2"/>
          <w:numId w:val="24"/>
        </w:numPr>
        <w:ind w:left="709" w:hanging="283"/>
        <w:rPr>
          <w:bCs/>
          <w:iCs/>
          <w:sz w:val="22"/>
          <w:szCs w:val="22"/>
          <w:lang w:val="cs-CZ"/>
        </w:rPr>
      </w:pPr>
      <w:r w:rsidRPr="00264963">
        <w:rPr>
          <w:sz w:val="22"/>
          <w:szCs w:val="22"/>
          <w:lang w:val="cs-CZ"/>
        </w:rPr>
        <w:t>provedení opatření při realizaci díla vyplývajících z umístění a návaznosti díla a zohledňující tyto skutečnosti:</w:t>
      </w:r>
    </w:p>
    <w:p w14:paraId="7A3701A5" w14:textId="77777777" w:rsidR="004779B8" w:rsidRPr="00264963" w:rsidRDefault="0002767D" w:rsidP="004242A6">
      <w:pPr>
        <w:pStyle w:val="Nadpis2"/>
        <w:numPr>
          <w:ilvl w:val="3"/>
          <w:numId w:val="24"/>
        </w:numPr>
        <w:ind w:left="1560" w:hanging="426"/>
        <w:rPr>
          <w:sz w:val="22"/>
          <w:szCs w:val="22"/>
          <w:lang w:val="cs-CZ"/>
        </w:rPr>
      </w:pPr>
      <w:r w:rsidRPr="00264963">
        <w:rPr>
          <w:sz w:val="22"/>
          <w:szCs w:val="22"/>
          <w:lang w:val="cs-CZ"/>
        </w:rPr>
        <w:t xml:space="preserve">komunikace a plochy v okolí místa provádění díla lze využít jako skládky materiálu po dohodě s Objednatelem, </w:t>
      </w:r>
    </w:p>
    <w:p w14:paraId="2B471D4A" w14:textId="77777777" w:rsidR="004779B8" w:rsidRPr="00264963" w:rsidRDefault="0002767D" w:rsidP="004242A6">
      <w:pPr>
        <w:pStyle w:val="Nadpis3"/>
        <w:numPr>
          <w:ilvl w:val="3"/>
          <w:numId w:val="25"/>
        </w:numPr>
        <w:ind w:left="1560" w:hanging="426"/>
        <w:rPr>
          <w:sz w:val="22"/>
          <w:szCs w:val="22"/>
          <w:lang w:val="cs-CZ"/>
        </w:rPr>
      </w:pPr>
      <w:r w:rsidRPr="00264963">
        <w:rPr>
          <w:sz w:val="22"/>
          <w:szCs w:val="22"/>
          <w:lang w:val="cs-CZ"/>
        </w:rPr>
        <w:t>prostor místa provádění díla nelze bez dalšího opatření a předchozího písemného souhlasu Objednatele využít k umístění sociálního a hygienického zařízení Zhotovitele,</w:t>
      </w:r>
    </w:p>
    <w:p w14:paraId="623B6D95" w14:textId="77777777" w:rsidR="004779B8" w:rsidRPr="00264963" w:rsidRDefault="0002767D" w:rsidP="004242A6">
      <w:pPr>
        <w:pStyle w:val="Nadpis3"/>
        <w:numPr>
          <w:ilvl w:val="3"/>
          <w:numId w:val="9"/>
        </w:numPr>
        <w:ind w:left="1560" w:hanging="426"/>
        <w:rPr>
          <w:sz w:val="22"/>
          <w:szCs w:val="22"/>
          <w:lang w:val="cs-CZ"/>
        </w:rPr>
      </w:pPr>
      <w:r w:rsidRPr="00264963">
        <w:rPr>
          <w:sz w:val="22"/>
          <w:szCs w:val="22"/>
          <w:lang w:val="cs-CZ"/>
        </w:rPr>
        <w:t>Zhotovitel provede i jiná opatření související s výstavbou, resp. provedením díla,</w:t>
      </w:r>
    </w:p>
    <w:p w14:paraId="1CE7D4D5"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dodání dokumentace skutečného provedení díla, včetně dokladové části ve dvou vyhotoveních v tištěné podobě a je</w:t>
      </w:r>
      <w:r w:rsidR="0059349E" w:rsidRPr="00264963">
        <w:rPr>
          <w:sz w:val="22"/>
          <w:szCs w:val="22"/>
          <w:lang w:val="cs-CZ"/>
        </w:rPr>
        <w:t>dnom vyhotovení v</w:t>
      </w:r>
      <w:r w:rsidRPr="00264963">
        <w:rPr>
          <w:sz w:val="22"/>
          <w:szCs w:val="22"/>
          <w:lang w:val="cs-CZ"/>
        </w:rPr>
        <w:t xml:space="preserve"> elektronické podobě včetně poskytnutí majetkových práv k dokumentaci skutečného provedení díla na celou dobu jejich trvání objednateli bez omezení, zejména práva dokumentaci skutečného provedení stavby dále zpracovat a rozmnožovat,</w:t>
      </w:r>
    </w:p>
    <w:p w14:paraId="04DCB1D8" w14:textId="77777777" w:rsidR="004779B8" w:rsidRPr="00264963" w:rsidRDefault="004779B8" w:rsidP="00DC365D">
      <w:pPr>
        <w:pStyle w:val="Podtitul"/>
        <w:spacing w:line="240" w:lineRule="auto"/>
        <w:ind w:left="709"/>
        <w:rPr>
          <w:rFonts w:ascii="Cambria" w:hAnsi="Cambria"/>
        </w:rPr>
      </w:pPr>
      <w:r w:rsidRPr="00264963">
        <w:rPr>
          <w:rFonts w:ascii="Cambria" w:hAnsi="Cambria"/>
        </w:rPr>
        <w:t>Dokumentace skutečného provedení bude provedena podle následujících zásad:</w:t>
      </w:r>
    </w:p>
    <w:p w14:paraId="219F635E" w14:textId="77777777" w:rsidR="004779B8" w:rsidRPr="00264963" w:rsidRDefault="004779B8" w:rsidP="00DC365D">
      <w:pPr>
        <w:pStyle w:val="Podtitul"/>
        <w:spacing w:line="240" w:lineRule="auto"/>
        <w:ind w:left="709"/>
        <w:rPr>
          <w:rFonts w:ascii="Cambria" w:hAnsi="Cambria"/>
        </w:rPr>
      </w:pPr>
      <w:r w:rsidRPr="00264963">
        <w:rPr>
          <w:rFonts w:ascii="Cambria" w:hAnsi="Cambria"/>
        </w:rPr>
        <w:t>Do projektové dokumentace pro provedení stavby všech stavebních objektů a provozních souborů budou zřetelně vyznačeny všechny změny, k nimž došlo v průběhu zhotovení díla.</w:t>
      </w:r>
    </w:p>
    <w:p w14:paraId="7AB3D3F4" w14:textId="77777777" w:rsidR="004779B8" w:rsidRPr="00264963" w:rsidRDefault="004779B8" w:rsidP="00DC365D">
      <w:pPr>
        <w:pStyle w:val="Podtitul"/>
        <w:spacing w:line="240" w:lineRule="auto"/>
        <w:ind w:left="709"/>
        <w:rPr>
          <w:rFonts w:ascii="Cambria" w:hAnsi="Cambria"/>
        </w:rPr>
      </w:pPr>
      <w:r w:rsidRPr="00264963">
        <w:rPr>
          <w:rFonts w:ascii="Cambria" w:hAnsi="Cambria"/>
        </w:rPr>
        <w:t>Části projektové dokumentace pro provedení stavby, u kterých nedošlo k žádným změnám, budou označeny nápisem „beze změn“.</w:t>
      </w:r>
    </w:p>
    <w:p w14:paraId="5FD72A6E" w14:textId="77777777" w:rsidR="004779B8" w:rsidRPr="00264963" w:rsidRDefault="004779B8" w:rsidP="00DC365D">
      <w:pPr>
        <w:pStyle w:val="Podtitul"/>
        <w:spacing w:line="240" w:lineRule="auto"/>
        <w:ind w:left="709"/>
        <w:rPr>
          <w:rFonts w:ascii="Cambria" w:hAnsi="Cambria"/>
        </w:rPr>
      </w:pPr>
      <w:r w:rsidRPr="00264963">
        <w:rPr>
          <w:rFonts w:ascii="Cambria" w:hAnsi="Cambria"/>
        </w:rPr>
        <w:t>Každý výkres dokumentace skutečného provedení stavby bude opatřen jménem a příjmením osoby, která změny zakreslila, jejím podpisem a razítkem Zhotovitele.</w:t>
      </w:r>
    </w:p>
    <w:p w14:paraId="5C83A24A" w14:textId="77777777" w:rsidR="004779B8" w:rsidRPr="00264963" w:rsidRDefault="004779B8" w:rsidP="00DC365D">
      <w:pPr>
        <w:pStyle w:val="Podtitul"/>
        <w:spacing w:line="240" w:lineRule="auto"/>
        <w:ind w:left="709"/>
        <w:rPr>
          <w:rFonts w:ascii="Cambria" w:hAnsi="Cambria"/>
        </w:rPr>
      </w:pPr>
      <w:r w:rsidRPr="00264963">
        <w:rPr>
          <w:rFonts w:ascii="Cambria" w:hAnsi="Cambria"/>
        </w:rPr>
        <w:t>U výkresů obsahujících změnu proti projektu pro provedení stavby bude přiložen i doklad, ze kterého bude vyplývat projednání změny s odpovědnou osobou objednatele a její souhlasné stanovisko.</w:t>
      </w:r>
    </w:p>
    <w:p w14:paraId="40F5D30A"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projednání a zajištění zvláštního užívání komunikací a potřebných záborů veřejných ploch včetně úhrady vyměřených poplatků a nájemného,</w:t>
      </w:r>
    </w:p>
    <w:p w14:paraId="31ADFE86"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zajištění uložení stavební suti a ekologická likvidace stavebních odpadů a doložení dokladů o této likvidaci, včetně úhrady poplatků za toto uložení, likvidaci a dopravu,</w:t>
      </w:r>
    </w:p>
    <w:p w14:paraId="7B0A36FD"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zajištění a provedení všech nutných zkoušek dle ČSN (případně jiných norem vztahujících se k prováděnému dílu včetně pořízení protokolů),</w:t>
      </w:r>
    </w:p>
    <w:p w14:paraId="51EC7FB8"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zajištění atestů a dokladů o požadovaných vlastnostech výrobků ke kolaudaci (i dle zákona č. 22/1997 Sb.</w:t>
      </w:r>
      <w:r w:rsidR="00F40057">
        <w:rPr>
          <w:sz w:val="22"/>
          <w:szCs w:val="22"/>
          <w:lang w:val="cs-CZ"/>
        </w:rPr>
        <w:t xml:space="preserve">, </w:t>
      </w:r>
      <w:r w:rsidR="00F40057" w:rsidRPr="00F40057">
        <w:rPr>
          <w:sz w:val="22"/>
          <w:szCs w:val="22"/>
          <w:lang w:val="cs-CZ"/>
        </w:rPr>
        <w:t>o technických požadavcích na výrobky a o změně a doplnění některých zákonů</w:t>
      </w:r>
      <w:r w:rsidRPr="00264963">
        <w:rPr>
          <w:sz w:val="22"/>
          <w:szCs w:val="22"/>
          <w:lang w:val="cs-CZ"/>
        </w:rPr>
        <w:t xml:space="preserve"> – prohlášení o shodě) a revizí veškerých elektrických zařízení s případným odstraněním uvedených závad,</w:t>
      </w:r>
    </w:p>
    <w:p w14:paraId="78ECA0C3"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 xml:space="preserve">zajištění všech ostatních nezbytných zkoušek, atestů a revizí podle ČSN a případných jiných právních nebo technických předpisů platných v době provádění a předání díla, </w:t>
      </w:r>
      <w:r w:rsidRPr="00264963">
        <w:rPr>
          <w:sz w:val="22"/>
          <w:szCs w:val="22"/>
          <w:lang w:val="cs-CZ"/>
        </w:rPr>
        <w:lastRenderedPageBreak/>
        <w:t>kterými bude prokázáno dosažení předepsané kvality a předepsaných technických parametrů díla,</w:t>
      </w:r>
    </w:p>
    <w:p w14:paraId="28E060C3"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zajištění a splnění podmínek vyplývajících z územního rozhodnutí, stavebního povolení a jiných dokladů,</w:t>
      </w:r>
    </w:p>
    <w:p w14:paraId="42ECDF7F"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vypracování manipulačních, provozních řádů pro bezvadné provozování díla, návodů k obsluze, návodů na provoz a údržbu díla v českém jazyce a ve trojím vyhotovení v tištěné podobě a v jednom vyhotovení v elektronické podobě,</w:t>
      </w:r>
    </w:p>
    <w:p w14:paraId="1446EFFE"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zajištění přechodného dopravního značení k dopravním omezením včetně jeho neustálé aktualizace dle skutečného průběhu stavby,</w:t>
      </w:r>
    </w:p>
    <w:p w14:paraId="0071A97C"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zajištění bezpečné a plynulé dopravy v rámci výstavby, včetně nákladů spojených s případnými průjezdy a opatřeními vozidel integrovaného záchranného systému,</w:t>
      </w:r>
    </w:p>
    <w:p w14:paraId="237FB518"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práce spojené s odstraněním případných překážek, betonů a konstrukcí, které nemohl projektant předvídat,</w:t>
      </w:r>
    </w:p>
    <w:p w14:paraId="7553124A"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uvedení všech povrchů dotčených stavbou do původního stavu (komunikace, chodníky, zeleň, oplocení, příkopy, propustky apod.),</w:t>
      </w:r>
    </w:p>
    <w:p w14:paraId="0EF18B8C" w14:textId="77777777" w:rsidR="004779B8" w:rsidRPr="00264963" w:rsidRDefault="0002767D" w:rsidP="004242A6">
      <w:pPr>
        <w:pStyle w:val="Nadpis2"/>
        <w:numPr>
          <w:ilvl w:val="2"/>
          <w:numId w:val="24"/>
        </w:numPr>
        <w:ind w:left="709" w:hanging="283"/>
        <w:rPr>
          <w:sz w:val="22"/>
          <w:szCs w:val="22"/>
          <w:lang w:val="cs-CZ"/>
        </w:rPr>
      </w:pPr>
      <w:r w:rsidRPr="00264963">
        <w:rPr>
          <w:sz w:val="22"/>
          <w:szCs w:val="22"/>
          <w:lang w:val="cs-CZ"/>
        </w:rPr>
        <w:t>protokolární převzetí případných dotčených pozemků od vlastníků před započetím výstavby a jejich následné uvedení do původního stavu, včetně následného protokolárního předání zpět do rukou vlastníka,</w:t>
      </w:r>
    </w:p>
    <w:p w14:paraId="63832FE1" w14:textId="77777777" w:rsidR="004779B8" w:rsidRDefault="0002767D" w:rsidP="004242A6">
      <w:pPr>
        <w:pStyle w:val="Nadpis2"/>
        <w:numPr>
          <w:ilvl w:val="2"/>
          <w:numId w:val="24"/>
        </w:numPr>
        <w:ind w:left="709" w:hanging="283"/>
        <w:rPr>
          <w:sz w:val="22"/>
          <w:szCs w:val="22"/>
          <w:lang w:val="cs-CZ"/>
        </w:rPr>
      </w:pPr>
      <w:r w:rsidRPr="00264963">
        <w:rPr>
          <w:sz w:val="22"/>
          <w:szCs w:val="22"/>
          <w:lang w:val="cs-CZ"/>
        </w:rPr>
        <w:t>pojištění stavby a osob dle této smlouvy,</w:t>
      </w:r>
    </w:p>
    <w:p w14:paraId="3AD0C985" w14:textId="77777777" w:rsidR="00F25B70" w:rsidRPr="00264963" w:rsidRDefault="00F25B70" w:rsidP="00C23526">
      <w:pPr>
        <w:spacing w:after="120" w:line="240" w:lineRule="auto"/>
        <w:rPr>
          <w:rFonts w:ascii="Cambria" w:hAnsi="Cambria" w:cs="Cambria"/>
          <w:lang w:val="cs-CZ"/>
        </w:rPr>
      </w:pPr>
      <w:r w:rsidRPr="00264963">
        <w:rPr>
          <w:rFonts w:ascii="Cambria" w:hAnsi="Cambria" w:cs="Cambria"/>
          <w:lang w:val="cs-CZ" w:eastAsia="cs-CZ"/>
        </w:rPr>
        <w:t xml:space="preserve">to vše v místě provádění díla dle článku VI. této </w:t>
      </w:r>
      <w:r w:rsidR="00383912" w:rsidRPr="00264963">
        <w:rPr>
          <w:rFonts w:ascii="Cambria" w:hAnsi="Cambria" w:cs="Cambria"/>
          <w:lang w:val="cs-CZ" w:eastAsia="cs-CZ"/>
        </w:rPr>
        <w:t>S</w:t>
      </w:r>
      <w:r w:rsidRPr="00264963">
        <w:rPr>
          <w:rFonts w:ascii="Cambria" w:hAnsi="Cambria" w:cs="Cambria"/>
          <w:lang w:val="cs-CZ" w:eastAsia="cs-CZ"/>
        </w:rPr>
        <w:t>mlouvy.</w:t>
      </w:r>
    </w:p>
    <w:p w14:paraId="467B36F1" w14:textId="77777777" w:rsidR="00731A37" w:rsidRDefault="0002767D" w:rsidP="00731A37">
      <w:pPr>
        <w:pStyle w:val="Nadpis2"/>
        <w:rPr>
          <w:sz w:val="22"/>
          <w:szCs w:val="22"/>
          <w:lang w:val="cs-CZ"/>
        </w:rPr>
      </w:pPr>
      <w:r w:rsidRPr="00264963">
        <w:rPr>
          <w:sz w:val="22"/>
          <w:szCs w:val="22"/>
          <w:lang w:val="cs-CZ"/>
        </w:rPr>
        <w:t xml:space="preserve">Dílo bude provedeno s potřebnou </w:t>
      </w:r>
      <w:r w:rsidR="00597828" w:rsidRPr="00264963">
        <w:rPr>
          <w:sz w:val="22"/>
          <w:szCs w:val="22"/>
          <w:lang w:val="cs-CZ"/>
        </w:rPr>
        <w:t>péčí v</w:t>
      </w:r>
      <w:r w:rsidRPr="00264963">
        <w:rPr>
          <w:sz w:val="22"/>
          <w:szCs w:val="22"/>
          <w:lang w:val="cs-CZ"/>
        </w:rPr>
        <w:t xml:space="preserve">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odsouhlasenou a předanou Objednatelem.</w:t>
      </w:r>
    </w:p>
    <w:p w14:paraId="671D4F5B" w14:textId="77777777" w:rsidR="00731A37" w:rsidRDefault="0002767D" w:rsidP="00731A37">
      <w:pPr>
        <w:pStyle w:val="Nadpis2"/>
        <w:rPr>
          <w:sz w:val="22"/>
          <w:szCs w:val="22"/>
          <w:lang w:val="cs-CZ"/>
        </w:rPr>
      </w:pPr>
      <w:r w:rsidRPr="00731A37">
        <w:rPr>
          <w:sz w:val="22"/>
          <w:szCs w:val="22"/>
          <w:lang w:val="cs-CZ"/>
        </w:rPr>
        <w:t>Jakékoliv vícepráce, které budou realizovány v rámci zakázky, musí být zadány v souladu s </w:t>
      </w:r>
      <w:r w:rsidR="00F40057" w:rsidRPr="00731A37">
        <w:rPr>
          <w:sz w:val="22"/>
          <w:szCs w:val="22"/>
          <w:lang w:val="cs-CZ"/>
        </w:rPr>
        <w:t xml:space="preserve">příslušnými ustanoveními zákona. </w:t>
      </w:r>
      <w:r w:rsidRPr="00731A37">
        <w:rPr>
          <w:sz w:val="22"/>
          <w:szCs w:val="22"/>
          <w:lang w:val="cs-CZ"/>
        </w:rPr>
        <w:t xml:space="preserve">Jakékoliv vícepráce se Zhotovitel zavazuje ocenit maximálně ve výši, jak tyto práce ocenil ve své nabídce nebo dle cen </w:t>
      </w:r>
      <w:r w:rsidR="001C1F0B" w:rsidRPr="00731A37">
        <w:rPr>
          <w:sz w:val="22"/>
          <w:szCs w:val="22"/>
          <w:lang w:val="cs-CZ"/>
        </w:rPr>
        <w:t>URS</w:t>
      </w:r>
      <w:r w:rsidRPr="00731A37">
        <w:rPr>
          <w:sz w:val="22"/>
          <w:szCs w:val="22"/>
          <w:lang w:val="cs-CZ"/>
        </w:rPr>
        <w:t>.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693AF8F5" w14:textId="77777777" w:rsidR="00731A37" w:rsidRDefault="0002767D" w:rsidP="00731A37">
      <w:pPr>
        <w:pStyle w:val="Nadpis2"/>
        <w:rPr>
          <w:sz w:val="22"/>
          <w:szCs w:val="22"/>
          <w:lang w:val="cs-CZ"/>
        </w:rPr>
      </w:pPr>
      <w:r w:rsidRPr="00731A37">
        <w:rPr>
          <w:sz w:val="22"/>
          <w:szCs w:val="22"/>
          <w:lang w:val="cs-CZ"/>
        </w:rPr>
        <w:t>Není-li ve Smlouvě uvedeno jinak, není Zhotovitel oprávněn ani povinen provést jakoukoliv změnu díla bez písemné dohody s Objednatelem ve formě písemného dodatku.</w:t>
      </w:r>
    </w:p>
    <w:p w14:paraId="1726B82F" w14:textId="166DB0B7" w:rsidR="00F25B70" w:rsidRPr="00731A37" w:rsidRDefault="0002767D" w:rsidP="004242A6">
      <w:pPr>
        <w:pStyle w:val="Nadpis2"/>
        <w:rPr>
          <w:sz w:val="22"/>
          <w:szCs w:val="22"/>
          <w:lang w:val="cs-CZ"/>
        </w:rPr>
      </w:pPr>
      <w:r w:rsidRPr="00731A37">
        <w:rPr>
          <w:sz w:val="22"/>
          <w:szCs w:val="22"/>
          <w:lang w:val="cs-CZ"/>
        </w:rPr>
        <w:t>Součástí plnění Zhotovitele dle Smlouvy, a prokázáním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zkoušek díla či jeho části se řídí:</w:t>
      </w:r>
    </w:p>
    <w:p w14:paraId="4374AED4" w14:textId="77777777" w:rsidR="00F25B70" w:rsidRPr="00264963" w:rsidRDefault="0002767D" w:rsidP="004242A6">
      <w:pPr>
        <w:pStyle w:val="Nadpis2"/>
        <w:numPr>
          <w:ilvl w:val="1"/>
          <w:numId w:val="30"/>
        </w:numPr>
        <w:spacing w:line="240" w:lineRule="auto"/>
        <w:ind w:left="426"/>
        <w:rPr>
          <w:sz w:val="22"/>
          <w:szCs w:val="22"/>
          <w:lang w:val="cs-CZ"/>
        </w:rPr>
      </w:pPr>
      <w:r w:rsidRPr="00264963">
        <w:rPr>
          <w:sz w:val="22"/>
          <w:szCs w:val="22"/>
          <w:lang w:val="cs-CZ"/>
        </w:rPr>
        <w:lastRenderedPageBreak/>
        <w:t>Smlouvou,</w:t>
      </w:r>
    </w:p>
    <w:p w14:paraId="6E63C6FE" w14:textId="77777777" w:rsidR="00F25B70" w:rsidRPr="00264963" w:rsidRDefault="0002767D" w:rsidP="004242A6">
      <w:pPr>
        <w:pStyle w:val="Nadpis2"/>
        <w:numPr>
          <w:ilvl w:val="1"/>
          <w:numId w:val="30"/>
        </w:numPr>
        <w:spacing w:line="240" w:lineRule="auto"/>
        <w:ind w:left="426"/>
        <w:rPr>
          <w:sz w:val="22"/>
          <w:szCs w:val="22"/>
          <w:lang w:val="cs-CZ"/>
        </w:rPr>
      </w:pPr>
      <w:r w:rsidRPr="00264963">
        <w:rPr>
          <w:sz w:val="22"/>
          <w:szCs w:val="22"/>
          <w:lang w:val="cs-CZ"/>
        </w:rPr>
        <w:t>podmínkami stanovenými ČSN,</w:t>
      </w:r>
    </w:p>
    <w:p w14:paraId="04D5DF29" w14:textId="77777777" w:rsidR="00F25B70" w:rsidRPr="00264963" w:rsidRDefault="0002767D" w:rsidP="004242A6">
      <w:pPr>
        <w:pStyle w:val="Nadpis2"/>
        <w:numPr>
          <w:ilvl w:val="1"/>
          <w:numId w:val="30"/>
        </w:numPr>
        <w:spacing w:line="240" w:lineRule="auto"/>
        <w:ind w:left="426"/>
        <w:rPr>
          <w:sz w:val="22"/>
          <w:szCs w:val="22"/>
          <w:lang w:val="cs-CZ"/>
        </w:rPr>
      </w:pPr>
      <w:r w:rsidRPr="00264963">
        <w:rPr>
          <w:sz w:val="22"/>
          <w:szCs w:val="22"/>
          <w:lang w:val="cs-CZ"/>
        </w:rPr>
        <w:t>projektovou dokumentací, a</w:t>
      </w:r>
    </w:p>
    <w:p w14:paraId="1BDED621" w14:textId="77777777" w:rsidR="00D51B62" w:rsidRPr="00264963" w:rsidRDefault="0002767D" w:rsidP="004242A6">
      <w:pPr>
        <w:pStyle w:val="Nadpis2"/>
        <w:numPr>
          <w:ilvl w:val="1"/>
          <w:numId w:val="30"/>
        </w:numPr>
        <w:spacing w:line="240" w:lineRule="auto"/>
        <w:ind w:left="426"/>
        <w:rPr>
          <w:sz w:val="22"/>
          <w:szCs w:val="22"/>
          <w:lang w:val="cs-CZ"/>
        </w:rPr>
      </w:pPr>
      <w:r w:rsidRPr="00264963">
        <w:rPr>
          <w:sz w:val="22"/>
          <w:szCs w:val="22"/>
          <w:lang w:val="cs-CZ"/>
        </w:rPr>
        <w:t xml:space="preserve">obecně uznávanými </w:t>
      </w:r>
      <w:r w:rsidR="00597828" w:rsidRPr="00264963">
        <w:rPr>
          <w:sz w:val="22"/>
          <w:szCs w:val="22"/>
          <w:lang w:val="cs-CZ"/>
        </w:rPr>
        <w:t>metodikami nebo</w:t>
      </w:r>
      <w:r w:rsidRPr="00264963">
        <w:rPr>
          <w:sz w:val="22"/>
          <w:szCs w:val="22"/>
          <w:lang w:val="cs-CZ"/>
        </w:rPr>
        <w:t xml:space="preserve"> doporučeními výrobců komponentů a technologií použitých při výstavbě, neodporují-li platným ČSN.</w:t>
      </w:r>
    </w:p>
    <w:p w14:paraId="4EC9663C" w14:textId="77777777" w:rsidR="00C84005" w:rsidRPr="00264963" w:rsidRDefault="00F85677" w:rsidP="004242A6">
      <w:pPr>
        <w:pStyle w:val="Nadpis2"/>
        <w:rPr>
          <w:sz w:val="22"/>
          <w:szCs w:val="22"/>
          <w:lang w:val="cs-CZ"/>
        </w:rPr>
      </w:pPr>
      <w:r w:rsidRPr="00264963">
        <w:rPr>
          <w:sz w:val="22"/>
          <w:szCs w:val="22"/>
          <w:lang w:val="cs-CZ"/>
        </w:rPr>
        <w:t>Při realizaci díla se Zhotovitel zavazuje dodržovat veškeré právní předpisy a závazné technické normy a jiné závazné normy vztahující se k dílu. Pro případ, že projektová dokumentace odkazuje na doporučující technickou normu, která je přísnější, než technická norma závazná, je Zhotovitel povinen postupovat dle takové doporučující technické normy</w:t>
      </w:r>
      <w:r w:rsidR="0002767D" w:rsidRPr="00264963">
        <w:rPr>
          <w:sz w:val="22"/>
          <w:szCs w:val="22"/>
          <w:lang w:val="cs-CZ"/>
        </w:rPr>
        <w:t>.</w:t>
      </w:r>
    </w:p>
    <w:p w14:paraId="1F63F91F" w14:textId="5E6F2DBC" w:rsidR="00BC60BA" w:rsidRPr="00264963" w:rsidRDefault="0002767D" w:rsidP="004242A6">
      <w:pPr>
        <w:pStyle w:val="Nadpis2"/>
        <w:rPr>
          <w:sz w:val="22"/>
          <w:szCs w:val="22"/>
          <w:lang w:val="cs-CZ"/>
        </w:rPr>
      </w:pPr>
      <w:r w:rsidRPr="00264963">
        <w:rPr>
          <w:sz w:val="22"/>
          <w:szCs w:val="22"/>
          <w:lang w:val="cs-CZ"/>
        </w:rPr>
        <w:t xml:space="preserve">Zhotovitel v rámci veřejné zakázky </w:t>
      </w:r>
      <w:r w:rsidR="00AB7919" w:rsidRPr="00264963">
        <w:rPr>
          <w:sz w:val="22"/>
          <w:szCs w:val="22"/>
          <w:lang w:val="cs-CZ"/>
        </w:rPr>
        <w:t>„</w:t>
      </w:r>
      <w:r w:rsidR="00731A37" w:rsidRPr="00731A37">
        <w:rPr>
          <w:rFonts w:asciiTheme="majorHAnsi" w:hAnsiTheme="majorHAnsi"/>
          <w:b/>
          <w:sz w:val="22"/>
          <w:szCs w:val="22"/>
        </w:rPr>
        <w:t>Bezpečné a bezbariérové chodníky v Mnichovicích – chodník Ondřejovská</w:t>
      </w:r>
      <w:r w:rsidR="00597828" w:rsidRPr="00264963">
        <w:rPr>
          <w:sz w:val="22"/>
          <w:szCs w:val="22"/>
          <w:lang w:val="cs-CZ"/>
        </w:rPr>
        <w:t xml:space="preserve">“ prokázal technickou způsobilost </w:t>
      </w:r>
      <w:r w:rsidRPr="009B2936">
        <w:rPr>
          <w:sz w:val="22"/>
          <w:szCs w:val="22"/>
          <w:lang w:val="cs-CZ"/>
        </w:rPr>
        <w:t>dle čl. 1</w:t>
      </w:r>
      <w:r w:rsidR="009B2936">
        <w:rPr>
          <w:sz w:val="22"/>
          <w:szCs w:val="22"/>
          <w:lang w:val="cs-CZ"/>
        </w:rPr>
        <w:t>2</w:t>
      </w:r>
      <w:r w:rsidRPr="009B2936">
        <w:rPr>
          <w:sz w:val="22"/>
          <w:szCs w:val="22"/>
          <w:lang w:val="cs-CZ"/>
        </w:rPr>
        <w:t xml:space="preserve"> odst. 1 písm. b) zadávací dokumentace t</w:t>
      </w:r>
      <w:r w:rsidR="00B96C9F" w:rsidRPr="009B2936">
        <w:rPr>
          <w:sz w:val="22"/>
          <w:szCs w:val="22"/>
          <w:lang w:val="cs-CZ"/>
        </w:rPr>
        <w:t>outo osobou</w:t>
      </w:r>
      <w:r w:rsidRPr="009B2936">
        <w:rPr>
          <w:sz w:val="22"/>
          <w:szCs w:val="22"/>
          <w:lang w:val="cs-CZ"/>
        </w:rPr>
        <w:t>: (</w:t>
      </w:r>
      <w:r w:rsidRPr="00731A37">
        <w:rPr>
          <w:sz w:val="22"/>
          <w:szCs w:val="22"/>
          <w:lang w:val="cs-CZ"/>
        </w:rPr>
        <w:t xml:space="preserve">uvedeno jméno </w:t>
      </w:r>
      <w:r w:rsidR="003F6843" w:rsidRPr="00731A37">
        <w:rPr>
          <w:sz w:val="22"/>
          <w:szCs w:val="22"/>
          <w:lang w:val="cs-CZ"/>
        </w:rPr>
        <w:t>příp.</w:t>
      </w:r>
      <w:r w:rsidRPr="00731A37">
        <w:rPr>
          <w:sz w:val="22"/>
          <w:szCs w:val="22"/>
          <w:lang w:val="cs-CZ"/>
        </w:rPr>
        <w:t> číslo autorizace</w:t>
      </w:r>
      <w:r w:rsidRPr="009B2936">
        <w:rPr>
          <w:sz w:val="22"/>
          <w:szCs w:val="22"/>
          <w:lang w:val="cs-CZ"/>
        </w:rPr>
        <w:t>)</w:t>
      </w:r>
    </w:p>
    <w:p w14:paraId="5958CE43" w14:textId="77777777" w:rsidR="009F46A4" w:rsidRDefault="0002767D" w:rsidP="00C84005">
      <w:pPr>
        <w:jc w:val="both"/>
        <w:rPr>
          <w:rFonts w:ascii="Cambria" w:hAnsi="Cambria" w:cs="Cambria"/>
          <w:bCs/>
          <w:lang w:val="cs-CZ"/>
        </w:rPr>
      </w:pPr>
      <w:r w:rsidRPr="00264963">
        <w:rPr>
          <w:rFonts w:ascii="Cambria" w:hAnsi="Cambria"/>
          <w:bCs/>
          <w:lang w:val="cs-CZ"/>
        </w:rPr>
        <w:t xml:space="preserve">Hlavní </w:t>
      </w:r>
      <w:proofErr w:type="gramStart"/>
      <w:r w:rsidR="002333F5" w:rsidRPr="00264963">
        <w:rPr>
          <w:rFonts w:ascii="Cambria" w:hAnsi="Cambria"/>
          <w:bCs/>
          <w:lang w:val="cs-CZ"/>
        </w:rPr>
        <w:t>stavbyvedoucí</w:t>
      </w:r>
      <w:proofErr w:type="gramEnd"/>
      <w:r w:rsidRPr="00264963">
        <w:rPr>
          <w:rFonts w:ascii="Cambria" w:hAnsi="Cambria"/>
          <w:bCs/>
          <w:lang w:val="cs-CZ"/>
        </w:rPr>
        <w:t xml:space="preserve"> –</w:t>
      </w:r>
      <w:proofErr w:type="gramStart"/>
      <w:r w:rsidR="007C645F" w:rsidRPr="00264963">
        <w:rPr>
          <w:rFonts w:ascii="Cambria" w:hAnsi="Cambria" w:cs="Cambria"/>
          <w:bCs/>
          <w:highlight w:val="yellow"/>
          <w:lang w:val="cs-CZ"/>
        </w:rPr>
        <w:fldChar w:fldCharType="begin">
          <w:ffData>
            <w:name w:val="Text3"/>
            <w:enabled/>
            <w:calcOnExit w:val="0"/>
            <w:textInput/>
          </w:ffData>
        </w:fldChar>
      </w:r>
      <w:r w:rsidR="009F46A4" w:rsidRPr="00264963">
        <w:rPr>
          <w:rFonts w:ascii="Cambria" w:hAnsi="Cambria" w:cs="Cambria"/>
          <w:bCs/>
          <w:highlight w:val="yellow"/>
          <w:lang w:val="cs-CZ"/>
        </w:rPr>
        <w:instrText xml:space="preserve"> FORMTEXT </w:instrText>
      </w:r>
      <w:r w:rsidR="007C645F" w:rsidRPr="00264963">
        <w:rPr>
          <w:rFonts w:ascii="Cambria" w:hAnsi="Cambria" w:cs="Cambria"/>
          <w:bCs/>
          <w:highlight w:val="yellow"/>
          <w:lang w:val="cs-CZ"/>
        </w:rPr>
      </w:r>
      <w:r w:rsidR="007C645F" w:rsidRPr="00264963">
        <w:rPr>
          <w:rFonts w:ascii="Cambria" w:hAnsi="Cambria" w:cs="Cambria"/>
          <w:bCs/>
          <w:highlight w:val="yellow"/>
          <w:lang w:val="cs-CZ"/>
        </w:rPr>
        <w:fldChar w:fldCharType="separate"/>
      </w:r>
      <w:proofErr w:type="gramEnd"/>
      <w:r w:rsidR="009F46A4" w:rsidRPr="00264963">
        <w:rPr>
          <w:rFonts w:ascii="Cambria" w:hAnsi="Cambria" w:cs="Cambria"/>
          <w:bCs/>
          <w:highlight w:val="yellow"/>
          <w:lang w:val="cs-CZ"/>
        </w:rPr>
        <w:t> </w:t>
      </w:r>
      <w:r w:rsidR="009F46A4" w:rsidRPr="00264963">
        <w:rPr>
          <w:rFonts w:ascii="Cambria" w:hAnsi="Cambria" w:cs="Cambria"/>
          <w:bCs/>
          <w:highlight w:val="yellow"/>
          <w:lang w:val="cs-CZ"/>
        </w:rPr>
        <w:t> </w:t>
      </w:r>
      <w:r w:rsidR="009F46A4" w:rsidRPr="00264963">
        <w:rPr>
          <w:rFonts w:ascii="Cambria" w:hAnsi="Cambria" w:cs="Cambria"/>
          <w:bCs/>
          <w:highlight w:val="yellow"/>
          <w:lang w:val="cs-CZ"/>
        </w:rPr>
        <w:t> </w:t>
      </w:r>
      <w:r w:rsidR="009F46A4" w:rsidRPr="00264963">
        <w:rPr>
          <w:rFonts w:ascii="Cambria" w:hAnsi="Cambria" w:cs="Cambria"/>
          <w:bCs/>
          <w:highlight w:val="yellow"/>
          <w:lang w:val="cs-CZ"/>
        </w:rPr>
        <w:t> </w:t>
      </w:r>
      <w:r w:rsidR="009F46A4" w:rsidRPr="00264963">
        <w:rPr>
          <w:rFonts w:ascii="Cambria" w:hAnsi="Cambria" w:cs="Cambria"/>
          <w:bCs/>
          <w:highlight w:val="yellow"/>
          <w:lang w:val="cs-CZ"/>
        </w:rPr>
        <w:t> </w:t>
      </w:r>
      <w:r w:rsidR="007C645F" w:rsidRPr="00264963">
        <w:rPr>
          <w:rFonts w:ascii="Cambria" w:hAnsi="Cambria" w:cs="Cambria"/>
          <w:bCs/>
          <w:highlight w:val="yellow"/>
          <w:lang w:val="cs-CZ"/>
        </w:rPr>
        <w:fldChar w:fldCharType="end"/>
      </w:r>
    </w:p>
    <w:p w14:paraId="6CB51AC1" w14:textId="441A2E10" w:rsidR="00E17FD1" w:rsidRPr="00264963" w:rsidRDefault="009B2936" w:rsidP="00C84005">
      <w:pPr>
        <w:jc w:val="both"/>
        <w:rPr>
          <w:rFonts w:ascii="Cambria" w:hAnsi="Cambria" w:cs="Cambria"/>
          <w:bCs/>
          <w:lang w:val="cs-CZ"/>
        </w:rPr>
      </w:pPr>
      <w:r>
        <w:rPr>
          <w:rFonts w:ascii="Cambria" w:hAnsi="Cambria" w:cs="Cambria"/>
          <w:bCs/>
          <w:lang w:val="cs-CZ"/>
        </w:rPr>
        <w:t xml:space="preserve">Stavbyvedoucí - </w:t>
      </w:r>
      <w:r w:rsidRPr="00264963">
        <w:rPr>
          <w:rFonts w:ascii="Cambria" w:hAnsi="Cambria" w:cs="Cambria"/>
          <w:bCs/>
          <w:highlight w:val="yellow"/>
          <w:lang w:val="cs-CZ"/>
        </w:rPr>
        <w:fldChar w:fldCharType="begin">
          <w:ffData>
            <w:name w:val="Text3"/>
            <w:enabled/>
            <w:calcOnExit w:val="0"/>
            <w:textInput/>
          </w:ffData>
        </w:fldChar>
      </w:r>
      <w:r w:rsidRPr="00264963">
        <w:rPr>
          <w:rFonts w:ascii="Cambria" w:hAnsi="Cambria" w:cs="Cambria"/>
          <w:bCs/>
          <w:highlight w:val="yellow"/>
          <w:lang w:val="cs-CZ"/>
        </w:rPr>
        <w:instrText xml:space="preserve"> FORMTEXT </w:instrText>
      </w:r>
      <w:r w:rsidRPr="00264963">
        <w:rPr>
          <w:rFonts w:ascii="Cambria" w:hAnsi="Cambria" w:cs="Cambria"/>
          <w:bCs/>
          <w:highlight w:val="yellow"/>
          <w:lang w:val="cs-CZ"/>
        </w:rPr>
      </w:r>
      <w:r w:rsidRPr="00264963">
        <w:rPr>
          <w:rFonts w:ascii="Cambria" w:hAnsi="Cambria" w:cs="Cambria"/>
          <w:bCs/>
          <w:highlight w:val="yellow"/>
          <w:lang w:val="cs-CZ"/>
        </w:rPr>
        <w:fldChar w:fldCharType="separate"/>
      </w:r>
      <w:r w:rsidRPr="00264963">
        <w:rPr>
          <w:rFonts w:ascii="Cambria" w:hAnsi="Cambria" w:cs="Cambria"/>
          <w:bCs/>
          <w:highlight w:val="yellow"/>
          <w:lang w:val="cs-CZ"/>
        </w:rPr>
        <w:t> </w:t>
      </w:r>
      <w:r w:rsidRPr="00264963">
        <w:rPr>
          <w:rFonts w:ascii="Cambria" w:hAnsi="Cambria" w:cs="Cambria"/>
          <w:bCs/>
          <w:highlight w:val="yellow"/>
          <w:lang w:val="cs-CZ"/>
        </w:rPr>
        <w:t> </w:t>
      </w:r>
      <w:r w:rsidRPr="00264963">
        <w:rPr>
          <w:rFonts w:ascii="Cambria" w:hAnsi="Cambria" w:cs="Cambria"/>
          <w:bCs/>
          <w:highlight w:val="yellow"/>
          <w:lang w:val="cs-CZ"/>
        </w:rPr>
        <w:t> </w:t>
      </w:r>
      <w:r w:rsidRPr="00264963">
        <w:rPr>
          <w:rFonts w:ascii="Cambria" w:hAnsi="Cambria" w:cs="Cambria"/>
          <w:bCs/>
          <w:highlight w:val="yellow"/>
          <w:lang w:val="cs-CZ"/>
        </w:rPr>
        <w:t> </w:t>
      </w:r>
      <w:r w:rsidRPr="00264963">
        <w:rPr>
          <w:rFonts w:ascii="Cambria" w:hAnsi="Cambria" w:cs="Cambria"/>
          <w:bCs/>
          <w:highlight w:val="yellow"/>
          <w:lang w:val="cs-CZ"/>
        </w:rPr>
        <w:t> </w:t>
      </w:r>
      <w:r w:rsidRPr="00264963">
        <w:rPr>
          <w:rFonts w:ascii="Cambria" w:hAnsi="Cambria" w:cs="Cambria"/>
          <w:bCs/>
          <w:highlight w:val="yellow"/>
          <w:lang w:val="cs-CZ"/>
        </w:rPr>
        <w:fldChar w:fldCharType="end"/>
      </w:r>
    </w:p>
    <w:p w14:paraId="41628481" w14:textId="77777777" w:rsidR="007E3E61" w:rsidRDefault="007E3E61" w:rsidP="00C84005">
      <w:pPr>
        <w:jc w:val="both"/>
        <w:rPr>
          <w:rFonts w:ascii="Cambria" w:hAnsi="Cambria"/>
          <w:lang w:val="cs-CZ"/>
        </w:rPr>
      </w:pPr>
      <w:r w:rsidRPr="00264963">
        <w:rPr>
          <w:rFonts w:ascii="Cambria" w:hAnsi="Cambria"/>
          <w:lang w:val="cs-CZ"/>
        </w:rPr>
        <w:t xml:space="preserve">Smluvní strany se dohodly, že ke změně </w:t>
      </w:r>
      <w:r w:rsidR="001C1F0B">
        <w:rPr>
          <w:rFonts w:ascii="Cambria" w:hAnsi="Cambria"/>
          <w:lang w:val="cs-CZ"/>
        </w:rPr>
        <w:t>těchto osob</w:t>
      </w:r>
      <w:r w:rsidRPr="00264963">
        <w:rPr>
          <w:rFonts w:ascii="Cambria" w:hAnsi="Cambria"/>
          <w:lang w:val="cs-CZ"/>
        </w:rPr>
        <w:t xml:space="preserve"> může dojít pouze ve výjimečných případech s předchozím písemným souhlasem Objednatele</w:t>
      </w:r>
      <w:r w:rsidR="00712C24" w:rsidRPr="00264963">
        <w:rPr>
          <w:rFonts w:ascii="Cambria" w:hAnsi="Cambria"/>
          <w:lang w:val="cs-CZ"/>
        </w:rPr>
        <w:t xml:space="preserve"> na základě zpracování dodatku k této </w:t>
      </w:r>
      <w:proofErr w:type="gramStart"/>
      <w:r w:rsidR="00712C24" w:rsidRPr="00264963">
        <w:rPr>
          <w:rFonts w:ascii="Cambria" w:hAnsi="Cambria"/>
          <w:lang w:val="cs-CZ"/>
        </w:rPr>
        <w:t>Smlouvě.</w:t>
      </w:r>
      <w:r w:rsidR="001C1F0B">
        <w:rPr>
          <w:rFonts w:ascii="Cambria" w:hAnsi="Cambria"/>
          <w:lang w:val="cs-CZ"/>
        </w:rPr>
        <w:t>Nov</w:t>
      </w:r>
      <w:r w:rsidR="00B30A38">
        <w:rPr>
          <w:rFonts w:ascii="Cambria" w:hAnsi="Cambria"/>
          <w:lang w:val="cs-CZ"/>
        </w:rPr>
        <w:t>á</w:t>
      </w:r>
      <w:proofErr w:type="gramEnd"/>
      <w:r w:rsidR="001C1F0B">
        <w:rPr>
          <w:rFonts w:ascii="Cambria" w:hAnsi="Cambria"/>
          <w:lang w:val="cs-CZ"/>
        </w:rPr>
        <w:t xml:space="preserve"> osob</w:t>
      </w:r>
      <w:r w:rsidR="00B30A38">
        <w:rPr>
          <w:rFonts w:ascii="Cambria" w:hAnsi="Cambria"/>
          <w:lang w:val="cs-CZ"/>
        </w:rPr>
        <w:t>a</w:t>
      </w:r>
      <w:r w:rsidRPr="00264963">
        <w:rPr>
          <w:rFonts w:ascii="Cambria" w:hAnsi="Cambria"/>
          <w:lang w:val="cs-CZ"/>
        </w:rPr>
        <w:t xml:space="preserve"> musí splňovat kvalifikaci minimálně v rozsahu, v jakém byla prokázána v zadávacím řízení. Pro případ porušení tohoto ustanovení je Objednatel oprávněn od smlouvy o dílo odstoupit.</w:t>
      </w:r>
    </w:p>
    <w:p w14:paraId="7B8219B5" w14:textId="77777777" w:rsidR="009B2936" w:rsidRPr="00264963" w:rsidRDefault="009B2936" w:rsidP="00C84005">
      <w:pPr>
        <w:jc w:val="both"/>
        <w:rPr>
          <w:rFonts w:ascii="Cambria" w:hAnsi="Cambria"/>
          <w:lang w:val="cs-CZ"/>
        </w:rPr>
      </w:pPr>
    </w:p>
    <w:p w14:paraId="49213495"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Doba plnění</w:t>
      </w:r>
    </w:p>
    <w:p w14:paraId="19EB0D7A" w14:textId="7172D4BF" w:rsidR="00D66EEE" w:rsidRDefault="0002767D" w:rsidP="004242A6">
      <w:pPr>
        <w:pStyle w:val="Nadpis2"/>
        <w:numPr>
          <w:ilvl w:val="1"/>
          <w:numId w:val="22"/>
        </w:numPr>
        <w:spacing w:line="240" w:lineRule="auto"/>
        <w:rPr>
          <w:sz w:val="22"/>
          <w:szCs w:val="22"/>
          <w:lang w:val="cs-CZ"/>
        </w:rPr>
      </w:pPr>
      <w:bookmarkStart w:id="2" w:name="_Ref389125091"/>
      <w:r w:rsidRPr="00D66EEE">
        <w:rPr>
          <w:sz w:val="22"/>
          <w:szCs w:val="22"/>
          <w:lang w:val="cs-CZ"/>
        </w:rPr>
        <w:t xml:space="preserve">Zhotovitel se zavazuje celé dílo řádně </w:t>
      </w:r>
      <w:r w:rsidRPr="00D66EEE">
        <w:rPr>
          <w:b/>
          <w:sz w:val="22"/>
          <w:szCs w:val="22"/>
          <w:lang w:val="cs-CZ"/>
        </w:rPr>
        <w:t xml:space="preserve">provést, ukončit a předat do </w:t>
      </w:r>
      <w:r w:rsidR="004169BB">
        <w:rPr>
          <w:b/>
          <w:sz w:val="22"/>
          <w:szCs w:val="22"/>
          <w:lang w:val="cs-CZ"/>
        </w:rPr>
        <w:t>170</w:t>
      </w:r>
      <w:r w:rsidR="005F4905">
        <w:rPr>
          <w:b/>
          <w:sz w:val="22"/>
          <w:szCs w:val="22"/>
          <w:lang w:val="cs-CZ"/>
        </w:rPr>
        <w:t xml:space="preserve"> </w:t>
      </w:r>
      <w:r w:rsidR="00196102">
        <w:rPr>
          <w:b/>
          <w:sz w:val="22"/>
          <w:szCs w:val="22"/>
          <w:lang w:val="cs-CZ"/>
        </w:rPr>
        <w:t>kalendářních dn</w:t>
      </w:r>
      <w:r w:rsidR="00D66CC8">
        <w:rPr>
          <w:b/>
          <w:sz w:val="22"/>
          <w:szCs w:val="22"/>
          <w:lang w:val="cs-CZ"/>
        </w:rPr>
        <w:t>í</w:t>
      </w:r>
      <w:r w:rsidR="00960F72">
        <w:rPr>
          <w:b/>
          <w:sz w:val="22"/>
          <w:szCs w:val="22"/>
          <w:lang w:val="cs-CZ"/>
        </w:rPr>
        <w:t xml:space="preserve"> </w:t>
      </w:r>
      <w:r w:rsidRPr="00D66EEE">
        <w:rPr>
          <w:b/>
          <w:sz w:val="22"/>
          <w:lang w:val="cs-CZ"/>
        </w:rPr>
        <w:t>od doručení písemné výzvy</w:t>
      </w:r>
      <w:r w:rsidRPr="00D66EEE">
        <w:rPr>
          <w:b/>
          <w:sz w:val="22"/>
          <w:szCs w:val="22"/>
          <w:lang w:val="cs-CZ"/>
        </w:rPr>
        <w:t xml:space="preserve"> k převzetí staveniště</w:t>
      </w:r>
      <w:r w:rsidR="004464DD" w:rsidRPr="00D66EEE">
        <w:rPr>
          <w:b/>
          <w:sz w:val="22"/>
          <w:szCs w:val="22"/>
          <w:lang w:val="cs-CZ"/>
        </w:rPr>
        <w:t>.</w:t>
      </w:r>
      <w:r w:rsidR="004464DD" w:rsidRPr="00D66EEE">
        <w:rPr>
          <w:sz w:val="22"/>
          <w:szCs w:val="22"/>
          <w:lang w:val="cs-CZ"/>
        </w:rPr>
        <w:t xml:space="preserve"> Splnění této doby (provedení díla dle § 2604 občanského zákoníku)</w:t>
      </w:r>
      <w:r w:rsidR="00F40057">
        <w:rPr>
          <w:sz w:val="22"/>
          <w:szCs w:val="22"/>
          <w:lang w:val="cs-CZ"/>
        </w:rPr>
        <w:t xml:space="preserve"> </w:t>
      </w:r>
      <w:r w:rsidR="004464DD" w:rsidRPr="00D66EEE">
        <w:rPr>
          <w:sz w:val="22"/>
          <w:szCs w:val="22"/>
          <w:lang w:val="cs-CZ"/>
        </w:rPr>
        <w:t>je zajištěno smluvní pokutou sjednanou Smlouvou</w:t>
      </w:r>
      <w:r w:rsidR="00CE3E83" w:rsidRPr="00D66EEE">
        <w:rPr>
          <w:sz w:val="22"/>
          <w:szCs w:val="22"/>
          <w:lang w:val="cs-CZ"/>
        </w:rPr>
        <w:t xml:space="preserve">. </w:t>
      </w:r>
      <w:bookmarkEnd w:id="2"/>
      <w:r w:rsidR="00D66EEE">
        <w:rPr>
          <w:sz w:val="22"/>
          <w:szCs w:val="22"/>
          <w:lang w:val="cs-CZ"/>
        </w:rPr>
        <w:t xml:space="preserve">Nejpozději ke dni převzetí staveniště </w:t>
      </w:r>
      <w:r w:rsidR="00640CF7">
        <w:rPr>
          <w:sz w:val="22"/>
          <w:szCs w:val="22"/>
          <w:lang w:val="cs-CZ"/>
        </w:rPr>
        <w:t xml:space="preserve">zhotovitel zaktualizuje </w:t>
      </w:r>
      <w:r w:rsidR="00482D2D">
        <w:rPr>
          <w:sz w:val="22"/>
          <w:szCs w:val="22"/>
          <w:lang w:val="cs-CZ"/>
        </w:rPr>
        <w:t xml:space="preserve">předložený </w:t>
      </w:r>
      <w:r w:rsidR="00D66EEE">
        <w:rPr>
          <w:sz w:val="22"/>
          <w:szCs w:val="22"/>
          <w:lang w:val="cs-CZ"/>
        </w:rPr>
        <w:t>závazný harmonogram postupu prací.</w:t>
      </w:r>
    </w:p>
    <w:p w14:paraId="6970B086" w14:textId="3E7B6223" w:rsidR="000F0E7B" w:rsidRPr="00D66EEE" w:rsidRDefault="0002767D" w:rsidP="004242A6">
      <w:pPr>
        <w:pStyle w:val="Nadpis2"/>
        <w:numPr>
          <w:ilvl w:val="1"/>
          <w:numId w:val="22"/>
        </w:numPr>
        <w:spacing w:line="240" w:lineRule="auto"/>
        <w:ind w:left="0"/>
        <w:rPr>
          <w:sz w:val="22"/>
          <w:szCs w:val="22"/>
          <w:lang w:val="cs-CZ"/>
        </w:rPr>
      </w:pPr>
      <w:r w:rsidRPr="00D66EEE">
        <w:rPr>
          <w:sz w:val="22"/>
          <w:lang w:val="cs-CZ"/>
        </w:rPr>
        <w:t xml:space="preserve">Zhotovitel je povinen </w:t>
      </w:r>
      <w:r w:rsidRPr="00D66EEE">
        <w:rPr>
          <w:b/>
          <w:sz w:val="22"/>
          <w:lang w:val="cs-CZ"/>
        </w:rPr>
        <w:t xml:space="preserve">převzít staveniště </w:t>
      </w:r>
      <w:r w:rsidRPr="00D66EEE">
        <w:rPr>
          <w:b/>
          <w:sz w:val="22"/>
          <w:szCs w:val="22"/>
          <w:lang w:val="cs-CZ"/>
        </w:rPr>
        <w:t xml:space="preserve">a zahájit stavební práce </w:t>
      </w:r>
      <w:r w:rsidRPr="00D66EEE">
        <w:rPr>
          <w:b/>
          <w:sz w:val="22"/>
          <w:lang w:val="cs-CZ"/>
        </w:rPr>
        <w:t xml:space="preserve">nejpozději do 10 </w:t>
      </w:r>
      <w:r w:rsidR="0098012C">
        <w:rPr>
          <w:b/>
          <w:sz w:val="22"/>
          <w:lang w:val="cs-CZ"/>
        </w:rPr>
        <w:t xml:space="preserve">kalendářních </w:t>
      </w:r>
      <w:r w:rsidRPr="00D66EEE">
        <w:rPr>
          <w:b/>
          <w:sz w:val="22"/>
          <w:lang w:val="cs-CZ"/>
        </w:rPr>
        <w:t>dnů od doručení písemné výzvy</w:t>
      </w:r>
      <w:r w:rsidRPr="00D66EEE">
        <w:rPr>
          <w:b/>
          <w:sz w:val="22"/>
          <w:szCs w:val="22"/>
          <w:lang w:val="cs-CZ"/>
        </w:rPr>
        <w:t xml:space="preserve"> k převzetí staveniště</w:t>
      </w:r>
      <w:r w:rsidRPr="00D66EEE">
        <w:rPr>
          <w:b/>
          <w:lang w:val="cs-CZ"/>
        </w:rPr>
        <w:t>.</w:t>
      </w:r>
      <w:r w:rsidR="00960F72">
        <w:rPr>
          <w:b/>
          <w:lang w:val="cs-CZ"/>
        </w:rPr>
        <w:t xml:space="preserve"> </w:t>
      </w:r>
      <w:r w:rsidRPr="00D66EEE">
        <w:rPr>
          <w:sz w:val="22"/>
          <w:szCs w:val="22"/>
          <w:lang w:val="cs-CZ"/>
        </w:rPr>
        <w:t xml:space="preserve">Zahájením stavebních prací se rozumí okamžik, v němž byly započaty práce dle příslušné dokumentace, přičemž započetí těchto prací musí být prokazatelné jejich hmotným výsledkem. Zhotovitel zahájí stavební práce ihned po protokolárním převzetí staveniště. </w:t>
      </w:r>
    </w:p>
    <w:p w14:paraId="2330EF28" w14:textId="12A105DF" w:rsidR="003D7B2F" w:rsidRPr="00AD15CB" w:rsidRDefault="00196102" w:rsidP="004242A6">
      <w:pPr>
        <w:pStyle w:val="Nadpis2"/>
        <w:numPr>
          <w:ilvl w:val="1"/>
          <w:numId w:val="22"/>
        </w:numPr>
        <w:spacing w:line="240" w:lineRule="auto"/>
        <w:ind w:left="0"/>
        <w:rPr>
          <w:sz w:val="22"/>
          <w:szCs w:val="22"/>
          <w:lang w:val="cs-CZ"/>
        </w:rPr>
      </w:pPr>
      <w:r w:rsidRPr="00AD15CB">
        <w:rPr>
          <w:sz w:val="22"/>
          <w:szCs w:val="22"/>
          <w:lang w:val="cs-CZ"/>
        </w:rPr>
        <w:t>Termínem d</w:t>
      </w:r>
      <w:r w:rsidR="0002767D" w:rsidRPr="00AD15CB">
        <w:rPr>
          <w:sz w:val="22"/>
          <w:szCs w:val="22"/>
          <w:lang w:val="cs-CZ"/>
        </w:rPr>
        <w:t xml:space="preserve">okončení stavebních prací se rozumí </w:t>
      </w:r>
      <w:r w:rsidRPr="00AD15CB">
        <w:rPr>
          <w:sz w:val="22"/>
          <w:szCs w:val="22"/>
          <w:lang w:val="cs-CZ"/>
        </w:rPr>
        <w:t>den</w:t>
      </w:r>
      <w:r w:rsidRPr="00AD15CB">
        <w:rPr>
          <w:sz w:val="22"/>
          <w:szCs w:val="22"/>
        </w:rPr>
        <w:t>, kdy dojde k předání a převzetí hotového díla mezi Zadavatelem a vybraným doda</w:t>
      </w:r>
      <w:r w:rsidR="00EA14DA" w:rsidRPr="00AD15CB">
        <w:rPr>
          <w:sz w:val="22"/>
          <w:szCs w:val="22"/>
        </w:rPr>
        <w:t>vatelem bez vad a nedodělků vč</w:t>
      </w:r>
      <w:r w:rsidR="007D296E" w:rsidRPr="00AD15CB">
        <w:rPr>
          <w:sz w:val="22"/>
          <w:szCs w:val="22"/>
        </w:rPr>
        <w:t xml:space="preserve">etně </w:t>
      </w:r>
      <w:r w:rsidRPr="00AD15CB">
        <w:rPr>
          <w:sz w:val="22"/>
          <w:szCs w:val="22"/>
        </w:rPr>
        <w:t xml:space="preserve">Vydání kolaudačního rozhodnutí </w:t>
      </w:r>
      <w:r w:rsidR="0002767D" w:rsidRPr="00AD15CB">
        <w:rPr>
          <w:sz w:val="22"/>
          <w:szCs w:val="22"/>
          <w:lang w:val="cs-CZ"/>
        </w:rPr>
        <w:t>Zhotovitel ukončí stavební práce</w:t>
      </w:r>
      <w:r w:rsidR="00FF027A" w:rsidRPr="00AD15CB">
        <w:rPr>
          <w:sz w:val="22"/>
          <w:szCs w:val="22"/>
          <w:lang w:val="cs-CZ"/>
        </w:rPr>
        <w:t xml:space="preserve"> </w:t>
      </w:r>
      <w:r w:rsidR="0002767D" w:rsidRPr="00AD15CB">
        <w:rPr>
          <w:sz w:val="22"/>
          <w:szCs w:val="22"/>
          <w:lang w:val="cs-CZ"/>
        </w:rPr>
        <w:t>v době stanovené v čl. V. odst. 1 Smlouvy, tak aby byl schopen dostát svým dalším závazkům vyplývajícím z této Smlouvy.</w:t>
      </w:r>
    </w:p>
    <w:p w14:paraId="4AC64807" w14:textId="25071465" w:rsidR="00BB4E7F" w:rsidRPr="00264963" w:rsidRDefault="0002767D" w:rsidP="004242A6">
      <w:pPr>
        <w:pStyle w:val="Nadpis2"/>
        <w:numPr>
          <w:ilvl w:val="1"/>
          <w:numId w:val="22"/>
        </w:numPr>
        <w:spacing w:line="240" w:lineRule="auto"/>
        <w:ind w:left="0"/>
        <w:rPr>
          <w:sz w:val="22"/>
          <w:szCs w:val="22"/>
          <w:lang w:val="cs-CZ"/>
        </w:rPr>
      </w:pPr>
      <w:r w:rsidRPr="00AD15CB">
        <w:rPr>
          <w:sz w:val="22"/>
          <w:szCs w:val="22"/>
          <w:lang w:val="cs-CZ"/>
        </w:rPr>
        <w:t xml:space="preserve">Zhotovitel splní svou povinnost provést dílo jeho řádným dokončením, protokolárním předáním předmětu díla Objednateli. </w:t>
      </w:r>
      <w:r w:rsidRPr="00AD15CB">
        <w:rPr>
          <w:bCs/>
          <w:sz w:val="22"/>
          <w:szCs w:val="22"/>
          <w:lang w:val="cs-CZ"/>
        </w:rPr>
        <w:t>Dílo se považuje za dokončené, pokud nevykazuje žádné vady a nedodělky</w:t>
      </w:r>
      <w:r w:rsidRPr="00AD15CB">
        <w:rPr>
          <w:b/>
          <w:bCs/>
          <w:sz w:val="22"/>
          <w:szCs w:val="22"/>
          <w:lang w:val="cs-CZ"/>
        </w:rPr>
        <w:t>, kromě ojedinělých</w:t>
      </w:r>
      <w:r w:rsidRPr="00264963">
        <w:rPr>
          <w:b/>
          <w:bCs/>
          <w:sz w:val="22"/>
          <w:szCs w:val="22"/>
          <w:lang w:val="cs-CZ"/>
        </w:rPr>
        <w:t xml:space="preserve"> drobných vad, které samy o sobě, ani ve spojení s jinými nebrání užívání stavby funkčně nebo esteticky, ani její užívání podstatným způsobem neomezují</w:t>
      </w:r>
      <w:r w:rsidR="00196102">
        <w:rPr>
          <w:b/>
          <w:bCs/>
          <w:sz w:val="22"/>
          <w:szCs w:val="22"/>
          <w:lang w:val="cs-CZ"/>
        </w:rPr>
        <w:t xml:space="preserve"> </w:t>
      </w:r>
      <w:r w:rsidR="00672BC1">
        <w:rPr>
          <w:b/>
          <w:bCs/>
          <w:sz w:val="22"/>
          <w:szCs w:val="22"/>
          <w:lang w:val="cs-CZ"/>
        </w:rPr>
        <w:t>a je vydáno kolaudační rozhodnutí</w:t>
      </w:r>
      <w:r w:rsidRPr="00264963">
        <w:rPr>
          <w:b/>
          <w:bCs/>
          <w:sz w:val="22"/>
          <w:szCs w:val="22"/>
          <w:lang w:val="cs-CZ"/>
        </w:rPr>
        <w:t>.</w:t>
      </w:r>
    </w:p>
    <w:p w14:paraId="33C60937" w14:textId="77777777" w:rsidR="00BB4E7F" w:rsidRPr="00264963" w:rsidRDefault="0002767D" w:rsidP="004242A6">
      <w:pPr>
        <w:pStyle w:val="Nadpis2"/>
        <w:numPr>
          <w:ilvl w:val="1"/>
          <w:numId w:val="22"/>
        </w:numPr>
        <w:spacing w:line="240" w:lineRule="auto"/>
        <w:ind w:left="0"/>
        <w:rPr>
          <w:sz w:val="22"/>
          <w:szCs w:val="22"/>
          <w:lang w:val="cs-CZ"/>
        </w:rPr>
      </w:pPr>
      <w:r w:rsidRPr="00264963">
        <w:rPr>
          <w:sz w:val="22"/>
          <w:szCs w:val="22"/>
          <w:lang w:val="cs-CZ"/>
        </w:rPr>
        <w:lastRenderedPageBreak/>
        <w:t>K řádnému dokončení díla se vyžadují také další plnění dle Smlouvy, zejména dodání dokumentace a dalších dokladů vyžadovaných Smlouvou v průběhu provádění díla či při jeho předání, a to vše ve dvou vyhotoveních.</w:t>
      </w:r>
    </w:p>
    <w:p w14:paraId="4F5C4032" w14:textId="77777777" w:rsidR="00BB4E7F" w:rsidRPr="00264963" w:rsidRDefault="0002767D" w:rsidP="004242A6">
      <w:pPr>
        <w:pStyle w:val="Nadpis2"/>
        <w:numPr>
          <w:ilvl w:val="1"/>
          <w:numId w:val="22"/>
        </w:numPr>
        <w:spacing w:line="240" w:lineRule="auto"/>
        <w:ind w:left="0"/>
        <w:rPr>
          <w:sz w:val="22"/>
          <w:szCs w:val="22"/>
          <w:lang w:val="cs-CZ"/>
        </w:rPr>
      </w:pPr>
      <w:r w:rsidRPr="00264963">
        <w:rPr>
          <w:sz w:val="22"/>
          <w:szCs w:val="22"/>
          <w:lang w:val="cs-CZ"/>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a je povinen na písemné vyzvání Objednatele provést ihned nápravu a veškeré náklady s tím spojené nese Zhotovitel. Stejně tak se Zhotovitel zavazuje, že k realizaci nepoužije materiály, které nemají požadovanou certifikaci.</w:t>
      </w:r>
    </w:p>
    <w:p w14:paraId="2117A75E" w14:textId="77777777" w:rsidR="00BB4E7F" w:rsidRPr="00264963" w:rsidRDefault="0002767D" w:rsidP="004242A6">
      <w:pPr>
        <w:pStyle w:val="Nadpis2"/>
        <w:numPr>
          <w:ilvl w:val="1"/>
          <w:numId w:val="22"/>
        </w:numPr>
        <w:spacing w:line="240" w:lineRule="auto"/>
        <w:ind w:left="0"/>
        <w:rPr>
          <w:sz w:val="22"/>
          <w:szCs w:val="22"/>
          <w:lang w:val="cs-CZ"/>
        </w:rPr>
      </w:pPr>
      <w:r w:rsidRPr="00264963">
        <w:rPr>
          <w:sz w:val="22"/>
          <w:szCs w:val="22"/>
          <w:lang w:val="cs-CZ"/>
        </w:rPr>
        <w:t>Smluvní strany se dohodly, že celková doba provedení díla se prodlouží o dobu, po kterou nemohlo být dílo prováděno v důsledku okolností vylučujících odpovědnost ve smyslu §</w:t>
      </w:r>
      <w:r w:rsidR="00756EFE" w:rsidRPr="00264963">
        <w:rPr>
          <w:sz w:val="22"/>
          <w:szCs w:val="22"/>
          <w:lang w:val="cs-CZ"/>
        </w:rPr>
        <w:t> </w:t>
      </w:r>
      <w:r w:rsidRPr="00264963">
        <w:rPr>
          <w:sz w:val="22"/>
          <w:szCs w:val="22"/>
          <w:lang w:val="cs-CZ"/>
        </w:rPr>
        <w:t>2913 odst. 2 občanského zákoníku. Odpovědnost nevylučuje překážka, která vznikla v době, kdy již byl Zhotovitel v prodlení s plněním své povinnosti nebo vznikla v důsledku hospodářských či organizačních poměrů Zhotovitele.</w:t>
      </w:r>
    </w:p>
    <w:p w14:paraId="237C7586" w14:textId="77777777" w:rsidR="00FA7FD3" w:rsidRPr="00264963" w:rsidRDefault="0002767D" w:rsidP="004242A6">
      <w:pPr>
        <w:pStyle w:val="Nadpis2"/>
        <w:numPr>
          <w:ilvl w:val="1"/>
          <w:numId w:val="22"/>
        </w:numPr>
        <w:spacing w:line="240" w:lineRule="auto"/>
        <w:ind w:left="0"/>
        <w:rPr>
          <w:sz w:val="22"/>
          <w:szCs w:val="22"/>
          <w:lang w:val="cs-CZ"/>
        </w:rPr>
      </w:pPr>
      <w:r w:rsidRPr="00264963">
        <w:rPr>
          <w:sz w:val="22"/>
          <w:szCs w:val="22"/>
          <w:lang w:val="cs-CZ"/>
        </w:rPr>
        <w:t>Pokud v důsledku okolností, které nemůže ovlivnit ani Objednatel ani Zhotovitel (např. archeologický průzkum) dojde k situaci, že termín provedení díla (dle čl. V. odst. 1) nebude možné dodržet, prodlužuje se termín provedení díla o dobu, po kterou trvá překážka, pro kterou nelze plnění díla provádět. Prodloužení termínu provedení díla bude v tomto případě řešeno formou písemného dodatku ke Smlouvě.</w:t>
      </w:r>
    </w:p>
    <w:p w14:paraId="78B56E3E"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Místo plnění</w:t>
      </w:r>
    </w:p>
    <w:p w14:paraId="367AAD80" w14:textId="77777777" w:rsidR="00E17FD1" w:rsidRPr="00E17FD1" w:rsidRDefault="00E17FD1" w:rsidP="004242A6">
      <w:pPr>
        <w:pStyle w:val="Nadpis2"/>
        <w:numPr>
          <w:ilvl w:val="1"/>
          <w:numId w:val="22"/>
        </w:numPr>
        <w:spacing w:line="240" w:lineRule="auto"/>
        <w:ind w:left="0"/>
        <w:rPr>
          <w:sz w:val="22"/>
          <w:szCs w:val="22"/>
          <w:lang w:val="cs-CZ"/>
        </w:rPr>
      </w:pPr>
      <w:r w:rsidRPr="00E17FD1">
        <w:rPr>
          <w:sz w:val="22"/>
          <w:szCs w:val="22"/>
          <w:lang w:val="cs-CZ"/>
        </w:rPr>
        <w:t>Místem plnění jsou pozemky v k. ú. Mnichovice u Říčan vyjmenované a blíže specifikované v  dokumentaci pro provedení stavby.  Město Mnichovice (kód ZUJ:538493), Středočeský kraj (kód NUTS:CZ020)</w:t>
      </w:r>
    </w:p>
    <w:p w14:paraId="0A2C453D" w14:textId="77777777" w:rsidR="009B2936" w:rsidRPr="009B2936" w:rsidRDefault="009B2936" w:rsidP="009B2936">
      <w:pPr>
        <w:rPr>
          <w:lang w:val="cs-CZ"/>
        </w:rPr>
      </w:pPr>
    </w:p>
    <w:p w14:paraId="5F68DD9F"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Cena za provedení díla</w:t>
      </w:r>
    </w:p>
    <w:p w14:paraId="550AF9E6" w14:textId="607CCF5E" w:rsidR="00BB4E7F" w:rsidRPr="00264963" w:rsidRDefault="0002767D" w:rsidP="004242A6">
      <w:pPr>
        <w:pStyle w:val="Nadpis2"/>
        <w:numPr>
          <w:ilvl w:val="1"/>
          <w:numId w:val="26"/>
        </w:numPr>
        <w:spacing w:line="240" w:lineRule="auto"/>
        <w:ind w:left="0"/>
        <w:rPr>
          <w:sz w:val="22"/>
          <w:szCs w:val="22"/>
          <w:lang w:val="cs-CZ"/>
        </w:rPr>
      </w:pPr>
      <w:r w:rsidRPr="00264963">
        <w:rPr>
          <w:sz w:val="22"/>
          <w:szCs w:val="22"/>
          <w:lang w:val="cs-CZ"/>
        </w:rPr>
        <w:t xml:space="preserve">Cena za zhotovení předmětu </w:t>
      </w:r>
      <w:r w:rsidR="00452F4A" w:rsidRPr="00264963">
        <w:rPr>
          <w:sz w:val="22"/>
          <w:szCs w:val="22"/>
          <w:lang w:val="cs-CZ"/>
        </w:rPr>
        <w:t>S</w:t>
      </w:r>
      <w:r w:rsidRPr="00264963">
        <w:rPr>
          <w:sz w:val="22"/>
          <w:szCs w:val="22"/>
          <w:lang w:val="cs-CZ"/>
        </w:rPr>
        <w:t xml:space="preserve">mlouvy je stanovena dohodou smluvních stran na základě cenové nabídky Zhotovitele, zpracované na základě projektové dokumentace pro veřejnou zakázku </w:t>
      </w:r>
      <w:r w:rsidR="00597828" w:rsidRPr="00264963">
        <w:rPr>
          <w:sz w:val="22"/>
          <w:szCs w:val="22"/>
          <w:lang w:val="cs-CZ"/>
        </w:rPr>
        <w:t>„</w:t>
      </w:r>
      <w:r w:rsidR="00731A37" w:rsidRPr="00731A37">
        <w:rPr>
          <w:rFonts w:asciiTheme="majorHAnsi" w:hAnsiTheme="majorHAnsi"/>
          <w:b/>
          <w:sz w:val="22"/>
          <w:szCs w:val="22"/>
        </w:rPr>
        <w:t>Bezpečné a bezbariérové chodníky v Mnichovicích – chodník Ondřejovská</w:t>
      </w:r>
      <w:r w:rsidR="00731A37" w:rsidRPr="00264963">
        <w:rPr>
          <w:sz w:val="22"/>
          <w:szCs w:val="22"/>
          <w:lang w:val="cs-CZ"/>
        </w:rPr>
        <w:t xml:space="preserve"> </w:t>
      </w:r>
      <w:r w:rsidRPr="00264963">
        <w:rPr>
          <w:sz w:val="22"/>
          <w:szCs w:val="22"/>
          <w:lang w:val="cs-CZ"/>
        </w:rPr>
        <w:t>” včetně soupisu stavebních prací, dodávek a služeb s výkaz</w:t>
      </w:r>
      <w:r w:rsidR="00597828" w:rsidRPr="00264963">
        <w:rPr>
          <w:sz w:val="22"/>
          <w:szCs w:val="22"/>
          <w:lang w:val="cs-CZ"/>
        </w:rPr>
        <w:t xml:space="preserve">em výměr předaných objednatelem </w:t>
      </w:r>
      <w:r w:rsidRPr="00264963">
        <w:rPr>
          <w:sz w:val="22"/>
          <w:szCs w:val="22"/>
          <w:lang w:val="cs-CZ"/>
        </w:rPr>
        <w:t>činí celkem:</w:t>
      </w:r>
    </w:p>
    <w:p w14:paraId="2121BDEE" w14:textId="77777777"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 xml:space="preserve">Cena bez DPH </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7C645F" w:rsidRPr="00264963">
        <w:rPr>
          <w:rFonts w:ascii="Cambria" w:hAnsi="Cambria" w:cs="Cambria"/>
          <w:b/>
          <w:bCs/>
          <w:sz w:val="22"/>
          <w:szCs w:val="22"/>
          <w:highlight w:val="yellow"/>
          <w:lang w:val="cs-CZ"/>
        </w:rPr>
        <w:fldChar w:fldCharType="begin">
          <w:ffData>
            <w:name w:val="Text3"/>
            <w:enabled/>
            <w:calcOnExit w:val="0"/>
            <w:textInput/>
          </w:ffData>
        </w:fldChar>
      </w:r>
      <w:bookmarkStart w:id="3" w:name="Text3"/>
      <w:r w:rsidRPr="00264963">
        <w:rPr>
          <w:rFonts w:ascii="Cambria" w:hAnsi="Cambria" w:cs="Cambria"/>
          <w:b/>
          <w:bCs/>
          <w:sz w:val="22"/>
          <w:szCs w:val="22"/>
          <w:highlight w:val="yellow"/>
          <w:lang w:val="cs-CZ"/>
        </w:rPr>
        <w:instrText xml:space="preserve"> FORMTEXT </w:instrText>
      </w:r>
      <w:r w:rsidR="007C645F" w:rsidRPr="00264963">
        <w:rPr>
          <w:rFonts w:ascii="Cambria" w:hAnsi="Cambria" w:cs="Cambria"/>
          <w:b/>
          <w:bCs/>
          <w:sz w:val="22"/>
          <w:szCs w:val="22"/>
          <w:highlight w:val="yellow"/>
          <w:lang w:val="cs-CZ"/>
        </w:rPr>
      </w:r>
      <w:r w:rsidR="007C645F"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7C645F" w:rsidRPr="00264963">
        <w:rPr>
          <w:rFonts w:ascii="Cambria" w:hAnsi="Cambria" w:cs="Cambria"/>
          <w:b/>
          <w:bCs/>
          <w:sz w:val="22"/>
          <w:szCs w:val="22"/>
          <w:highlight w:val="yellow"/>
          <w:lang w:val="cs-CZ"/>
        </w:rPr>
        <w:fldChar w:fldCharType="end"/>
      </w:r>
      <w:bookmarkEnd w:id="3"/>
      <w:r w:rsidRPr="00264963">
        <w:rPr>
          <w:rFonts w:ascii="Cambria" w:hAnsi="Cambria" w:cs="Cambria"/>
          <w:b/>
          <w:bCs/>
          <w:sz w:val="22"/>
          <w:szCs w:val="22"/>
          <w:lang w:val="cs-CZ"/>
        </w:rPr>
        <w:t>,- Kč</w:t>
      </w:r>
    </w:p>
    <w:p w14:paraId="268010FB" w14:textId="77777777"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Výše DPH</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7C645F" w:rsidRPr="00264963">
        <w:rPr>
          <w:rFonts w:ascii="Cambria" w:hAnsi="Cambria" w:cs="Cambria"/>
          <w:b/>
          <w:bCs/>
          <w:sz w:val="22"/>
          <w:szCs w:val="22"/>
          <w:highlight w:val="yellow"/>
          <w:lang w:val="cs-CZ"/>
        </w:rPr>
        <w:fldChar w:fldCharType="begin">
          <w:ffData>
            <w:name w:val="Text3"/>
            <w:enabled/>
            <w:calcOnExit w:val="0"/>
            <w:textInput/>
          </w:ffData>
        </w:fldChar>
      </w:r>
      <w:r w:rsidRPr="00264963">
        <w:rPr>
          <w:rFonts w:ascii="Cambria" w:hAnsi="Cambria" w:cs="Cambria"/>
          <w:b/>
          <w:bCs/>
          <w:sz w:val="22"/>
          <w:szCs w:val="22"/>
          <w:highlight w:val="yellow"/>
          <w:lang w:val="cs-CZ"/>
        </w:rPr>
        <w:instrText xml:space="preserve"> FORMTEXT </w:instrText>
      </w:r>
      <w:r w:rsidR="007C645F" w:rsidRPr="00264963">
        <w:rPr>
          <w:rFonts w:ascii="Cambria" w:hAnsi="Cambria" w:cs="Cambria"/>
          <w:b/>
          <w:bCs/>
          <w:sz w:val="22"/>
          <w:szCs w:val="22"/>
          <w:highlight w:val="yellow"/>
          <w:lang w:val="cs-CZ"/>
        </w:rPr>
      </w:r>
      <w:r w:rsidR="007C645F"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7C645F" w:rsidRPr="00264963">
        <w:rPr>
          <w:rFonts w:ascii="Cambria" w:hAnsi="Cambria" w:cs="Cambria"/>
          <w:b/>
          <w:bCs/>
          <w:sz w:val="22"/>
          <w:szCs w:val="22"/>
          <w:highlight w:val="yellow"/>
          <w:lang w:val="cs-CZ"/>
        </w:rPr>
        <w:fldChar w:fldCharType="end"/>
      </w:r>
      <w:r w:rsidRPr="00264963">
        <w:rPr>
          <w:rFonts w:ascii="Cambria" w:hAnsi="Cambria" w:cs="Cambria"/>
          <w:b/>
          <w:bCs/>
          <w:sz w:val="22"/>
          <w:szCs w:val="22"/>
          <w:lang w:val="cs-CZ"/>
        </w:rPr>
        <w:t>,- Kč</w:t>
      </w:r>
    </w:p>
    <w:p w14:paraId="1A182588" w14:textId="77777777" w:rsidR="00627D8E" w:rsidRPr="00264963" w:rsidRDefault="00627D8E" w:rsidP="00627D8E">
      <w:pPr>
        <w:pStyle w:val="Odstavecseseznamem"/>
        <w:spacing w:line="240" w:lineRule="auto"/>
        <w:ind w:left="720"/>
        <w:jc w:val="both"/>
        <w:rPr>
          <w:rFonts w:ascii="Cambria" w:hAnsi="Cambria" w:cs="Cambria"/>
          <w:b/>
          <w:bCs/>
          <w:sz w:val="22"/>
          <w:szCs w:val="22"/>
          <w:lang w:val="cs-CZ"/>
        </w:rPr>
      </w:pPr>
      <w:r w:rsidRPr="00264963">
        <w:rPr>
          <w:rFonts w:ascii="Cambria" w:hAnsi="Cambria" w:cs="Cambria"/>
          <w:b/>
          <w:bCs/>
          <w:sz w:val="22"/>
          <w:szCs w:val="22"/>
          <w:lang w:val="cs-CZ"/>
        </w:rPr>
        <w:t xml:space="preserve">Cena včetně DPH </w:t>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Pr="00264963">
        <w:rPr>
          <w:rFonts w:ascii="Cambria" w:hAnsi="Cambria" w:cs="Cambria"/>
          <w:b/>
          <w:bCs/>
          <w:sz w:val="22"/>
          <w:szCs w:val="22"/>
          <w:lang w:val="cs-CZ"/>
        </w:rPr>
        <w:tab/>
      </w:r>
      <w:r w:rsidR="007C645F" w:rsidRPr="00264963">
        <w:rPr>
          <w:rFonts w:ascii="Cambria" w:hAnsi="Cambria" w:cs="Cambria"/>
          <w:b/>
          <w:bCs/>
          <w:sz w:val="22"/>
          <w:szCs w:val="22"/>
          <w:highlight w:val="yellow"/>
          <w:lang w:val="cs-CZ"/>
        </w:rPr>
        <w:fldChar w:fldCharType="begin">
          <w:ffData>
            <w:name w:val="Text3"/>
            <w:enabled/>
            <w:calcOnExit w:val="0"/>
            <w:textInput/>
          </w:ffData>
        </w:fldChar>
      </w:r>
      <w:r w:rsidRPr="00264963">
        <w:rPr>
          <w:rFonts w:ascii="Cambria" w:hAnsi="Cambria" w:cs="Cambria"/>
          <w:b/>
          <w:bCs/>
          <w:sz w:val="22"/>
          <w:szCs w:val="22"/>
          <w:highlight w:val="yellow"/>
          <w:lang w:val="cs-CZ"/>
        </w:rPr>
        <w:instrText xml:space="preserve"> FORMTEXT </w:instrText>
      </w:r>
      <w:r w:rsidR="007C645F" w:rsidRPr="00264963">
        <w:rPr>
          <w:rFonts w:ascii="Cambria" w:hAnsi="Cambria" w:cs="Cambria"/>
          <w:b/>
          <w:bCs/>
          <w:sz w:val="22"/>
          <w:szCs w:val="22"/>
          <w:highlight w:val="yellow"/>
          <w:lang w:val="cs-CZ"/>
        </w:rPr>
      </w:r>
      <w:r w:rsidR="007C645F" w:rsidRPr="00264963">
        <w:rPr>
          <w:rFonts w:ascii="Cambria" w:hAnsi="Cambria" w:cs="Cambria"/>
          <w:b/>
          <w:bCs/>
          <w:sz w:val="22"/>
          <w:szCs w:val="22"/>
          <w:highlight w:val="yellow"/>
          <w:lang w:val="cs-CZ"/>
        </w:rPr>
        <w:fldChar w:fldCharType="separate"/>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Pr="00264963">
        <w:rPr>
          <w:rFonts w:ascii="Cambria" w:hAnsi="Cambria" w:cs="Cambria"/>
          <w:b/>
          <w:bCs/>
          <w:sz w:val="22"/>
          <w:szCs w:val="22"/>
          <w:highlight w:val="yellow"/>
          <w:lang w:val="cs-CZ"/>
        </w:rPr>
        <w:t> </w:t>
      </w:r>
      <w:r w:rsidR="007C645F" w:rsidRPr="00264963">
        <w:rPr>
          <w:rFonts w:ascii="Cambria" w:hAnsi="Cambria" w:cs="Cambria"/>
          <w:b/>
          <w:bCs/>
          <w:sz w:val="22"/>
          <w:szCs w:val="22"/>
          <w:highlight w:val="yellow"/>
          <w:lang w:val="cs-CZ"/>
        </w:rPr>
        <w:fldChar w:fldCharType="end"/>
      </w:r>
      <w:r w:rsidRPr="00264963">
        <w:rPr>
          <w:rFonts w:ascii="Cambria" w:hAnsi="Cambria" w:cs="Cambria"/>
          <w:b/>
          <w:bCs/>
          <w:sz w:val="22"/>
          <w:szCs w:val="22"/>
          <w:lang w:val="cs-CZ"/>
        </w:rPr>
        <w:t>,- Kč</w:t>
      </w:r>
    </w:p>
    <w:p w14:paraId="2B649CA9" w14:textId="77777777" w:rsidR="00BB4E7F" w:rsidRPr="00264963" w:rsidRDefault="0002767D" w:rsidP="00627D8E">
      <w:pPr>
        <w:pStyle w:val="Nadpis2"/>
        <w:numPr>
          <w:ilvl w:val="0"/>
          <w:numId w:val="0"/>
        </w:numPr>
        <w:spacing w:line="240" w:lineRule="auto"/>
        <w:rPr>
          <w:sz w:val="22"/>
          <w:szCs w:val="22"/>
          <w:lang w:val="cs-CZ"/>
        </w:rPr>
      </w:pPr>
      <w:r w:rsidRPr="00264963">
        <w:rPr>
          <w:sz w:val="22"/>
          <w:szCs w:val="22"/>
          <w:lang w:val="cs-CZ"/>
        </w:rPr>
        <w:t xml:space="preserve">(dále též „Cena za provedení díla“ nebo „Cena díla“) </w:t>
      </w:r>
    </w:p>
    <w:p w14:paraId="4DDAD975" w14:textId="77777777" w:rsidR="004E09D4" w:rsidRPr="00264963" w:rsidRDefault="0002767D" w:rsidP="004242A6">
      <w:pPr>
        <w:pStyle w:val="Nadpis2"/>
        <w:numPr>
          <w:ilvl w:val="1"/>
          <w:numId w:val="26"/>
        </w:numPr>
        <w:spacing w:line="240" w:lineRule="auto"/>
        <w:ind w:left="0"/>
        <w:rPr>
          <w:lang w:val="cs-CZ"/>
        </w:rPr>
      </w:pPr>
      <w:r w:rsidRPr="00264963">
        <w:rPr>
          <w:sz w:val="22"/>
          <w:szCs w:val="22"/>
          <w:lang w:val="cs-CZ"/>
        </w:rPr>
        <w:t>K ceně bez DPH bude v souladu s položkovým rozpočtem připočtena DPH v zákonné výši</w:t>
      </w:r>
      <w:r w:rsidR="008447D5" w:rsidRPr="00264963">
        <w:rPr>
          <w:sz w:val="22"/>
          <w:szCs w:val="22"/>
          <w:lang w:val="cs-CZ"/>
        </w:rPr>
        <w:t xml:space="preserve">. </w:t>
      </w:r>
    </w:p>
    <w:p w14:paraId="5FD54414" w14:textId="77777777" w:rsidR="00A81D52" w:rsidRPr="00264963" w:rsidRDefault="0002767D" w:rsidP="004242A6">
      <w:pPr>
        <w:pStyle w:val="Nadpis2"/>
        <w:numPr>
          <w:ilvl w:val="1"/>
          <w:numId w:val="26"/>
        </w:numPr>
        <w:spacing w:line="240" w:lineRule="auto"/>
        <w:ind w:left="0"/>
        <w:rPr>
          <w:sz w:val="22"/>
          <w:szCs w:val="22"/>
          <w:lang w:val="cs-CZ"/>
        </w:rPr>
      </w:pPr>
      <w:r w:rsidRPr="00264963">
        <w:rPr>
          <w:sz w:val="22"/>
          <w:szCs w:val="22"/>
          <w:lang w:val="cs-CZ"/>
        </w:rPr>
        <w:t>Cena díla stanovena v čl. VII odst. 1 Smlouvy obsahuje vše, co je uvedeno v </w:t>
      </w:r>
      <w:r w:rsidRPr="00264963">
        <w:rPr>
          <w:b/>
          <w:sz w:val="22"/>
          <w:szCs w:val="22"/>
          <w:lang w:val="cs-CZ"/>
        </w:rPr>
        <w:t>položkovém rozpočtu</w:t>
      </w:r>
      <w:r w:rsidRPr="00264963">
        <w:rPr>
          <w:sz w:val="22"/>
          <w:szCs w:val="22"/>
          <w:lang w:val="cs-CZ"/>
        </w:rPr>
        <w:t>, jenž tvoří přílohu č. 1 této Smlouvy.</w:t>
      </w:r>
    </w:p>
    <w:p w14:paraId="13A1A6A9" w14:textId="77777777" w:rsidR="00BB4E7F" w:rsidRPr="00264963" w:rsidRDefault="0002767D" w:rsidP="004242A6">
      <w:pPr>
        <w:pStyle w:val="Nadpis2"/>
        <w:numPr>
          <w:ilvl w:val="1"/>
          <w:numId w:val="26"/>
        </w:numPr>
        <w:spacing w:line="240" w:lineRule="auto"/>
        <w:ind w:left="0"/>
        <w:rPr>
          <w:sz w:val="22"/>
          <w:szCs w:val="22"/>
          <w:lang w:val="cs-CZ"/>
        </w:rPr>
      </w:pPr>
      <w:r w:rsidRPr="00264963">
        <w:rPr>
          <w:sz w:val="22"/>
          <w:szCs w:val="22"/>
          <w:lang w:val="cs-CZ"/>
        </w:rPr>
        <w:t>Objednatelem nebudou na Cenu díla poskytována jakákoli plnění před zahájením provádění díla.</w:t>
      </w:r>
    </w:p>
    <w:p w14:paraId="3B834A62" w14:textId="77777777" w:rsidR="00BB4E7F" w:rsidRPr="00264963" w:rsidRDefault="0002767D" w:rsidP="004242A6">
      <w:pPr>
        <w:pStyle w:val="Nadpis2"/>
        <w:numPr>
          <w:ilvl w:val="1"/>
          <w:numId w:val="26"/>
        </w:numPr>
        <w:spacing w:line="240" w:lineRule="auto"/>
        <w:ind w:left="0"/>
        <w:rPr>
          <w:bCs/>
          <w:iCs/>
          <w:sz w:val="22"/>
          <w:szCs w:val="22"/>
          <w:u w:val="single"/>
          <w:lang w:val="cs-CZ"/>
        </w:rPr>
      </w:pPr>
      <w:r w:rsidRPr="00264963">
        <w:rPr>
          <w:sz w:val="22"/>
          <w:szCs w:val="22"/>
          <w:lang w:val="cs-CZ"/>
        </w:rPr>
        <w:lastRenderedPageBreak/>
        <w:t xml:space="preserve">Obě smluvní strany se vzájemně dohodly, že cena díla bude </w:t>
      </w:r>
      <w:r w:rsidRPr="00264963">
        <w:rPr>
          <w:b/>
          <w:sz w:val="22"/>
          <w:szCs w:val="22"/>
          <w:lang w:val="cs-CZ"/>
        </w:rPr>
        <w:t>hrazena průběžně</w:t>
      </w:r>
      <w:r w:rsidRPr="00264963">
        <w:rPr>
          <w:sz w:val="22"/>
          <w:szCs w:val="22"/>
          <w:lang w:val="cs-CZ"/>
        </w:rPr>
        <w:t>,</w:t>
      </w:r>
      <w:r w:rsidR="00960F72">
        <w:rPr>
          <w:sz w:val="22"/>
          <w:szCs w:val="22"/>
          <w:lang w:val="cs-CZ"/>
        </w:rPr>
        <w:t xml:space="preserve"> </w:t>
      </w:r>
      <w:r w:rsidRPr="00264963">
        <w:rPr>
          <w:sz w:val="22"/>
          <w:szCs w:val="22"/>
          <w:lang w:val="cs-CZ"/>
        </w:rPr>
        <w:t xml:space="preserve">dílčím zdanitelným plněním jsou dodávky, služby a stavební práce skutečně poskytnuté v příslušném kalendářním měsíci. Za datum uskutečnění dílčího zdanitelného plnění prohlašují poslední den každého kalendářního měsíce. </w:t>
      </w:r>
    </w:p>
    <w:p w14:paraId="36C952CA" w14:textId="77777777" w:rsidR="00BB4E7F" w:rsidRPr="00264963" w:rsidRDefault="0002767D" w:rsidP="004242A6">
      <w:pPr>
        <w:pStyle w:val="Nadpis2"/>
        <w:numPr>
          <w:ilvl w:val="1"/>
          <w:numId w:val="26"/>
        </w:numPr>
        <w:spacing w:line="240" w:lineRule="auto"/>
        <w:ind w:left="0"/>
        <w:rPr>
          <w:sz w:val="22"/>
          <w:szCs w:val="22"/>
          <w:lang w:val="cs-CZ"/>
        </w:rPr>
      </w:pPr>
      <w:r w:rsidRPr="00264963">
        <w:rPr>
          <w:sz w:val="22"/>
          <w:szCs w:val="22"/>
          <w:lang w:val="cs-CZ"/>
        </w:rPr>
        <w:t>Po ukončení každého kalendářního měsíce předá Zhotovitel Objednateli daňový doklad (fakturu)</w:t>
      </w:r>
      <w:r w:rsidR="00960F72">
        <w:rPr>
          <w:sz w:val="22"/>
          <w:szCs w:val="22"/>
          <w:lang w:val="cs-CZ"/>
        </w:rPr>
        <w:t xml:space="preserve"> </w:t>
      </w:r>
      <w:r w:rsidRPr="00264963">
        <w:rPr>
          <w:sz w:val="22"/>
          <w:szCs w:val="22"/>
          <w:lang w:val="cs-CZ"/>
        </w:rPr>
        <w:t xml:space="preserve">ve čtyřech provedeních, k nimž musí být připojen zjišťovací protokol – soupis prací a dodávek provedených </w:t>
      </w:r>
      <w:r w:rsidRPr="00572697">
        <w:rPr>
          <w:sz w:val="22"/>
          <w:szCs w:val="22"/>
          <w:lang w:val="cs-CZ"/>
        </w:rPr>
        <w:t xml:space="preserve">v rámci jednotlivého celku v členění po položkách dle výkazu výměr oceněný v souladu se Smlouvou odsouhlasený Technickým dozorem </w:t>
      </w:r>
      <w:r w:rsidR="001440F3" w:rsidRPr="00572697">
        <w:rPr>
          <w:sz w:val="22"/>
          <w:szCs w:val="22"/>
          <w:lang w:val="cs-CZ"/>
        </w:rPr>
        <w:t>stavebníka</w:t>
      </w:r>
      <w:r w:rsidRPr="00572697">
        <w:rPr>
          <w:sz w:val="22"/>
          <w:szCs w:val="22"/>
          <w:lang w:val="cs-CZ"/>
        </w:rPr>
        <w:t>.</w:t>
      </w:r>
      <w:r w:rsidR="00960F72">
        <w:rPr>
          <w:sz w:val="22"/>
          <w:szCs w:val="22"/>
          <w:lang w:val="cs-CZ"/>
        </w:rPr>
        <w:t xml:space="preserve"> </w:t>
      </w:r>
      <w:r w:rsidRPr="00572697">
        <w:rPr>
          <w:sz w:val="22"/>
          <w:szCs w:val="22"/>
          <w:lang w:val="cs-CZ"/>
        </w:rPr>
        <w:t xml:space="preserve">V rámci každé faktury budou jednoznačně oddělené způsobilé a nezpůsobilé výdaje. </w:t>
      </w:r>
      <w:r w:rsidR="00572697" w:rsidRPr="00572697">
        <w:rPr>
          <w:sz w:val="22"/>
          <w:szCs w:val="22"/>
          <w:lang w:val="cs-CZ" w:eastAsia="cs-CZ"/>
        </w:rPr>
        <w:t>Každá faktura musí být označena názvem</w:t>
      </w:r>
      <w:r w:rsidR="00960F72">
        <w:rPr>
          <w:sz w:val="22"/>
          <w:szCs w:val="22"/>
          <w:lang w:val="cs-CZ" w:eastAsia="cs-CZ"/>
        </w:rPr>
        <w:t xml:space="preserve"> a</w:t>
      </w:r>
      <w:r w:rsidR="00572697" w:rsidRPr="00572697">
        <w:rPr>
          <w:sz w:val="22"/>
          <w:szCs w:val="22"/>
          <w:lang w:val="cs-CZ" w:eastAsia="cs-CZ"/>
        </w:rPr>
        <w:t xml:space="preserve"> číslem projektu</w:t>
      </w:r>
      <w:r w:rsidRPr="00572697">
        <w:rPr>
          <w:sz w:val="22"/>
          <w:szCs w:val="22"/>
          <w:lang w:val="cs-CZ"/>
        </w:rPr>
        <w:t>.</w:t>
      </w:r>
      <w:r w:rsidR="002D1C65">
        <w:rPr>
          <w:sz w:val="22"/>
          <w:szCs w:val="22"/>
          <w:lang w:val="cs-CZ"/>
        </w:rPr>
        <w:t xml:space="preserve"> </w:t>
      </w:r>
      <w:r w:rsidRPr="00572697">
        <w:rPr>
          <w:sz w:val="22"/>
          <w:szCs w:val="22"/>
          <w:lang w:val="cs-CZ"/>
        </w:rPr>
        <w:t>Zhotovitel</w:t>
      </w:r>
      <w:r w:rsidRPr="00264963">
        <w:rPr>
          <w:sz w:val="22"/>
          <w:szCs w:val="22"/>
          <w:lang w:val="cs-CZ"/>
        </w:rPr>
        <w:t xml:space="preserve"> je oprávněn účtovat daňovým dokladem za příslušné období pouze práce a dodávky v rozsahu písemně odsouhlaseném technickým dozorem. Cenu neodsouhlasených prací a dodávek je Zhotovitel oprávněn účtovat jen po písemné dohodě s Objednatelem, jinak na základě pravomocného soudního rozhodnutí, které potvrdí jeho nárok.</w:t>
      </w:r>
    </w:p>
    <w:p w14:paraId="6479EA45" w14:textId="77777777" w:rsidR="00A81D52" w:rsidRPr="00264963" w:rsidRDefault="0002767D" w:rsidP="004242A6">
      <w:pPr>
        <w:pStyle w:val="Nadpis2"/>
        <w:numPr>
          <w:ilvl w:val="1"/>
          <w:numId w:val="26"/>
        </w:numPr>
        <w:spacing w:line="240" w:lineRule="auto"/>
        <w:ind w:left="0"/>
        <w:rPr>
          <w:sz w:val="22"/>
          <w:szCs w:val="22"/>
          <w:lang w:val="cs-CZ"/>
        </w:rPr>
      </w:pPr>
      <w:r w:rsidRPr="00264963">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264963">
        <w:rPr>
          <w:b/>
          <w:bCs/>
          <w:sz w:val="22"/>
          <w:szCs w:val="22"/>
          <w:lang w:val="cs-CZ"/>
        </w:rPr>
        <w:t>zjišťovací protokol se soupisem provedených prací</w:t>
      </w:r>
      <w:r w:rsidRPr="00264963">
        <w:rPr>
          <w:sz w:val="22"/>
          <w:szCs w:val="22"/>
          <w:lang w:val="cs-CZ"/>
        </w:rPr>
        <w:t xml:space="preserve">. Zjišťovací protokol předá Zhotovitel Objednateli i v elektronické podobě ve formátu *.pdf, *.xlsx a *.xc4.  Po odsouhlasení Objednatelem a odborným dozorem (Objednatel a odborný dozor se vyjádří do pěti dnů po předání </w:t>
      </w:r>
      <w:r w:rsidRPr="00264963">
        <w:rPr>
          <w:bCs/>
          <w:iCs/>
          <w:sz w:val="22"/>
          <w:szCs w:val="22"/>
          <w:lang w:val="cs-CZ"/>
        </w:rPr>
        <w:t>zjišťovacího protokolu</w:t>
      </w:r>
      <w:r w:rsidRPr="00264963">
        <w:rPr>
          <w:sz w:val="22"/>
          <w:szCs w:val="22"/>
          <w:lang w:val="cs-CZ"/>
        </w:rPr>
        <w:t xml:space="preserve">) vystaví </w:t>
      </w:r>
      <w:r w:rsidRPr="00264963">
        <w:rPr>
          <w:b/>
          <w:bCs/>
          <w:sz w:val="22"/>
          <w:szCs w:val="22"/>
          <w:lang w:val="cs-CZ"/>
        </w:rPr>
        <w:t>fakturu s obvyklými náležitostmi, jejíž nedílnou součástí musí být zjišťovací protokol a soupis provedených prací</w:t>
      </w:r>
      <w:r w:rsidRPr="00264963">
        <w:rPr>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w:t>
      </w:r>
      <w:r w:rsidR="00BA574E" w:rsidRPr="00264963">
        <w:rPr>
          <w:sz w:val="22"/>
          <w:szCs w:val="22"/>
          <w:lang w:val="cs-CZ"/>
        </w:rPr>
        <w:t>10</w:t>
      </w:r>
      <w:r w:rsidRPr="00264963">
        <w:rPr>
          <w:sz w:val="22"/>
          <w:szCs w:val="22"/>
          <w:lang w:val="cs-CZ"/>
        </w:rPr>
        <w:t xml:space="preserve"> pracovních dnů ode dne uskutečnění zdanitelného plnění. </w:t>
      </w:r>
    </w:p>
    <w:p w14:paraId="341D3F92" w14:textId="77777777" w:rsidR="00152662" w:rsidRPr="00264963" w:rsidRDefault="0002767D" w:rsidP="004242A6">
      <w:pPr>
        <w:pStyle w:val="Nadpis2"/>
        <w:numPr>
          <w:ilvl w:val="1"/>
          <w:numId w:val="26"/>
        </w:numPr>
        <w:spacing w:line="240" w:lineRule="auto"/>
        <w:ind w:left="0"/>
        <w:rPr>
          <w:sz w:val="22"/>
          <w:szCs w:val="22"/>
          <w:lang w:val="cs-CZ"/>
        </w:rPr>
      </w:pPr>
      <w:r w:rsidRPr="00264963">
        <w:rPr>
          <w:sz w:val="22"/>
          <w:szCs w:val="22"/>
          <w:lang w:val="cs-CZ"/>
        </w:rPr>
        <w:t xml:space="preserve">Práce budou uhrazeny na základě odsouhlaseného zjišťovacího protokolu provedených a odsouhlasených prací až do celkové výše </w:t>
      </w:r>
      <w:r w:rsidRPr="00264963">
        <w:rPr>
          <w:b/>
          <w:bCs/>
          <w:sz w:val="22"/>
          <w:szCs w:val="22"/>
          <w:lang w:val="cs-CZ"/>
        </w:rPr>
        <w:t>90%</w:t>
      </w:r>
      <w:r w:rsidRPr="00264963">
        <w:rPr>
          <w:sz w:val="22"/>
          <w:szCs w:val="22"/>
          <w:lang w:val="cs-CZ"/>
        </w:rPr>
        <w:t xml:space="preserve"> sjednané ceny díla v čl. VII odst. 1 Smlouvy. Zbývající část, tj. </w:t>
      </w:r>
      <w:r w:rsidRPr="00264963">
        <w:rPr>
          <w:b/>
          <w:bCs/>
          <w:sz w:val="22"/>
          <w:szCs w:val="22"/>
          <w:lang w:val="cs-CZ"/>
        </w:rPr>
        <w:t>10%</w:t>
      </w:r>
      <w:r w:rsidRPr="00264963">
        <w:rPr>
          <w:sz w:val="22"/>
          <w:szCs w:val="22"/>
          <w:lang w:val="cs-CZ"/>
        </w:rPr>
        <w:t xml:space="preserve"> ze sjednané ceny, uhradí Objednatel Zhotoviteli do 15 kalendářních dnů po předání a převzetí díla, případně v termínu prodlouženém do doby odstranění vad a nedodělků uvedených v protokolu o předání a převzetí díla</w:t>
      </w:r>
      <w:r w:rsidR="00125D70" w:rsidRPr="00264963">
        <w:rPr>
          <w:sz w:val="22"/>
          <w:szCs w:val="22"/>
          <w:lang w:val="cs-CZ"/>
        </w:rPr>
        <w:t>,</w:t>
      </w:r>
      <w:r w:rsidR="002C66B8" w:rsidRPr="00264963">
        <w:rPr>
          <w:sz w:val="22"/>
          <w:szCs w:val="22"/>
          <w:lang w:val="cs-CZ"/>
        </w:rPr>
        <w:t xml:space="preserve"> a </w:t>
      </w:r>
      <w:r w:rsidR="00C139DA" w:rsidRPr="00264963">
        <w:rPr>
          <w:bCs/>
          <w:sz w:val="22"/>
          <w:szCs w:val="22"/>
          <w:lang w:val="cs-CZ"/>
        </w:rPr>
        <w:t xml:space="preserve">bude uhrazena na základě konečné faktury dle odst. </w:t>
      </w:r>
      <w:r w:rsidR="00BA574E" w:rsidRPr="00264963">
        <w:rPr>
          <w:bCs/>
          <w:sz w:val="22"/>
          <w:szCs w:val="22"/>
          <w:lang w:val="cs-CZ"/>
        </w:rPr>
        <w:t>9</w:t>
      </w:r>
      <w:r w:rsidR="00C139DA" w:rsidRPr="00264963">
        <w:rPr>
          <w:bCs/>
          <w:sz w:val="22"/>
          <w:szCs w:val="22"/>
          <w:lang w:val="cs-CZ"/>
        </w:rPr>
        <w:t xml:space="preserve"> tohoto článku.</w:t>
      </w:r>
    </w:p>
    <w:p w14:paraId="611C8A18" w14:textId="77777777" w:rsidR="00A81D52" w:rsidRPr="00264963" w:rsidRDefault="0037605C" w:rsidP="004242A6">
      <w:pPr>
        <w:pStyle w:val="Nadpis2"/>
        <w:numPr>
          <w:ilvl w:val="1"/>
          <w:numId w:val="26"/>
        </w:numPr>
        <w:spacing w:line="240" w:lineRule="auto"/>
        <w:ind w:left="0"/>
        <w:rPr>
          <w:sz w:val="22"/>
          <w:szCs w:val="22"/>
          <w:lang w:val="cs-CZ"/>
        </w:rPr>
      </w:pPr>
      <w:r>
        <w:rPr>
          <w:sz w:val="22"/>
          <w:szCs w:val="22"/>
          <w:lang w:val="cs-CZ"/>
        </w:rPr>
        <w:t>Do patnácti dnů</w:t>
      </w:r>
      <w:r w:rsidR="0002767D" w:rsidRPr="00264963">
        <w:rPr>
          <w:sz w:val="22"/>
          <w:szCs w:val="22"/>
          <w:lang w:val="cs-CZ"/>
        </w:rPr>
        <w:t xml:space="preserve"> po řádném protokolárním předání a převzetí (odevzdání) díla bude Zhotovitelem vystaven daňový doklad – konečná faktura (vyúčtování Ceny za provedení díla). Konečná faktura bude vystavena se splatností 30 </w:t>
      </w:r>
      <w:r>
        <w:rPr>
          <w:sz w:val="22"/>
          <w:szCs w:val="22"/>
          <w:lang w:val="cs-CZ"/>
        </w:rPr>
        <w:t>(slovy: třicet) kalendářních dnů</w:t>
      </w:r>
      <w:r w:rsidR="0002767D" w:rsidRPr="00264963">
        <w:rPr>
          <w:sz w:val="22"/>
          <w:szCs w:val="22"/>
          <w:lang w:val="cs-CZ"/>
        </w:rPr>
        <w:t xml:space="preserve"> ode dne řádného předání faktury Zhotovitelem Objednateli.</w:t>
      </w:r>
    </w:p>
    <w:p w14:paraId="1EEAB48E" w14:textId="77777777" w:rsidR="00A81D52" w:rsidRPr="00264963" w:rsidRDefault="0002767D" w:rsidP="00A81D52">
      <w:pPr>
        <w:pStyle w:val="Nadpis2"/>
        <w:numPr>
          <w:ilvl w:val="0"/>
          <w:numId w:val="0"/>
        </w:numPr>
        <w:rPr>
          <w:sz w:val="22"/>
          <w:szCs w:val="22"/>
          <w:lang w:val="cs-CZ"/>
        </w:rPr>
      </w:pPr>
      <w:r w:rsidRPr="00264963">
        <w:rPr>
          <w:sz w:val="22"/>
          <w:szCs w:val="22"/>
          <w:lang w:val="cs-CZ"/>
        </w:rPr>
        <w:t>Konečná faktura musí mimo výše uvedených náležitostí obsahovat:</w:t>
      </w:r>
    </w:p>
    <w:p w14:paraId="2D1D6C67" w14:textId="77777777" w:rsidR="00A81D52" w:rsidRPr="00264963" w:rsidRDefault="0002767D" w:rsidP="004242A6">
      <w:pPr>
        <w:pStyle w:val="Styl1"/>
        <w:numPr>
          <w:ilvl w:val="0"/>
          <w:numId w:val="29"/>
        </w:numPr>
        <w:spacing w:line="240" w:lineRule="auto"/>
        <w:rPr>
          <w:rFonts w:ascii="Cambria" w:hAnsi="Cambria" w:cs="Cambria"/>
          <w:sz w:val="22"/>
          <w:szCs w:val="22"/>
          <w:lang w:val="cs-CZ"/>
        </w:rPr>
      </w:pPr>
      <w:r w:rsidRPr="00264963">
        <w:rPr>
          <w:rFonts w:ascii="Cambria" w:hAnsi="Cambria" w:cs="Cambria"/>
          <w:sz w:val="22"/>
          <w:szCs w:val="22"/>
          <w:lang w:val="cs-CZ"/>
        </w:rPr>
        <w:t>výslovný název „konečná faktura",</w:t>
      </w:r>
    </w:p>
    <w:p w14:paraId="5CD46377" w14:textId="77777777" w:rsidR="00A81D52" w:rsidRPr="00264963" w:rsidRDefault="0002767D" w:rsidP="004242A6">
      <w:pPr>
        <w:pStyle w:val="Styl1"/>
        <w:numPr>
          <w:ilvl w:val="0"/>
          <w:numId w:val="29"/>
        </w:numPr>
        <w:spacing w:line="240" w:lineRule="auto"/>
        <w:rPr>
          <w:rFonts w:ascii="Cambria" w:hAnsi="Cambria" w:cs="Cambria"/>
          <w:sz w:val="22"/>
          <w:szCs w:val="22"/>
          <w:lang w:val="cs-CZ"/>
        </w:rPr>
      </w:pPr>
      <w:r w:rsidRPr="00264963">
        <w:rPr>
          <w:rFonts w:ascii="Cambria" w:hAnsi="Cambria" w:cs="Cambria"/>
          <w:sz w:val="22"/>
          <w:szCs w:val="22"/>
          <w:lang w:val="cs-CZ"/>
        </w:rPr>
        <w:t>celkovou sjednanou cenu bez DPH,</w:t>
      </w:r>
    </w:p>
    <w:p w14:paraId="5AF8A0F9" w14:textId="77777777" w:rsidR="00A81D52" w:rsidRPr="00264963" w:rsidRDefault="0002767D" w:rsidP="004242A6">
      <w:pPr>
        <w:pStyle w:val="Styl1"/>
        <w:numPr>
          <w:ilvl w:val="0"/>
          <w:numId w:val="29"/>
        </w:numPr>
        <w:spacing w:line="240" w:lineRule="auto"/>
        <w:rPr>
          <w:rFonts w:ascii="Cambria" w:hAnsi="Cambria" w:cs="Cambria"/>
          <w:sz w:val="22"/>
          <w:szCs w:val="22"/>
          <w:lang w:val="cs-CZ"/>
        </w:rPr>
      </w:pPr>
      <w:r w:rsidRPr="00264963">
        <w:rPr>
          <w:rFonts w:ascii="Cambria" w:hAnsi="Cambria" w:cs="Cambria"/>
          <w:sz w:val="22"/>
          <w:szCs w:val="22"/>
          <w:lang w:val="cs-CZ"/>
        </w:rPr>
        <w:t>soupis všech uhrazených faktur bez DPH,</w:t>
      </w:r>
    </w:p>
    <w:p w14:paraId="0F445B02" w14:textId="77777777" w:rsidR="00A81D52" w:rsidRPr="00264963" w:rsidRDefault="0002767D" w:rsidP="004242A6">
      <w:pPr>
        <w:pStyle w:val="Styl1"/>
        <w:numPr>
          <w:ilvl w:val="0"/>
          <w:numId w:val="29"/>
        </w:numPr>
        <w:spacing w:line="240" w:lineRule="auto"/>
        <w:rPr>
          <w:rFonts w:ascii="Cambria" w:hAnsi="Cambria" w:cs="Cambria"/>
          <w:sz w:val="22"/>
          <w:szCs w:val="22"/>
          <w:lang w:val="cs-CZ"/>
        </w:rPr>
      </w:pPr>
      <w:r w:rsidRPr="00264963">
        <w:rPr>
          <w:rFonts w:ascii="Cambria" w:hAnsi="Cambria" w:cs="Cambria"/>
          <w:sz w:val="22"/>
          <w:szCs w:val="22"/>
          <w:lang w:val="cs-CZ"/>
        </w:rPr>
        <w:t>částku zbývající k úhradě bez DPH</w:t>
      </w:r>
    </w:p>
    <w:p w14:paraId="4C641A71" w14:textId="77777777" w:rsidR="00A81D52" w:rsidRPr="00264963" w:rsidRDefault="0002767D" w:rsidP="00A81D52">
      <w:pPr>
        <w:pStyle w:val="Styl1"/>
        <w:spacing w:line="240" w:lineRule="auto"/>
        <w:ind w:left="0" w:firstLine="0"/>
        <w:rPr>
          <w:rFonts w:ascii="Cambria" w:hAnsi="Cambria" w:cs="Cambria"/>
          <w:sz w:val="22"/>
          <w:szCs w:val="22"/>
          <w:lang w:val="cs-CZ"/>
        </w:rPr>
      </w:pPr>
      <w:r w:rsidRPr="00264963">
        <w:rPr>
          <w:rFonts w:ascii="Cambria" w:hAnsi="Cambria" w:cs="Cambria"/>
          <w:sz w:val="22"/>
          <w:szCs w:val="22"/>
          <w:lang w:val="cs-CZ"/>
        </w:rPr>
        <w:t>Bez kterékoliv z těchto výše uvedených náležitostí je konečná faktura neplatná.</w:t>
      </w:r>
    </w:p>
    <w:p w14:paraId="37573C2A" w14:textId="77777777" w:rsidR="00BB4E7F" w:rsidRPr="00264963" w:rsidRDefault="0002767D" w:rsidP="004242A6">
      <w:pPr>
        <w:pStyle w:val="Nadpis2"/>
        <w:numPr>
          <w:ilvl w:val="1"/>
          <w:numId w:val="26"/>
        </w:numPr>
        <w:spacing w:line="240" w:lineRule="auto"/>
        <w:ind w:left="0"/>
        <w:rPr>
          <w:sz w:val="22"/>
          <w:szCs w:val="22"/>
          <w:lang w:val="cs-CZ"/>
        </w:rPr>
      </w:pPr>
      <w:r w:rsidRPr="00264963">
        <w:rPr>
          <w:b/>
          <w:sz w:val="22"/>
          <w:szCs w:val="22"/>
          <w:lang w:val="cs-CZ"/>
        </w:rPr>
        <w:t>Splatnost daňových dokladů je smluvními stranami dohodnuta na 30 (slovy: třicet) kalendářních dn</w:t>
      </w:r>
      <w:r w:rsidR="0037605C">
        <w:rPr>
          <w:b/>
          <w:sz w:val="22"/>
          <w:szCs w:val="22"/>
          <w:lang w:val="cs-CZ"/>
        </w:rPr>
        <w:t>ů</w:t>
      </w:r>
      <w:r w:rsidRPr="00264963">
        <w:rPr>
          <w:b/>
          <w:sz w:val="22"/>
          <w:szCs w:val="22"/>
          <w:lang w:val="cs-CZ"/>
        </w:rPr>
        <w:t xml:space="preserve"> ode dne doručení faktury Zhotovitelem Objednateli.</w:t>
      </w:r>
      <w:r w:rsidRPr="00264963">
        <w:rPr>
          <w:sz w:val="22"/>
          <w:szCs w:val="22"/>
          <w:lang w:val="cs-CZ"/>
        </w:rPr>
        <w:t xml:space="preserve"> Zhotovitel je povinen vystavit a doručit fakturu Objednateli do </w:t>
      </w:r>
      <w:r w:rsidR="0066496C" w:rsidRPr="00264963">
        <w:rPr>
          <w:sz w:val="22"/>
          <w:szCs w:val="22"/>
          <w:lang w:val="cs-CZ"/>
        </w:rPr>
        <w:t xml:space="preserve">10 </w:t>
      </w:r>
      <w:r w:rsidRPr="00264963">
        <w:rPr>
          <w:sz w:val="22"/>
          <w:szCs w:val="22"/>
          <w:lang w:val="cs-CZ"/>
        </w:rPr>
        <w:t xml:space="preserve">pracovních </w:t>
      </w:r>
      <w:r w:rsidR="00597828" w:rsidRPr="00264963">
        <w:rPr>
          <w:sz w:val="22"/>
          <w:szCs w:val="22"/>
          <w:lang w:val="cs-CZ"/>
        </w:rPr>
        <w:t>dnů ode</w:t>
      </w:r>
      <w:r w:rsidRPr="00264963">
        <w:rPr>
          <w:sz w:val="22"/>
          <w:szCs w:val="22"/>
          <w:lang w:val="cs-CZ"/>
        </w:rPr>
        <w:t xml:space="preserv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w:t>
      </w:r>
      <w:r w:rsidRPr="00264963">
        <w:rPr>
          <w:sz w:val="22"/>
          <w:szCs w:val="22"/>
          <w:lang w:val="cs-CZ"/>
        </w:rPr>
        <w:lastRenderedPageBreak/>
        <w:t>1957 odst. 1 občanského zákoníku považuje za řádně a včas zaplacený, bude-li poslední den této lhůty účtovaná částka ve výši odsouhlasené Objednatelem připsána ve prospěch účtu banky Zhotovitele uvedeného v záhlaví Smlouvy.</w:t>
      </w:r>
    </w:p>
    <w:p w14:paraId="28ABEC4E" w14:textId="77777777" w:rsidR="00BB4E7F" w:rsidRPr="00264963" w:rsidRDefault="0002767D" w:rsidP="004242A6">
      <w:pPr>
        <w:pStyle w:val="Nadpis2"/>
        <w:numPr>
          <w:ilvl w:val="1"/>
          <w:numId w:val="26"/>
        </w:numPr>
        <w:spacing w:line="240" w:lineRule="auto"/>
        <w:ind w:left="0"/>
        <w:rPr>
          <w:sz w:val="22"/>
          <w:szCs w:val="22"/>
          <w:lang w:val="cs-CZ"/>
        </w:rPr>
      </w:pPr>
      <w:r w:rsidRPr="00264963">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66952607" w14:textId="77777777" w:rsidR="00BB4E7F" w:rsidRPr="00264963" w:rsidRDefault="0002767D" w:rsidP="004242A6">
      <w:pPr>
        <w:pStyle w:val="Nadpis2"/>
        <w:numPr>
          <w:ilvl w:val="1"/>
          <w:numId w:val="26"/>
        </w:numPr>
        <w:spacing w:line="240" w:lineRule="auto"/>
        <w:ind w:left="0"/>
        <w:rPr>
          <w:sz w:val="22"/>
          <w:szCs w:val="22"/>
          <w:lang w:val="cs-CZ"/>
        </w:rPr>
      </w:pPr>
      <w:r w:rsidRPr="00264963">
        <w:rPr>
          <w:sz w:val="22"/>
          <w:szCs w:val="22"/>
          <w:lang w:val="cs-CZ"/>
        </w:rPr>
        <w:t>Faktura bude obsahovat pojmové náležitosti daňového dokladu stanovené zákonem č.</w:t>
      </w:r>
      <w:r w:rsidR="00452F4A" w:rsidRPr="00264963">
        <w:rPr>
          <w:sz w:val="22"/>
          <w:szCs w:val="22"/>
          <w:lang w:val="cs-CZ"/>
        </w:rPr>
        <w:t> </w:t>
      </w:r>
      <w:r w:rsidRPr="00264963">
        <w:rPr>
          <w:sz w:val="22"/>
          <w:szCs w:val="22"/>
          <w:lang w:val="cs-CZ"/>
        </w:rPr>
        <w:t>235/2004 Sb., o dani z přidané hodnoty, v platném znění, a zákonem č. 563/1991 Sb., o účetnictví, v platném znění.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02E0D581" w14:textId="77777777" w:rsidR="003E00B5" w:rsidRPr="00264963" w:rsidRDefault="0002767D" w:rsidP="004242A6">
      <w:pPr>
        <w:pStyle w:val="Nadpis2"/>
        <w:numPr>
          <w:ilvl w:val="1"/>
          <w:numId w:val="23"/>
        </w:numPr>
        <w:spacing w:line="240" w:lineRule="auto"/>
        <w:ind w:left="0"/>
        <w:rPr>
          <w:b/>
          <w:bCs/>
          <w:iCs/>
          <w:sz w:val="22"/>
          <w:szCs w:val="22"/>
          <w:u w:val="single"/>
          <w:lang w:val="cs-CZ"/>
        </w:rPr>
      </w:pPr>
      <w:r w:rsidRPr="00264963">
        <w:rPr>
          <w:sz w:val="22"/>
          <w:szCs w:val="22"/>
          <w:lang w:val="cs-CZ"/>
        </w:rPr>
        <w:t xml:space="preserve">Cenu za provedení díla lze měnit pouze za následujících podmínek:   </w:t>
      </w:r>
    </w:p>
    <w:p w14:paraId="066B6C1D" w14:textId="77777777" w:rsidR="003E00B5" w:rsidRPr="00264963" w:rsidRDefault="0002767D" w:rsidP="003E00B5">
      <w:pPr>
        <w:pStyle w:val="Nadpis2"/>
        <w:numPr>
          <w:ilvl w:val="0"/>
          <w:numId w:val="0"/>
        </w:numPr>
        <w:spacing w:line="240" w:lineRule="auto"/>
        <w:ind w:left="708" w:firstLine="708"/>
        <w:rPr>
          <w:bCs/>
          <w:iCs/>
          <w:sz w:val="22"/>
          <w:szCs w:val="22"/>
          <w:lang w:val="cs-CZ"/>
        </w:rPr>
      </w:pPr>
      <w:r w:rsidRPr="00264963">
        <w:rPr>
          <w:bCs/>
          <w:iCs/>
          <w:sz w:val="22"/>
          <w:szCs w:val="22"/>
          <w:lang w:val="cs-CZ"/>
        </w:rPr>
        <w:t xml:space="preserve">a) </w:t>
      </w:r>
      <w:r w:rsidRPr="00264963">
        <w:rPr>
          <w:sz w:val="22"/>
          <w:szCs w:val="22"/>
          <w:lang w:val="cs-CZ"/>
        </w:rPr>
        <w:t>zadavatel požaduje práce, které nejsou v předmětu díla</w:t>
      </w:r>
    </w:p>
    <w:p w14:paraId="621F5B7E" w14:textId="77777777" w:rsidR="003E00B5" w:rsidRPr="00264963" w:rsidRDefault="0002767D" w:rsidP="003E00B5">
      <w:pPr>
        <w:pStyle w:val="Nadpis2"/>
        <w:numPr>
          <w:ilvl w:val="0"/>
          <w:numId w:val="0"/>
        </w:numPr>
        <w:spacing w:line="240" w:lineRule="auto"/>
        <w:ind w:left="708" w:firstLine="708"/>
        <w:rPr>
          <w:bCs/>
          <w:iCs/>
          <w:sz w:val="22"/>
          <w:szCs w:val="22"/>
          <w:lang w:val="cs-CZ"/>
        </w:rPr>
      </w:pPr>
      <w:r w:rsidRPr="00264963">
        <w:rPr>
          <w:sz w:val="22"/>
          <w:szCs w:val="22"/>
          <w:lang w:val="cs-CZ"/>
        </w:rPr>
        <w:t>b) zadavatel požaduje vypustit některé práce předmětu díla</w:t>
      </w:r>
    </w:p>
    <w:p w14:paraId="6805E221" w14:textId="77777777" w:rsidR="003E00B5" w:rsidRPr="00264963" w:rsidRDefault="0002767D" w:rsidP="003E00B5">
      <w:pPr>
        <w:pStyle w:val="Nadpis2"/>
        <w:numPr>
          <w:ilvl w:val="0"/>
          <w:numId w:val="0"/>
        </w:numPr>
        <w:spacing w:line="240" w:lineRule="auto"/>
        <w:ind w:left="1416"/>
        <w:rPr>
          <w:bCs/>
          <w:iCs/>
          <w:sz w:val="22"/>
          <w:szCs w:val="22"/>
          <w:lang w:val="cs-CZ"/>
        </w:rPr>
      </w:pPr>
      <w:r w:rsidRPr="00264963">
        <w:rPr>
          <w:sz w:val="22"/>
          <w:szCs w:val="22"/>
          <w:lang w:val="cs-CZ"/>
        </w:rPr>
        <w:t>c) při realizaci se zjistí skutečnosti, které nebyly v době podpisu smlouvy znám</w:t>
      </w:r>
      <w:r w:rsidR="00C36822" w:rsidRPr="00264963">
        <w:rPr>
          <w:sz w:val="22"/>
          <w:szCs w:val="22"/>
          <w:lang w:val="cs-CZ"/>
        </w:rPr>
        <w:t>é</w:t>
      </w:r>
      <w:r w:rsidR="003C0596" w:rsidRPr="00264963">
        <w:rPr>
          <w:sz w:val="22"/>
          <w:szCs w:val="22"/>
          <w:lang w:val="cs-CZ"/>
        </w:rPr>
        <w:t xml:space="preserve">, </w:t>
      </w:r>
      <w:r w:rsidRPr="00264963">
        <w:rPr>
          <w:sz w:val="22"/>
          <w:szCs w:val="22"/>
          <w:lang w:val="cs-CZ"/>
        </w:rPr>
        <w:t>a dodavatel je nezavinil ani nemohl předvídat a mají vliv na cenu díla</w:t>
      </w:r>
    </w:p>
    <w:p w14:paraId="44C0F616" w14:textId="77777777" w:rsidR="003E00B5" w:rsidRPr="00264963" w:rsidRDefault="0002767D" w:rsidP="003E00B5">
      <w:pPr>
        <w:pStyle w:val="Nadpis2"/>
        <w:numPr>
          <w:ilvl w:val="0"/>
          <w:numId w:val="0"/>
        </w:numPr>
        <w:spacing w:line="240" w:lineRule="auto"/>
        <w:ind w:left="1416"/>
        <w:rPr>
          <w:sz w:val="22"/>
          <w:szCs w:val="22"/>
          <w:lang w:val="cs-CZ"/>
        </w:rPr>
      </w:pPr>
      <w:r w:rsidRPr="00264963">
        <w:rPr>
          <w:sz w:val="22"/>
          <w:szCs w:val="22"/>
          <w:lang w:val="cs-CZ"/>
        </w:rPr>
        <w:t xml:space="preserve">d) při realizaci se zjistí skutečnosti odlišné od zadávací dokumentace (neodpovídající geologické údaje, apod.). </w:t>
      </w:r>
    </w:p>
    <w:p w14:paraId="39AD8BA0" w14:textId="77777777" w:rsidR="00AA68EF" w:rsidRPr="00264963" w:rsidRDefault="00AA68EF" w:rsidP="004242A6">
      <w:pPr>
        <w:pStyle w:val="Nadpis2"/>
        <w:numPr>
          <w:ilvl w:val="1"/>
          <w:numId w:val="23"/>
        </w:numPr>
        <w:spacing w:line="240" w:lineRule="auto"/>
        <w:ind w:left="0"/>
        <w:rPr>
          <w:sz w:val="22"/>
          <w:szCs w:val="22"/>
          <w:lang w:val="cs-CZ"/>
        </w:rPr>
      </w:pPr>
      <w:r w:rsidRPr="00264963">
        <w:rPr>
          <w:sz w:val="22"/>
          <w:szCs w:val="22"/>
          <w:lang w:val="cs-CZ"/>
        </w:rPr>
        <w:t>V případě změny právních předpisů ovlivňujících výši DPH u ceny sjednané Smlouvou dojde i ke změně ceny včetně DPH.</w:t>
      </w:r>
    </w:p>
    <w:p w14:paraId="51D2469A" w14:textId="77777777" w:rsidR="00C84005" w:rsidRPr="00264963" w:rsidRDefault="0002767D" w:rsidP="004242A6">
      <w:pPr>
        <w:pStyle w:val="Nadpis2"/>
        <w:numPr>
          <w:ilvl w:val="1"/>
          <w:numId w:val="23"/>
        </w:numPr>
        <w:spacing w:line="240" w:lineRule="auto"/>
        <w:ind w:left="0"/>
        <w:rPr>
          <w:sz w:val="22"/>
          <w:szCs w:val="22"/>
          <w:lang w:val="cs-CZ"/>
        </w:rPr>
      </w:pPr>
      <w:r w:rsidRPr="00264963">
        <w:rPr>
          <w:sz w:val="22"/>
          <w:szCs w:val="22"/>
          <w:lang w:val="cs-CZ"/>
        </w:rPr>
        <w:t xml:space="preserve">Sjednání změny ceny díla bude probíhat na základě dohody smluvních stran prostřednictvím písemného dodatku ke smlouvě. </w:t>
      </w:r>
    </w:p>
    <w:p w14:paraId="0AEB54BF" w14:textId="2BA61691" w:rsidR="007E5786" w:rsidRPr="00264963" w:rsidRDefault="0002767D" w:rsidP="004242A6">
      <w:pPr>
        <w:pStyle w:val="Nadpis2"/>
        <w:numPr>
          <w:ilvl w:val="1"/>
          <w:numId w:val="23"/>
        </w:numPr>
        <w:spacing w:line="240" w:lineRule="auto"/>
        <w:ind w:left="0"/>
        <w:rPr>
          <w:sz w:val="22"/>
          <w:szCs w:val="22"/>
          <w:lang w:val="cs-CZ"/>
        </w:rPr>
      </w:pPr>
      <w:r w:rsidRPr="00264963">
        <w:rPr>
          <w:sz w:val="22"/>
          <w:szCs w:val="22"/>
          <w:lang w:val="cs-CZ"/>
        </w:rPr>
        <w:t>Sjednání změny ceny díla nesmí změnit</w:t>
      </w:r>
      <w:r w:rsidRPr="00264963">
        <w:rPr>
          <w:color w:val="000000"/>
          <w:sz w:val="22"/>
          <w:szCs w:val="22"/>
          <w:lang w:val="cs-CZ"/>
        </w:rPr>
        <w:t xml:space="preserve"> celkovou povahu veřejné zakázky</w:t>
      </w:r>
      <w:r w:rsidRPr="00264963">
        <w:rPr>
          <w:sz w:val="22"/>
          <w:szCs w:val="22"/>
          <w:lang w:val="cs-CZ"/>
        </w:rPr>
        <w:t xml:space="preserve"> s názvem „</w:t>
      </w:r>
      <w:r w:rsidR="00731A37" w:rsidRPr="00731A37">
        <w:rPr>
          <w:rFonts w:asciiTheme="majorHAnsi" w:hAnsiTheme="majorHAnsi"/>
          <w:b/>
          <w:sz w:val="22"/>
          <w:szCs w:val="22"/>
        </w:rPr>
        <w:t>Bezpečné a bezbariérové chodníky v Mnichovicích – chodník Ondřejovská</w:t>
      </w:r>
      <w:r w:rsidR="00731A37" w:rsidRPr="00264963">
        <w:rPr>
          <w:sz w:val="22"/>
          <w:szCs w:val="22"/>
          <w:lang w:val="cs-CZ"/>
        </w:rPr>
        <w:t xml:space="preserve"> </w:t>
      </w:r>
      <w:r w:rsidRPr="00264963">
        <w:rPr>
          <w:sz w:val="22"/>
          <w:szCs w:val="22"/>
          <w:lang w:val="cs-CZ"/>
        </w:rPr>
        <w:t>”.</w:t>
      </w:r>
    </w:p>
    <w:p w14:paraId="011ECBDA" w14:textId="5B8909F4" w:rsidR="00BB4E7F" w:rsidRPr="00264963" w:rsidRDefault="0002767D" w:rsidP="004242A6">
      <w:pPr>
        <w:pStyle w:val="Nadpis2"/>
        <w:numPr>
          <w:ilvl w:val="1"/>
          <w:numId w:val="23"/>
        </w:numPr>
        <w:spacing w:line="240" w:lineRule="auto"/>
        <w:ind w:left="0"/>
        <w:rPr>
          <w:sz w:val="22"/>
          <w:szCs w:val="22"/>
          <w:lang w:val="cs-CZ"/>
        </w:rPr>
      </w:pPr>
      <w:r w:rsidRPr="00264963">
        <w:rPr>
          <w:sz w:val="22"/>
          <w:szCs w:val="22"/>
          <w:lang w:val="cs-CZ"/>
        </w:rPr>
        <w:t xml:space="preserve">Veškeré vícepráce, změny, doplňky nebo rozšíření, které budou realizovány v souladu se </w:t>
      </w:r>
      <w:r w:rsidR="00452F4A" w:rsidRPr="00264963">
        <w:rPr>
          <w:sz w:val="22"/>
          <w:szCs w:val="22"/>
          <w:lang w:val="cs-CZ"/>
        </w:rPr>
        <w:t>S</w:t>
      </w:r>
      <w:r w:rsidRPr="00264963">
        <w:rPr>
          <w:sz w:val="22"/>
          <w:szCs w:val="22"/>
          <w:lang w:val="cs-CZ"/>
        </w:rPr>
        <w:t>mlouvou o dílo</w:t>
      </w:r>
      <w:r w:rsidR="00FB2F2D">
        <w:rPr>
          <w:sz w:val="22"/>
          <w:szCs w:val="22"/>
          <w:lang w:val="cs-CZ"/>
        </w:rPr>
        <w:t xml:space="preserve"> , jednotkové ceny dle oceněného výkazu výměr, nebo cen dle ceníku URS</w:t>
      </w:r>
      <w:r w:rsidR="0037605C">
        <w:rPr>
          <w:sz w:val="22"/>
          <w:szCs w:val="22"/>
          <w:lang w:val="cs-CZ"/>
        </w:rPr>
        <w:t>,</w:t>
      </w:r>
      <w:r w:rsidRPr="00264963">
        <w:rPr>
          <w:sz w:val="22"/>
          <w:szCs w:val="22"/>
          <w:lang w:val="cs-CZ"/>
        </w:rPr>
        <w:t xml:space="preserve"> musí být vždy před jejich realizací písemně odsouhlaseny Objednatelem včetně jejich ocenění (dodatkem ke </w:t>
      </w:r>
      <w:r w:rsidR="00452F4A" w:rsidRPr="00264963">
        <w:rPr>
          <w:sz w:val="22"/>
          <w:szCs w:val="22"/>
          <w:lang w:val="cs-CZ"/>
        </w:rPr>
        <w:t>S</w:t>
      </w:r>
      <w:r w:rsidRPr="00264963">
        <w:rPr>
          <w:sz w:val="22"/>
          <w:szCs w:val="22"/>
          <w:lang w:val="cs-CZ"/>
        </w:rPr>
        <w:t xml:space="preserve">mlouvě). Pokud Zhotovitel provede některé z těchto prací bez tohoto písemného souhlasu Objednatele a dodatku </w:t>
      </w:r>
      <w:r w:rsidR="00452F4A" w:rsidRPr="00264963">
        <w:rPr>
          <w:sz w:val="22"/>
          <w:szCs w:val="22"/>
          <w:lang w:val="cs-CZ"/>
        </w:rPr>
        <w:t>S</w:t>
      </w:r>
      <w:r w:rsidRPr="00264963">
        <w:rPr>
          <w:sz w:val="22"/>
          <w:szCs w:val="22"/>
          <w:lang w:val="cs-CZ"/>
        </w:rPr>
        <w:t>mlouvy o dílo, budou tyto považovány za součást díla a Objednatel má právo odmítnout jejich úhradu.</w:t>
      </w:r>
    </w:p>
    <w:p w14:paraId="157F20F9" w14:textId="77777777" w:rsidR="00BB4E7F" w:rsidRPr="00264963" w:rsidRDefault="0002767D" w:rsidP="004242A6">
      <w:pPr>
        <w:pStyle w:val="Nadpis2"/>
        <w:numPr>
          <w:ilvl w:val="1"/>
          <w:numId w:val="23"/>
        </w:numPr>
        <w:spacing w:line="240" w:lineRule="auto"/>
        <w:ind w:left="0"/>
        <w:rPr>
          <w:sz w:val="22"/>
          <w:szCs w:val="22"/>
          <w:lang w:val="cs-CZ"/>
        </w:rPr>
      </w:pPr>
      <w:r w:rsidRPr="00264963">
        <w:rPr>
          <w:sz w:val="22"/>
          <w:szCs w:val="22"/>
          <w:lang w:val="cs-CZ"/>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264963">
        <w:rPr>
          <w:sz w:val="22"/>
          <w:szCs w:val="22"/>
          <w:lang w:val="cs-CZ"/>
        </w:rPr>
        <w:t>S</w:t>
      </w:r>
      <w:r w:rsidRPr="00264963">
        <w:rPr>
          <w:sz w:val="22"/>
          <w:szCs w:val="22"/>
          <w:lang w:val="cs-CZ"/>
        </w:rPr>
        <w:t xml:space="preserve">mlouvou o dílo a na základě dodatku ke </w:t>
      </w:r>
      <w:r w:rsidR="00452F4A" w:rsidRPr="00264963">
        <w:rPr>
          <w:sz w:val="22"/>
          <w:szCs w:val="22"/>
          <w:lang w:val="cs-CZ"/>
        </w:rPr>
        <w:t>S</w:t>
      </w:r>
      <w:r w:rsidRPr="00264963">
        <w:rPr>
          <w:sz w:val="22"/>
          <w:szCs w:val="22"/>
          <w:lang w:val="cs-CZ"/>
        </w:rPr>
        <w:t>mlouvě o dílo, a to před provedením příslušných prací.</w:t>
      </w:r>
    </w:p>
    <w:p w14:paraId="49209B78" w14:textId="77777777" w:rsidR="00F3483B" w:rsidRDefault="00F3483B" w:rsidP="00597828">
      <w:pPr>
        <w:rPr>
          <w:lang w:val="cs-CZ"/>
        </w:rPr>
      </w:pPr>
    </w:p>
    <w:p w14:paraId="66A4C4E8" w14:textId="77777777" w:rsidR="00E17FD1" w:rsidRPr="00264963" w:rsidRDefault="00E17FD1" w:rsidP="00597828">
      <w:pPr>
        <w:rPr>
          <w:lang w:val="cs-CZ"/>
        </w:rPr>
      </w:pPr>
    </w:p>
    <w:p w14:paraId="02F9139E"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lastRenderedPageBreak/>
        <w:t>Součinnost smluvních stran</w:t>
      </w:r>
    </w:p>
    <w:p w14:paraId="28723512" w14:textId="77777777" w:rsidR="00F25B70" w:rsidRPr="00264963" w:rsidRDefault="0002767D" w:rsidP="004242A6">
      <w:pPr>
        <w:pStyle w:val="Nadpis2"/>
        <w:numPr>
          <w:ilvl w:val="1"/>
          <w:numId w:val="3"/>
        </w:numPr>
        <w:spacing w:line="240" w:lineRule="auto"/>
        <w:ind w:left="0"/>
        <w:rPr>
          <w:sz w:val="22"/>
          <w:szCs w:val="22"/>
          <w:lang w:val="cs-CZ"/>
        </w:rPr>
      </w:pPr>
      <w:r w:rsidRPr="00264963">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406AAE83" w14:textId="77777777" w:rsidR="00F25B70" w:rsidRPr="00264963" w:rsidRDefault="0002767D" w:rsidP="004242A6">
      <w:pPr>
        <w:pStyle w:val="Nadpis2"/>
        <w:numPr>
          <w:ilvl w:val="1"/>
          <w:numId w:val="3"/>
        </w:numPr>
        <w:spacing w:line="240" w:lineRule="auto"/>
        <w:ind w:left="0"/>
        <w:rPr>
          <w:sz w:val="22"/>
          <w:szCs w:val="22"/>
          <w:lang w:val="cs-CZ"/>
        </w:rPr>
      </w:pPr>
      <w:r w:rsidRPr="00264963">
        <w:rPr>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57B5A032" w14:textId="77777777" w:rsidR="00F25B70" w:rsidRPr="00264963" w:rsidRDefault="0002767D" w:rsidP="004242A6">
      <w:pPr>
        <w:pStyle w:val="Nadpis2"/>
        <w:numPr>
          <w:ilvl w:val="1"/>
          <w:numId w:val="3"/>
        </w:numPr>
        <w:spacing w:line="240" w:lineRule="auto"/>
        <w:ind w:left="0"/>
        <w:rPr>
          <w:sz w:val="22"/>
          <w:szCs w:val="22"/>
          <w:lang w:val="cs-CZ"/>
        </w:rPr>
      </w:pPr>
      <w:r w:rsidRPr="00264963">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6DCF7860"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Práva a povinnosti stran</w:t>
      </w:r>
    </w:p>
    <w:p w14:paraId="4B49EF63" w14:textId="77777777" w:rsidR="00F25B70" w:rsidRPr="00264963" w:rsidRDefault="0002767D" w:rsidP="004242A6">
      <w:pPr>
        <w:pStyle w:val="Nadpis2"/>
        <w:numPr>
          <w:ilvl w:val="1"/>
          <w:numId w:val="4"/>
        </w:numPr>
        <w:spacing w:line="240" w:lineRule="auto"/>
        <w:ind w:left="0"/>
        <w:rPr>
          <w:sz w:val="22"/>
          <w:szCs w:val="22"/>
          <w:lang w:val="cs-CZ"/>
        </w:rPr>
      </w:pPr>
      <w:r w:rsidRPr="00264963">
        <w:rPr>
          <w:sz w:val="22"/>
          <w:szCs w:val="22"/>
          <w:lang w:val="cs-CZ"/>
        </w:rPr>
        <w:t xml:space="preserve">Zhotovitel má povinnost se do uzavření </w:t>
      </w:r>
      <w:r w:rsidR="00452F4A" w:rsidRPr="00264963">
        <w:rPr>
          <w:sz w:val="22"/>
          <w:szCs w:val="22"/>
          <w:lang w:val="cs-CZ"/>
        </w:rPr>
        <w:t>S</w:t>
      </w:r>
      <w:r w:rsidR="00494FA0" w:rsidRPr="00264963">
        <w:rPr>
          <w:sz w:val="22"/>
          <w:szCs w:val="22"/>
          <w:lang w:val="cs-CZ"/>
        </w:rPr>
        <w:t xml:space="preserve">mlouvy seznámit </w:t>
      </w:r>
      <w:r w:rsidRPr="00264963">
        <w:rPr>
          <w:sz w:val="22"/>
          <w:szCs w:val="22"/>
          <w:lang w:val="cs-CZ"/>
        </w:rPr>
        <w:t xml:space="preserve">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w:t>
      </w:r>
      <w:r w:rsidR="00597828" w:rsidRPr="00264963">
        <w:rPr>
          <w:sz w:val="22"/>
          <w:szCs w:val="22"/>
          <w:lang w:val="cs-CZ"/>
        </w:rPr>
        <w:t>nedostatky. Tímto</w:t>
      </w:r>
      <w:r w:rsidRPr="00264963">
        <w:rPr>
          <w:sz w:val="22"/>
          <w:szCs w:val="22"/>
          <w:lang w:val="cs-CZ"/>
        </w:rPr>
        <w:t xml:space="preserve">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6E71942F" w14:textId="77777777" w:rsidR="00F25B70" w:rsidRPr="00264963" w:rsidRDefault="0002767D" w:rsidP="004242A6">
      <w:pPr>
        <w:pStyle w:val="Nadpis2"/>
        <w:numPr>
          <w:ilvl w:val="1"/>
          <w:numId w:val="8"/>
        </w:numPr>
        <w:spacing w:after="120" w:line="240" w:lineRule="auto"/>
        <w:ind w:left="0"/>
        <w:rPr>
          <w:sz w:val="22"/>
          <w:szCs w:val="22"/>
          <w:lang w:val="cs-CZ"/>
        </w:rPr>
      </w:pPr>
      <w:r w:rsidRPr="00264963">
        <w:rPr>
          <w:sz w:val="22"/>
          <w:szCs w:val="22"/>
          <w:lang w:val="cs-CZ"/>
        </w:rPr>
        <w:t>Zhotovitel se zavazuje, že Objednateli bezodkladně po vzniku takové skutečnosti písemně oznámí:</w:t>
      </w:r>
    </w:p>
    <w:p w14:paraId="164ECC82"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jestliže bude zahájeno insolvenční řízení dle zák. č. 182/2006 Sb., o úpadku a způsobech jeho řešení, v platném znění, jehož předmětem bude úpadek nebo hrozící úpadek Zhotovitele; nebo</w:t>
      </w:r>
    </w:p>
    <w:p w14:paraId="68084D66"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vstup Zhotovitele do likvidace; nebo</w:t>
      </w:r>
    </w:p>
    <w:p w14:paraId="218E2869"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změny v majetkové struktuře Zhotovitele, s výjimkou změny majetkové struktury, která představuje běžný obchodní styk; nebo</w:t>
      </w:r>
    </w:p>
    <w:p w14:paraId="65B0FC44"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provedení přeměny Zhotovitele, zejména fúzí, převodem jmění na společníka či rozdělením, provedení změny právní formy či provedení jiných organizačních změn; nebo</w:t>
      </w:r>
    </w:p>
    <w:p w14:paraId="51CA986A"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omezení či ukončení výkonu činnosti Zhotovitele, která bezprostředně souvisí s předmětem Smlouvy; nebo</w:t>
      </w:r>
    </w:p>
    <w:p w14:paraId="644600EF"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založení obchodní společnosti Zhotovitelem či účasti na podnikání jiné osoby Zhotovitele; nebo</w:t>
      </w:r>
    </w:p>
    <w:p w14:paraId="6C9EB646"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všechny skutečnosti, které by mohly mít vliv na přechod či vypořádání závazků Zhotovitele vůči Objednateli vyplývajících ze Smlouvy či se Smlouvou souvisejících; nebo</w:t>
      </w:r>
    </w:p>
    <w:p w14:paraId="1FC39963"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rozhodnutí o zrušení Zhotovitele.</w:t>
      </w:r>
    </w:p>
    <w:p w14:paraId="2DE02B7B" w14:textId="77777777" w:rsidR="00F25B70" w:rsidRPr="00264963" w:rsidRDefault="0002767D" w:rsidP="00C23526">
      <w:pPr>
        <w:pStyle w:val="Nadpis2"/>
        <w:numPr>
          <w:ilvl w:val="0"/>
          <w:numId w:val="0"/>
        </w:numPr>
        <w:spacing w:after="120" w:line="240" w:lineRule="auto"/>
        <w:rPr>
          <w:sz w:val="22"/>
          <w:szCs w:val="22"/>
          <w:lang w:val="cs-CZ"/>
        </w:rPr>
      </w:pPr>
      <w:r w:rsidRPr="00264963">
        <w:rPr>
          <w:sz w:val="22"/>
          <w:szCs w:val="22"/>
          <w:lang w:val="cs-CZ"/>
        </w:rPr>
        <w:t>V případě porušení tohoto ustanovení povinností ze strany Zhotovitele je Objednatel oprávněn od Smlouvy bez dalšího odstoupit.</w:t>
      </w:r>
    </w:p>
    <w:p w14:paraId="0BF0D039" w14:textId="77777777" w:rsidR="00F25B70" w:rsidRPr="00264963" w:rsidRDefault="0002767D" w:rsidP="004242A6">
      <w:pPr>
        <w:pStyle w:val="Nadpis2"/>
        <w:numPr>
          <w:ilvl w:val="1"/>
          <w:numId w:val="10"/>
        </w:numPr>
        <w:spacing w:after="120" w:line="240" w:lineRule="auto"/>
        <w:rPr>
          <w:sz w:val="22"/>
          <w:szCs w:val="22"/>
          <w:lang w:val="cs-CZ"/>
        </w:rPr>
      </w:pPr>
      <w:r w:rsidRPr="00264963">
        <w:rPr>
          <w:sz w:val="22"/>
          <w:szCs w:val="22"/>
          <w:lang w:val="cs-CZ"/>
        </w:rPr>
        <w:lastRenderedPageBreak/>
        <w:t>Zhotovitel je povinen umožnit, aby Objednatel:</w:t>
      </w:r>
    </w:p>
    <w:p w14:paraId="3070D993"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74579F16" w14:textId="40653131"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sám či prostřednictvím třetí osoby vykonával v místě provádění díla vlastní Technický dozor stavebníka</w:t>
      </w:r>
      <w:r w:rsidR="00482D2D">
        <w:rPr>
          <w:sz w:val="22"/>
          <w:szCs w:val="22"/>
          <w:lang w:val="cs-CZ"/>
        </w:rPr>
        <w:t xml:space="preserve"> </w:t>
      </w:r>
      <w:r w:rsidRPr="00264963">
        <w:rPr>
          <w:sz w:val="22"/>
          <w:szCs w:val="22"/>
          <w:lang w:val="cs-CZ"/>
        </w:rPr>
        <w:t xml:space="preserve">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264963">
        <w:rPr>
          <w:b/>
          <w:bCs/>
          <w:sz w:val="22"/>
          <w:szCs w:val="22"/>
          <w:lang w:val="cs-CZ"/>
        </w:rPr>
        <w:t>Technický dozor nesmí provádět Zhotovitel ani osoba s ním propojená.</w:t>
      </w:r>
      <w:r w:rsidR="00E121A0">
        <w:rPr>
          <w:b/>
          <w:bCs/>
          <w:sz w:val="22"/>
          <w:szCs w:val="22"/>
          <w:lang w:val="cs-CZ"/>
        </w:rPr>
        <w:t xml:space="preserve"> </w:t>
      </w:r>
      <w:r w:rsidRPr="00264963">
        <w:rPr>
          <w:sz w:val="22"/>
          <w:szCs w:val="22"/>
          <w:lang w:val="cs-CZ"/>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607F0228" w14:textId="77777777" w:rsidR="00F25B70" w:rsidRPr="00264963" w:rsidRDefault="0002767D" w:rsidP="0066496C">
      <w:pPr>
        <w:pStyle w:val="Nadpis3"/>
        <w:spacing w:after="120" w:line="240" w:lineRule="auto"/>
        <w:ind w:left="1418" w:hanging="851"/>
        <w:rPr>
          <w:sz w:val="22"/>
          <w:szCs w:val="22"/>
          <w:lang w:val="cs-CZ"/>
        </w:rPr>
      </w:pPr>
      <w:r w:rsidRPr="00264963">
        <w:rPr>
          <w:sz w:val="22"/>
          <w:szCs w:val="22"/>
          <w:lang w:val="cs-CZ"/>
        </w:rPr>
        <w:t>sám či prostřednictvím třetí osoby vykonával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14:paraId="0382996B" w14:textId="77777777" w:rsidR="00767CF1" w:rsidRPr="00264963" w:rsidRDefault="0002767D" w:rsidP="0066496C">
      <w:pPr>
        <w:pStyle w:val="Nadpis3"/>
        <w:spacing w:after="120" w:line="240" w:lineRule="auto"/>
        <w:ind w:left="1418" w:hanging="851"/>
        <w:rPr>
          <w:sz w:val="22"/>
          <w:szCs w:val="22"/>
          <w:lang w:val="cs-CZ"/>
        </w:rPr>
      </w:pPr>
      <w:r w:rsidRPr="00264963">
        <w:rPr>
          <w:sz w:val="22"/>
          <w:szCs w:val="22"/>
          <w:lang w:val="cs-CZ"/>
        </w:rPr>
        <w:t xml:space="preserve"> vykonával autorský dozor projektanta.</w:t>
      </w:r>
    </w:p>
    <w:p w14:paraId="44444C07" w14:textId="77777777" w:rsidR="00E0546C" w:rsidRPr="00264963" w:rsidRDefault="0002767D" w:rsidP="001405D2">
      <w:pPr>
        <w:pStyle w:val="Nadpis2"/>
        <w:spacing w:line="240" w:lineRule="auto"/>
        <w:rPr>
          <w:sz w:val="22"/>
          <w:szCs w:val="22"/>
          <w:lang w:val="cs-CZ"/>
        </w:rPr>
      </w:pPr>
      <w:r w:rsidRPr="00264963">
        <w:rPr>
          <w:sz w:val="22"/>
          <w:szCs w:val="22"/>
          <w:lang w:val="cs-CZ"/>
        </w:rPr>
        <w:t xml:space="preserve">Technický dozor </w:t>
      </w:r>
      <w:r w:rsidR="00597828" w:rsidRPr="00264963">
        <w:rPr>
          <w:sz w:val="22"/>
          <w:szCs w:val="22"/>
          <w:lang w:val="cs-CZ"/>
        </w:rPr>
        <w:t>stavebníka bude</w:t>
      </w:r>
      <w:r w:rsidRPr="00264963">
        <w:rPr>
          <w:sz w:val="22"/>
          <w:szCs w:val="22"/>
          <w:lang w:val="cs-CZ"/>
        </w:rPr>
        <w:t xml:space="preserve"> provádět průběžnou kontrolu prováděných prací.</w:t>
      </w:r>
    </w:p>
    <w:p w14:paraId="0B257E31" w14:textId="77777777" w:rsidR="00767CF1" w:rsidRPr="00264963" w:rsidRDefault="0002767D" w:rsidP="00767CF1">
      <w:pPr>
        <w:pStyle w:val="Nadpis2"/>
        <w:spacing w:line="240" w:lineRule="auto"/>
        <w:rPr>
          <w:sz w:val="22"/>
          <w:szCs w:val="22"/>
          <w:lang w:val="cs-CZ"/>
        </w:rPr>
      </w:pPr>
      <w:r w:rsidRPr="00264963">
        <w:rPr>
          <w:sz w:val="22"/>
          <w:szCs w:val="22"/>
          <w:lang w:val="cs-CZ"/>
        </w:rPr>
        <w:t>Objednatel je povinen, pokud to vyplývá ze zvláštních právních předpisů, jmenovat koordinátora bezpečnosti práce na staveništi.</w:t>
      </w:r>
    </w:p>
    <w:p w14:paraId="3866C284" w14:textId="77777777" w:rsidR="001405D2" w:rsidRPr="00264963" w:rsidRDefault="0002767D" w:rsidP="001405D2">
      <w:pPr>
        <w:pStyle w:val="Nadpis2"/>
        <w:spacing w:line="240" w:lineRule="auto"/>
        <w:rPr>
          <w:sz w:val="22"/>
          <w:szCs w:val="22"/>
          <w:lang w:val="cs-CZ"/>
        </w:rPr>
      </w:pPr>
      <w:r w:rsidRPr="00264963">
        <w:rPr>
          <w:sz w:val="22"/>
          <w:szCs w:val="22"/>
          <w:lang w:val="cs-CZ"/>
        </w:rPr>
        <w:t xml:space="preserve">Kontrolní dny budou organizovány Objednatelem, zúčastní se jich vždy alespoň jeden zástupce Objednatele, jeden zástupce Zhotovitele a Technický </w:t>
      </w:r>
      <w:r w:rsidR="00597828" w:rsidRPr="00264963">
        <w:rPr>
          <w:sz w:val="22"/>
          <w:szCs w:val="22"/>
          <w:lang w:val="cs-CZ"/>
        </w:rPr>
        <w:t>dozor stavebníka</w:t>
      </w:r>
      <w:r w:rsidRPr="00264963">
        <w:rPr>
          <w:sz w:val="22"/>
          <w:szCs w:val="22"/>
          <w:lang w:val="cs-CZ"/>
        </w:rPr>
        <w:t xml:space="preserve">. Kontrolní </w:t>
      </w:r>
      <w:r w:rsidR="00597828" w:rsidRPr="00264963">
        <w:rPr>
          <w:sz w:val="22"/>
          <w:szCs w:val="22"/>
          <w:lang w:val="cs-CZ"/>
        </w:rPr>
        <w:t>dny budou</w:t>
      </w:r>
      <w:r w:rsidRPr="00264963">
        <w:rPr>
          <w:sz w:val="22"/>
          <w:szCs w:val="22"/>
          <w:lang w:val="cs-CZ"/>
        </w:rPr>
        <w:t xml:space="preserve"> probíhat </w:t>
      </w:r>
      <w:r w:rsidR="00597828" w:rsidRPr="00264963">
        <w:rPr>
          <w:sz w:val="22"/>
          <w:szCs w:val="22"/>
          <w:lang w:val="cs-CZ"/>
        </w:rPr>
        <w:t>minimálně jednou</w:t>
      </w:r>
      <w:r w:rsidRPr="00264963">
        <w:rPr>
          <w:sz w:val="22"/>
          <w:szCs w:val="22"/>
          <w:lang w:val="cs-CZ"/>
        </w:rPr>
        <w:t xml:space="preserve"> za týden. Zápisy z kontrolních dnů (dále jen „KD“) se provádějí na místě stavby čitelným zápisem do stavebního deníku</w:t>
      </w:r>
      <w:r w:rsidR="00BA12F6" w:rsidRPr="00264963">
        <w:rPr>
          <w:sz w:val="22"/>
          <w:szCs w:val="22"/>
          <w:lang w:val="cs-CZ"/>
        </w:rPr>
        <w:t xml:space="preserve"> a samostatným zápisem z KD</w:t>
      </w:r>
      <w:r w:rsidRPr="00264963">
        <w:rPr>
          <w:sz w:val="22"/>
          <w:szCs w:val="22"/>
          <w:lang w:val="cs-CZ"/>
        </w:rPr>
        <w:t>.</w:t>
      </w:r>
      <w:r w:rsidR="00BA12F6" w:rsidRPr="00264963">
        <w:rPr>
          <w:sz w:val="22"/>
          <w:szCs w:val="22"/>
          <w:lang w:val="cs-CZ"/>
        </w:rPr>
        <w:t xml:space="preserve"> Přítomní stvrdí svoji účast na KD podpisem na presenční listinu.</w:t>
      </w:r>
    </w:p>
    <w:p w14:paraId="59411BF1" w14:textId="77777777" w:rsidR="00F25B70" w:rsidRPr="00264963" w:rsidRDefault="0002767D" w:rsidP="00C23526">
      <w:pPr>
        <w:pStyle w:val="Nadpis2"/>
        <w:spacing w:line="240" w:lineRule="auto"/>
        <w:rPr>
          <w:b/>
          <w:bCs/>
          <w:i/>
          <w:sz w:val="22"/>
          <w:szCs w:val="22"/>
          <w:u w:val="single"/>
          <w:lang w:val="cs-CZ"/>
        </w:rPr>
      </w:pPr>
      <w:r w:rsidRPr="00264963">
        <w:rPr>
          <w:sz w:val="22"/>
          <w:szCs w:val="22"/>
          <w:lang w:val="cs-CZ"/>
        </w:rPr>
        <w:t xml:space="preserve">Zhotovitel se zavazuje ke spolupůsobení při výkonu finanční kontroly dle § 2 písm. e) zákona č. 320/2001 Sb., o finanční kontrole, ve znění pozdějších předpisů. </w:t>
      </w:r>
    </w:p>
    <w:p w14:paraId="31D9CC29" w14:textId="77AE32AD" w:rsidR="00452D2B" w:rsidRPr="00264963" w:rsidRDefault="0002767D" w:rsidP="00C23526">
      <w:pPr>
        <w:pStyle w:val="Nadpis2"/>
        <w:spacing w:line="240" w:lineRule="auto"/>
        <w:rPr>
          <w:sz w:val="22"/>
          <w:szCs w:val="22"/>
          <w:lang w:val="cs-CZ"/>
        </w:rPr>
      </w:pPr>
      <w:r w:rsidRPr="00264963">
        <w:rPr>
          <w:sz w:val="22"/>
          <w:szCs w:val="22"/>
          <w:lang w:val="cs-CZ"/>
        </w:rPr>
        <w:t>Zhotovitel je povinen</w:t>
      </w:r>
      <w:r w:rsidR="00210049" w:rsidRPr="00264963">
        <w:rPr>
          <w:sz w:val="22"/>
          <w:szCs w:val="22"/>
          <w:lang w:val="cs-CZ"/>
        </w:rPr>
        <w:t xml:space="preserve"> nejméně po dobu 10 let od finančního ukončení projektu, zároveň</w:t>
      </w:r>
      <w:r w:rsidR="0020102A" w:rsidRPr="00264963">
        <w:rPr>
          <w:sz w:val="22"/>
          <w:szCs w:val="22"/>
          <w:lang w:val="cs-CZ"/>
        </w:rPr>
        <w:t xml:space="preserve"> však alespoň do konce roku 20</w:t>
      </w:r>
      <w:r w:rsidR="00FF027A">
        <w:rPr>
          <w:sz w:val="22"/>
          <w:szCs w:val="22"/>
          <w:lang w:val="cs-CZ"/>
        </w:rPr>
        <w:t>30</w:t>
      </w:r>
      <w:r w:rsidR="00210049" w:rsidRPr="00264963">
        <w:rPr>
          <w:sz w:val="22"/>
          <w:szCs w:val="22"/>
          <w:lang w:val="cs-CZ"/>
        </w:rPr>
        <w:t>,</w:t>
      </w:r>
      <w:r w:rsidRPr="00264963">
        <w:rPr>
          <w:sz w:val="22"/>
          <w:szCs w:val="22"/>
          <w:lang w:val="cs-CZ"/>
        </w:rPr>
        <w:t xml:space="preserve"> uchovávat veškerou dokumentaci související s realizací projektu včetně účetních dokladů, pokud je v českých právních předpisech stanovena lhůta delší, bude použita lhůta delší. Zhotovitel je dále povinen</w:t>
      </w:r>
      <w:r w:rsidR="00975F61" w:rsidRPr="00264963">
        <w:rPr>
          <w:sz w:val="22"/>
          <w:szCs w:val="22"/>
          <w:lang w:val="cs-CZ"/>
        </w:rPr>
        <w:t xml:space="preserve"> nejméně po dobu 10 let od finančního ukončení projektu, zároveň však </w:t>
      </w:r>
      <w:r w:rsidR="00597828" w:rsidRPr="00264963">
        <w:rPr>
          <w:sz w:val="22"/>
          <w:szCs w:val="22"/>
          <w:lang w:val="cs-CZ"/>
        </w:rPr>
        <w:t>alespoň do</w:t>
      </w:r>
      <w:r w:rsidRPr="00264963">
        <w:rPr>
          <w:sz w:val="22"/>
          <w:szCs w:val="22"/>
          <w:lang w:val="cs-CZ"/>
        </w:rPr>
        <w:t xml:space="preserve"> konce roku 20</w:t>
      </w:r>
      <w:r w:rsidR="00FF027A">
        <w:rPr>
          <w:sz w:val="22"/>
          <w:szCs w:val="22"/>
          <w:lang w:val="cs-CZ"/>
        </w:rPr>
        <w:t>30</w:t>
      </w:r>
      <w:r w:rsidRPr="00264963">
        <w:rPr>
          <w:sz w:val="22"/>
          <w:szCs w:val="22"/>
          <w:lang w:val="cs-CZ"/>
        </w:rPr>
        <w:t xml:space="preserve"> poskytovat požadované informace a dokumentaci související s realizací projektu Objednateli a zaměstnancům nebo zmocněncům pověřených orgánů (CRR, MMR ČR, MF ČR, Evropské komise, Evropského účetního dvora, Nejvyššího kontrolního úřadu, příslušného orgánu finanční </w:t>
      </w:r>
      <w:r w:rsidR="00366C38">
        <w:rPr>
          <w:sz w:val="22"/>
          <w:szCs w:val="22"/>
          <w:lang w:val="cs-CZ"/>
        </w:rPr>
        <w:t>s</w:t>
      </w:r>
      <w:r w:rsidRPr="00264963">
        <w:rPr>
          <w:sz w:val="22"/>
          <w:szCs w:val="22"/>
          <w:lang w:val="cs-CZ"/>
        </w:rPr>
        <w:t xml:space="preserve">právy a dalších oprávněných orgánů státní správy) a je povinen vytvořit výše uvedeným osobám podmínky k provedení kontroly vztahující se k realizaci projektu a poskytnout jim při provádění kontroly </w:t>
      </w:r>
      <w:r w:rsidR="00597828" w:rsidRPr="00264963">
        <w:rPr>
          <w:sz w:val="22"/>
          <w:szCs w:val="22"/>
          <w:lang w:val="cs-CZ"/>
        </w:rPr>
        <w:t>součinnost. Ve</w:t>
      </w:r>
      <w:r w:rsidR="00F46AEE" w:rsidRPr="00264963">
        <w:rPr>
          <w:sz w:val="22"/>
          <w:szCs w:val="22"/>
          <w:lang w:val="cs-CZ"/>
        </w:rPr>
        <w:t xml:space="preserve"> smlouvách uzavíraných s případnými partnery a poddodavateli zhotovitele zaváže touto povinností i případné partnery a poddodavatele díla. Zhotovitel je dále povinen uchovávat účetní záznamy vztahující se k předmětu plnění díla v elektronické podobě.</w:t>
      </w:r>
      <w:r w:rsidRPr="00264963">
        <w:rPr>
          <w:sz w:val="22"/>
          <w:szCs w:val="22"/>
          <w:lang w:val="cs-CZ"/>
        </w:rPr>
        <w:t xml:space="preserve"> Pokud by došlo k situaci, že by zhotovitel zanikl bez právního nástupce, je povinen veškerou toto dokumentaci před svým zánikem předat Objednateli. </w:t>
      </w:r>
    </w:p>
    <w:p w14:paraId="0B7A120C" w14:textId="77777777" w:rsidR="00F25B70" w:rsidRPr="00264963" w:rsidRDefault="00597828" w:rsidP="00C23526">
      <w:pPr>
        <w:pStyle w:val="Nadpis2"/>
        <w:spacing w:line="240" w:lineRule="auto"/>
        <w:rPr>
          <w:b/>
          <w:bCs/>
          <w:sz w:val="22"/>
          <w:szCs w:val="22"/>
          <w:lang w:val="cs-CZ"/>
        </w:rPr>
      </w:pPr>
      <w:r w:rsidRPr="00264963">
        <w:rPr>
          <w:sz w:val="22"/>
          <w:szCs w:val="22"/>
          <w:lang w:val="cs-CZ"/>
        </w:rPr>
        <w:t>Zhotovitel není</w:t>
      </w:r>
      <w:r w:rsidR="0002767D" w:rsidRPr="00264963">
        <w:rPr>
          <w:sz w:val="22"/>
          <w:szCs w:val="22"/>
          <w:lang w:val="cs-CZ"/>
        </w:rPr>
        <w:t xml:space="preserve"> oprávněn převést nebo jakkoli přenést nebo postoupit svoje práva a povinnosti</w:t>
      </w:r>
      <w:r w:rsidR="00E121A0">
        <w:rPr>
          <w:sz w:val="22"/>
          <w:szCs w:val="22"/>
          <w:lang w:val="cs-CZ"/>
        </w:rPr>
        <w:t xml:space="preserve"> </w:t>
      </w:r>
      <w:r w:rsidR="00E121A0" w:rsidRPr="00264963">
        <w:rPr>
          <w:sz w:val="22"/>
          <w:szCs w:val="22"/>
          <w:lang w:val="cs-CZ"/>
        </w:rPr>
        <w:t>vyplývající</w:t>
      </w:r>
      <w:r w:rsidR="0002767D" w:rsidRPr="00264963">
        <w:rPr>
          <w:sz w:val="22"/>
          <w:szCs w:val="22"/>
          <w:lang w:val="cs-CZ"/>
        </w:rPr>
        <w:t xml:space="preserve"> ze </w:t>
      </w:r>
      <w:r w:rsidR="00452F4A" w:rsidRPr="00264963">
        <w:rPr>
          <w:sz w:val="22"/>
          <w:szCs w:val="22"/>
          <w:lang w:val="cs-CZ"/>
        </w:rPr>
        <w:t>S</w:t>
      </w:r>
      <w:r w:rsidR="0002767D" w:rsidRPr="00264963">
        <w:rPr>
          <w:sz w:val="22"/>
          <w:szCs w:val="22"/>
          <w:lang w:val="cs-CZ"/>
        </w:rPr>
        <w:t>mlouvy o dílo (Smlouvy) na jinou osobu</w:t>
      </w:r>
      <w:r w:rsidR="00E121A0">
        <w:rPr>
          <w:sz w:val="22"/>
          <w:szCs w:val="22"/>
          <w:lang w:val="cs-CZ"/>
        </w:rPr>
        <w:t xml:space="preserve">. Takový úkon by byl posuzován </w:t>
      </w:r>
      <w:r w:rsidR="0002767D" w:rsidRPr="00264963">
        <w:rPr>
          <w:sz w:val="22"/>
          <w:szCs w:val="22"/>
          <w:lang w:val="cs-CZ"/>
        </w:rPr>
        <w:t xml:space="preserve">jako podstatné porušení této </w:t>
      </w:r>
      <w:r w:rsidR="00452F4A" w:rsidRPr="00264963">
        <w:rPr>
          <w:sz w:val="22"/>
          <w:szCs w:val="22"/>
          <w:lang w:val="cs-CZ"/>
        </w:rPr>
        <w:t>S</w:t>
      </w:r>
      <w:r w:rsidR="0002767D" w:rsidRPr="00264963">
        <w:rPr>
          <w:sz w:val="22"/>
          <w:szCs w:val="22"/>
          <w:lang w:val="cs-CZ"/>
        </w:rPr>
        <w:t>mlouvy ze strany Zhotovitele.</w:t>
      </w:r>
    </w:p>
    <w:p w14:paraId="6512FEF8" w14:textId="77777777" w:rsidR="00F25B70" w:rsidRPr="0002031B" w:rsidRDefault="0002767D" w:rsidP="00C23526">
      <w:pPr>
        <w:pStyle w:val="Nadpis2"/>
        <w:spacing w:line="240" w:lineRule="auto"/>
        <w:rPr>
          <w:sz w:val="22"/>
          <w:szCs w:val="22"/>
          <w:lang w:val="cs-CZ"/>
        </w:rPr>
      </w:pPr>
      <w:r w:rsidRPr="00264963">
        <w:rPr>
          <w:sz w:val="22"/>
          <w:szCs w:val="22"/>
          <w:lang w:val="cs-CZ"/>
        </w:rPr>
        <w:lastRenderedPageBreak/>
        <w:t xml:space="preserve">Zhotovitel se zavazuje, že nezastaví pohledávky, které bude mít vůči Objednateli ze </w:t>
      </w:r>
      <w:r w:rsidR="00452F4A" w:rsidRPr="00264963">
        <w:rPr>
          <w:sz w:val="22"/>
          <w:szCs w:val="22"/>
          <w:lang w:val="cs-CZ"/>
        </w:rPr>
        <w:t>S</w:t>
      </w:r>
      <w:r w:rsidRPr="00264963">
        <w:rPr>
          <w:sz w:val="22"/>
          <w:szCs w:val="22"/>
          <w:lang w:val="cs-CZ"/>
        </w:rPr>
        <w:t xml:space="preserve">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w:t>
      </w:r>
      <w:r w:rsidRPr="0002031B">
        <w:rPr>
          <w:sz w:val="22"/>
          <w:szCs w:val="22"/>
          <w:lang w:val="cs-CZ"/>
        </w:rPr>
        <w:t>vztahu odstoupit.</w:t>
      </w:r>
    </w:p>
    <w:p w14:paraId="24CC5B2B" w14:textId="3F283723" w:rsidR="004B38AE" w:rsidRPr="0002031B" w:rsidRDefault="0002767D" w:rsidP="004B38AE">
      <w:pPr>
        <w:pStyle w:val="Nadpis2"/>
        <w:spacing w:line="240" w:lineRule="auto"/>
        <w:rPr>
          <w:sz w:val="22"/>
          <w:szCs w:val="22"/>
          <w:lang w:val="cs-CZ"/>
        </w:rPr>
      </w:pPr>
      <w:r w:rsidRPr="0002031B">
        <w:rPr>
          <w:sz w:val="22"/>
          <w:szCs w:val="22"/>
          <w:lang w:val="cs-CZ"/>
        </w:rPr>
        <w:t xml:space="preserve">Zhotovitel je povinen v místě realizace zajistit povinnou publicitu v souladu s požadavky </w:t>
      </w:r>
      <w:r w:rsidR="004169BB">
        <w:rPr>
          <w:sz w:val="22"/>
          <w:szCs w:val="22"/>
          <w:lang w:val="cs-CZ"/>
        </w:rPr>
        <w:t>Státního fondu dopravní infrastruktury</w:t>
      </w:r>
      <w:r w:rsidR="004169BB">
        <w:rPr>
          <w:sz w:val="22"/>
          <w:szCs w:val="22"/>
          <w:lang w:val="cs-CZ"/>
        </w:rPr>
        <w:tab/>
      </w:r>
    </w:p>
    <w:p w14:paraId="4ED249C0"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Stavební deník</w:t>
      </w:r>
    </w:p>
    <w:p w14:paraId="74642F60" w14:textId="77777777" w:rsidR="00F25B70" w:rsidRPr="00264963" w:rsidRDefault="0002767D" w:rsidP="004242A6">
      <w:pPr>
        <w:pStyle w:val="Nadpis2"/>
        <w:numPr>
          <w:ilvl w:val="1"/>
          <w:numId w:val="11"/>
        </w:numPr>
        <w:spacing w:line="240" w:lineRule="auto"/>
        <w:rPr>
          <w:b/>
          <w:i/>
          <w:sz w:val="22"/>
          <w:szCs w:val="22"/>
          <w:u w:val="single"/>
          <w:lang w:val="cs-CZ"/>
        </w:rPr>
      </w:pPr>
      <w:r w:rsidRPr="00264963">
        <w:rPr>
          <w:sz w:val="22"/>
          <w:szCs w:val="22"/>
          <w:lang w:val="cs-CZ"/>
        </w:rPr>
        <w:t xml:space="preserve">Zhotovitel se zavazuje ode dne předání staveniště (viz článek XI. Smlouvy) Objednatelem Zhotoviteli vést stavební deník alespoň v jednom originále a dvou průpisech dle ust. § 157 stavebního zákona v rozsahu stanoveném vyhláškou č. 499/2006 Sb., o dokumentaci staveb v.z.p.p. Na stavbě bude veden </w:t>
      </w:r>
      <w:r w:rsidRPr="00264963">
        <w:rPr>
          <w:b/>
          <w:sz w:val="22"/>
          <w:szCs w:val="22"/>
          <w:lang w:val="cs-CZ"/>
        </w:rPr>
        <w:t>pouze jeden stavební deník</w:t>
      </w:r>
      <w:r w:rsidRPr="00264963">
        <w:rPr>
          <w:sz w:val="22"/>
          <w:szCs w:val="22"/>
          <w:lang w:val="cs-CZ"/>
        </w:rPr>
        <w:t xml:space="preserve">,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Smlouvy a změny harmonogramu postupu prací. Stavební deník bude uložen na staveništi a bude oběma stranám kdykoliv přístupný v době přítomnosti jakýchkoli osob na staveništi. Originál stavebního deníku předá Zhotovitel při přejímacím řízení Objednateli. </w:t>
      </w:r>
    </w:p>
    <w:p w14:paraId="427A73E8" w14:textId="77777777" w:rsidR="00F25B70" w:rsidRPr="00264963" w:rsidRDefault="0002767D" w:rsidP="00C23526">
      <w:pPr>
        <w:pStyle w:val="Nadpis2"/>
        <w:spacing w:line="240" w:lineRule="auto"/>
        <w:rPr>
          <w:sz w:val="22"/>
          <w:szCs w:val="22"/>
          <w:lang w:val="cs-CZ"/>
        </w:rPr>
      </w:pPr>
      <w:r w:rsidRPr="00264963">
        <w:rPr>
          <w:sz w:val="22"/>
          <w:szCs w:val="22"/>
          <w:lang w:val="cs-CZ"/>
        </w:rPr>
        <w:t xml:space="preserve">Stavební deník dle předchozího odstavce Smlouvy vede Zhotovitelem pověřená osoba – stavbyvedoucí.  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14:paraId="6EBD52D6" w14:textId="77777777" w:rsidR="00F25B70" w:rsidRPr="00264963" w:rsidRDefault="0002767D" w:rsidP="00C23526">
      <w:pPr>
        <w:pStyle w:val="Nadpis2"/>
        <w:spacing w:line="240" w:lineRule="auto"/>
        <w:rPr>
          <w:sz w:val="22"/>
          <w:szCs w:val="22"/>
          <w:lang w:val="cs-CZ"/>
        </w:rPr>
      </w:pPr>
      <w:r w:rsidRPr="00264963">
        <w:rPr>
          <w:sz w:val="22"/>
          <w:szCs w:val="22"/>
          <w:lang w:val="cs-CZ"/>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701FC77D" w14:textId="77777777" w:rsidR="00F25B70" w:rsidRPr="00264963" w:rsidRDefault="0002767D" w:rsidP="00C23526">
      <w:pPr>
        <w:pStyle w:val="Nadpis2"/>
        <w:spacing w:line="240" w:lineRule="auto"/>
        <w:rPr>
          <w:sz w:val="22"/>
          <w:szCs w:val="22"/>
          <w:lang w:val="cs-CZ"/>
        </w:rPr>
      </w:pPr>
      <w:r w:rsidRPr="00264963">
        <w:rPr>
          <w:sz w:val="22"/>
          <w:szCs w:val="22"/>
          <w:lang w:val="cs-CZ"/>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0E34E80C" w14:textId="77777777" w:rsidR="00F25B70" w:rsidRPr="00264963" w:rsidRDefault="0002767D" w:rsidP="00C23526">
      <w:pPr>
        <w:pStyle w:val="Nadpis2"/>
        <w:spacing w:line="240" w:lineRule="auto"/>
        <w:rPr>
          <w:sz w:val="22"/>
          <w:szCs w:val="22"/>
          <w:lang w:val="cs-CZ"/>
        </w:rPr>
      </w:pPr>
      <w:r w:rsidRPr="00264963">
        <w:rPr>
          <w:sz w:val="22"/>
          <w:szCs w:val="22"/>
          <w:lang w:val="cs-CZ"/>
        </w:rPr>
        <w:t>Zhotovitel se zavazuje na základě žádosti zástupce Objednatele bezodkladně předávat Objednateli úplné kopie zápisů ze stavebního deníku.</w:t>
      </w:r>
    </w:p>
    <w:p w14:paraId="1EB6BB8D" w14:textId="77777777" w:rsidR="00F25B70" w:rsidRPr="00264963" w:rsidRDefault="0002767D" w:rsidP="00C23526">
      <w:pPr>
        <w:pStyle w:val="Nadpis2"/>
        <w:spacing w:line="240" w:lineRule="auto"/>
        <w:rPr>
          <w:sz w:val="22"/>
          <w:szCs w:val="22"/>
          <w:lang w:val="cs-CZ"/>
        </w:rPr>
      </w:pPr>
      <w:r w:rsidRPr="00264963">
        <w:rPr>
          <w:sz w:val="22"/>
          <w:szCs w:val="22"/>
          <w:lang w:val="cs-CZ"/>
        </w:rPr>
        <w:t>Zápisy v deníku nepředstavují ani nenahrazují dohody smluvních stran či zvláštní písemná prohlášení kterékoliv ze smluvních stran, která dle Smlouvy musí učinit a doručit druhé ze smluvních stran.</w:t>
      </w:r>
    </w:p>
    <w:p w14:paraId="6345C39F"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Staveniště a jeho zařízení</w:t>
      </w:r>
    </w:p>
    <w:p w14:paraId="066E9BD5" w14:textId="77777777" w:rsidR="00E9341D" w:rsidRPr="00264963" w:rsidRDefault="0002767D" w:rsidP="004242A6">
      <w:pPr>
        <w:pStyle w:val="Nadpis2"/>
        <w:numPr>
          <w:ilvl w:val="1"/>
          <w:numId w:val="12"/>
        </w:numPr>
        <w:spacing w:line="240" w:lineRule="auto"/>
        <w:rPr>
          <w:sz w:val="22"/>
          <w:szCs w:val="22"/>
          <w:lang w:val="cs-CZ"/>
        </w:rPr>
      </w:pPr>
      <w:r w:rsidRPr="00264963">
        <w:rPr>
          <w:sz w:val="22"/>
          <w:szCs w:val="22"/>
          <w:lang w:val="cs-CZ"/>
        </w:rPr>
        <w:t>Staveništěm se pro účely Smlouvy rozumí místo určené ke zhotovení díla, které je vymezeno v článku VI</w:t>
      </w:r>
      <w:r w:rsidR="00960F72">
        <w:rPr>
          <w:sz w:val="22"/>
          <w:szCs w:val="22"/>
          <w:lang w:val="cs-CZ"/>
        </w:rPr>
        <w:t>.</w:t>
      </w:r>
      <w:r w:rsidRPr="00264963">
        <w:rPr>
          <w:sz w:val="22"/>
          <w:szCs w:val="22"/>
          <w:lang w:val="cs-CZ"/>
        </w:rPr>
        <w:t xml:space="preserve"> a projektové dokumentaci. Předáním a převzetím staveniště se rozumí protokolární předání staveniště Objednatelem a převzetí staveniště Zhotovitelem.</w:t>
      </w:r>
    </w:p>
    <w:p w14:paraId="5C5CF186" w14:textId="334FC3DC" w:rsidR="008B2D7A" w:rsidRPr="00264963" w:rsidRDefault="0002767D" w:rsidP="004242A6">
      <w:pPr>
        <w:pStyle w:val="Nadpis2"/>
        <w:numPr>
          <w:ilvl w:val="1"/>
          <w:numId w:val="12"/>
        </w:numPr>
        <w:spacing w:line="240" w:lineRule="auto"/>
        <w:rPr>
          <w:sz w:val="22"/>
          <w:szCs w:val="22"/>
          <w:lang w:val="cs-CZ"/>
        </w:rPr>
      </w:pPr>
      <w:r w:rsidRPr="00264963">
        <w:rPr>
          <w:sz w:val="22"/>
          <w:szCs w:val="22"/>
          <w:lang w:val="cs-CZ"/>
        </w:rPr>
        <w:t xml:space="preserve">K předání staveniště dojde do 10 </w:t>
      </w:r>
      <w:r w:rsidR="0098012C">
        <w:rPr>
          <w:sz w:val="22"/>
          <w:szCs w:val="22"/>
          <w:lang w:val="cs-CZ"/>
        </w:rPr>
        <w:t xml:space="preserve">kalendářních </w:t>
      </w:r>
      <w:r w:rsidR="00597828" w:rsidRPr="00264963">
        <w:rPr>
          <w:sz w:val="22"/>
          <w:szCs w:val="22"/>
          <w:lang w:val="cs-CZ"/>
        </w:rPr>
        <w:t>dnů od</w:t>
      </w:r>
      <w:r w:rsidRPr="00264963">
        <w:rPr>
          <w:sz w:val="22"/>
          <w:szCs w:val="22"/>
          <w:lang w:val="cs-CZ"/>
        </w:rPr>
        <w:t xml:space="preserve"> doručení písemné výzvy Zhotoviteli k převzetí staveniště. O předání staveniště Objednatelem Zhotoviteli bude sepsán písemný protokol, který bude vyhotoven ve dvou stejnopisech, z nichž každá smluvní strana obdrží po jednom stejnopise, a podepsán oprávněnými zástupci obou smluvních </w:t>
      </w:r>
      <w:r w:rsidR="00597828" w:rsidRPr="00264963">
        <w:rPr>
          <w:sz w:val="22"/>
          <w:szCs w:val="22"/>
          <w:lang w:val="cs-CZ"/>
        </w:rPr>
        <w:t>stran. Předání</w:t>
      </w:r>
      <w:r w:rsidRPr="00264963">
        <w:rPr>
          <w:sz w:val="22"/>
          <w:szCs w:val="22"/>
          <w:lang w:val="cs-CZ"/>
        </w:rPr>
        <w:t xml:space="preserve"> </w:t>
      </w:r>
      <w:r w:rsidRPr="00264963">
        <w:rPr>
          <w:sz w:val="22"/>
          <w:szCs w:val="22"/>
          <w:lang w:val="cs-CZ"/>
        </w:rPr>
        <w:lastRenderedPageBreak/>
        <w:t xml:space="preserve">staveniště ze strany Objednatele bude provedeno dle projektové dokumentace. Dokladem o předání </w:t>
      </w:r>
      <w:r w:rsidR="00DF755A" w:rsidRPr="00264963">
        <w:rPr>
          <w:sz w:val="22"/>
          <w:szCs w:val="22"/>
          <w:lang w:val="cs-CZ"/>
        </w:rPr>
        <w:t>staveniště</w:t>
      </w:r>
      <w:r w:rsidRPr="00264963">
        <w:rPr>
          <w:sz w:val="22"/>
          <w:szCs w:val="22"/>
          <w:lang w:val="cs-CZ"/>
        </w:rPr>
        <w:t xml:space="preserve"> bude společný zápis o</w:t>
      </w:r>
      <w:r w:rsidR="00DF755A" w:rsidRPr="00264963">
        <w:rPr>
          <w:sz w:val="22"/>
          <w:szCs w:val="22"/>
          <w:lang w:val="cs-CZ"/>
        </w:rPr>
        <w:t xml:space="preserve"> jeho</w:t>
      </w:r>
      <w:r w:rsidRPr="00264963">
        <w:rPr>
          <w:sz w:val="22"/>
          <w:szCs w:val="22"/>
          <w:lang w:val="cs-CZ"/>
        </w:rPr>
        <w:t xml:space="preserve"> předání a převzetí. Současně bude Zhotoviteli předáno 1</w:t>
      </w:r>
      <w:r w:rsidR="00210049" w:rsidRPr="00264963">
        <w:rPr>
          <w:sz w:val="22"/>
          <w:szCs w:val="22"/>
          <w:lang w:val="cs-CZ"/>
        </w:rPr>
        <w:t> </w:t>
      </w:r>
      <w:r w:rsidRPr="00264963">
        <w:rPr>
          <w:sz w:val="22"/>
          <w:szCs w:val="22"/>
          <w:lang w:val="cs-CZ"/>
        </w:rPr>
        <w:t xml:space="preserve">paré tištěné + 1 vyhotovení elektronické příslušné dokumentace dle Smlouvy. </w:t>
      </w:r>
    </w:p>
    <w:p w14:paraId="74AA95E4" w14:textId="051CF3C8" w:rsidR="00875AB7" w:rsidRPr="00264963" w:rsidRDefault="00A20AAA" w:rsidP="00875AB7">
      <w:pPr>
        <w:pStyle w:val="Nadpis2"/>
        <w:spacing w:line="240" w:lineRule="auto"/>
        <w:rPr>
          <w:sz w:val="22"/>
          <w:szCs w:val="22"/>
          <w:lang w:val="cs-CZ"/>
        </w:rPr>
      </w:pPr>
      <w:r w:rsidRPr="00264963">
        <w:rPr>
          <w:sz w:val="22"/>
          <w:szCs w:val="22"/>
          <w:lang w:val="cs-CZ"/>
        </w:rPr>
        <w:t>Zřízení staveniště zabezpečuje Zhotovitel v souladu se svými potřebami a příslušnou dokumentací.</w:t>
      </w:r>
      <w:r w:rsidR="0002767D" w:rsidRPr="00264963">
        <w:rPr>
          <w:sz w:val="22"/>
          <w:szCs w:val="22"/>
          <w:lang w:val="cs-CZ"/>
        </w:rPr>
        <w:t xml:space="preserv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w:t>
      </w:r>
      <w:r w:rsidR="00482D2D">
        <w:rPr>
          <w:sz w:val="22"/>
          <w:szCs w:val="22"/>
          <w:lang w:val="cs-CZ"/>
        </w:rPr>
        <w:t xml:space="preserve"> </w:t>
      </w:r>
      <w:r w:rsidR="0002767D" w:rsidRPr="00264963">
        <w:rPr>
          <w:sz w:val="22"/>
          <w:szCs w:val="22"/>
          <w:lang w:val="cs-CZ"/>
        </w:rPr>
        <w:t>Zhotovitel je povinen zajistit v rámci zařízení staveniště Objednateli a případně osobám vykonávajícím funkci Technického dozoru, Autorského dozoru, Koordinátora BOZP a dalším oprávněným osobám přístup na Staveniště, dále podmínky pro výkon jejich funkce, tzn. samostatné provozní prostory a zařízení nezbytné pro výkon jejich funkce při realizaci díla (např. el. připojení pro PC, samostatné WC).</w:t>
      </w:r>
    </w:p>
    <w:p w14:paraId="4F454177" w14:textId="77777777" w:rsidR="008B2D7A" w:rsidRPr="00264963" w:rsidRDefault="0002767D" w:rsidP="008B2D7A">
      <w:pPr>
        <w:pStyle w:val="Nadpis2"/>
        <w:spacing w:line="240" w:lineRule="auto"/>
        <w:rPr>
          <w:sz w:val="22"/>
          <w:szCs w:val="22"/>
          <w:lang w:val="cs-CZ"/>
        </w:rPr>
      </w:pPr>
      <w:r w:rsidRPr="00264963">
        <w:rPr>
          <w:sz w:val="22"/>
          <w:szCs w:val="22"/>
          <w:lang w:val="cs-CZ"/>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deponii materiálu, a to i vytěženého, přičemž náklady s plněním tohoto závazku jsou zahrnuty v ceně díla.</w:t>
      </w:r>
    </w:p>
    <w:p w14:paraId="2EED52F7" w14:textId="77777777" w:rsidR="008B2D7A" w:rsidRPr="00264963" w:rsidRDefault="0002767D" w:rsidP="008B2D7A">
      <w:pPr>
        <w:pStyle w:val="Nadpis2"/>
        <w:spacing w:line="240" w:lineRule="auto"/>
        <w:rPr>
          <w:sz w:val="22"/>
          <w:szCs w:val="22"/>
          <w:lang w:val="cs-CZ"/>
        </w:rPr>
      </w:pPr>
      <w:r w:rsidRPr="00264963">
        <w:rPr>
          <w:sz w:val="22"/>
          <w:szCs w:val="22"/>
          <w:lang w:val="cs-CZ"/>
        </w:rPr>
        <w:t>Zhotovitel bude mít v průběhu realizace a dokončování předmětu díla na staveništi výhradní odpovědnost za:</w:t>
      </w:r>
    </w:p>
    <w:p w14:paraId="61949450" w14:textId="77777777" w:rsidR="008B2D7A" w:rsidRPr="00264963" w:rsidRDefault="0002767D" w:rsidP="00D20F82">
      <w:pPr>
        <w:pStyle w:val="Nadpis3"/>
        <w:spacing w:line="240" w:lineRule="auto"/>
        <w:ind w:left="1418" w:hanging="851"/>
        <w:rPr>
          <w:sz w:val="22"/>
          <w:szCs w:val="22"/>
          <w:lang w:val="cs-CZ"/>
        </w:rPr>
      </w:pPr>
      <w:r w:rsidRPr="00264963">
        <w:rPr>
          <w:sz w:val="22"/>
          <w:szCs w:val="22"/>
          <w:lang w:val="cs-CZ"/>
        </w:rPr>
        <w:t>zajištění bezpečnosti všech osob oprávněných k pohybu na staveništi, udržování staveniště v uspořádaném stavu za účelem předcházení vzniku škod; a</w:t>
      </w:r>
    </w:p>
    <w:p w14:paraId="1C0A9EF3" w14:textId="77777777" w:rsidR="008B2D7A" w:rsidRPr="00264963" w:rsidRDefault="0002767D" w:rsidP="00D20F82">
      <w:pPr>
        <w:pStyle w:val="Nadpis3"/>
        <w:spacing w:line="240" w:lineRule="auto"/>
        <w:ind w:left="1418" w:hanging="851"/>
        <w:rPr>
          <w:sz w:val="22"/>
          <w:szCs w:val="22"/>
          <w:lang w:val="cs-CZ"/>
        </w:rPr>
      </w:pPr>
      <w:r w:rsidRPr="00264963">
        <w:rPr>
          <w:sz w:val="22"/>
          <w:szCs w:val="22"/>
          <w:lang w:val="cs-CZ"/>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5E809A9B" w14:textId="77777777" w:rsidR="008B2D7A" w:rsidRPr="00264963" w:rsidRDefault="0002767D" w:rsidP="00D20F82">
      <w:pPr>
        <w:pStyle w:val="Nadpis3"/>
        <w:spacing w:line="240" w:lineRule="auto"/>
        <w:ind w:left="1418" w:hanging="851"/>
        <w:rPr>
          <w:sz w:val="22"/>
          <w:szCs w:val="22"/>
          <w:lang w:val="cs-CZ"/>
        </w:rPr>
      </w:pPr>
      <w:r w:rsidRPr="00264963">
        <w:rPr>
          <w:sz w:val="22"/>
          <w:szCs w:val="22"/>
          <w:lang w:val="cs-CZ"/>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06B80D58" w14:textId="77777777" w:rsidR="008B2D7A" w:rsidRPr="00264963" w:rsidRDefault="0002767D" w:rsidP="008B2D7A">
      <w:pPr>
        <w:pStyle w:val="Nadpis2"/>
        <w:spacing w:line="240" w:lineRule="auto"/>
        <w:rPr>
          <w:sz w:val="22"/>
          <w:szCs w:val="22"/>
          <w:lang w:val="cs-CZ"/>
        </w:rPr>
      </w:pPr>
      <w:r w:rsidRPr="00264963">
        <w:rPr>
          <w:sz w:val="22"/>
          <w:szCs w:val="22"/>
          <w:lang w:val="cs-CZ"/>
        </w:rPr>
        <w:t>Zhotovitel až do konečného odevzdání staveniště Objednateli po ukončení prací zodpovídá za bezpečné zajištění staveniště vůči okolnímu provozu a chodcům.</w:t>
      </w:r>
    </w:p>
    <w:p w14:paraId="5DE4A50F" w14:textId="77777777" w:rsidR="008B2D7A" w:rsidRPr="00264963" w:rsidRDefault="0002767D" w:rsidP="0019295C">
      <w:pPr>
        <w:pStyle w:val="Nadpis2"/>
        <w:spacing w:line="240" w:lineRule="auto"/>
        <w:rPr>
          <w:sz w:val="22"/>
          <w:szCs w:val="22"/>
          <w:lang w:val="cs-CZ"/>
        </w:rPr>
      </w:pPr>
      <w:r w:rsidRPr="00264963">
        <w:rPr>
          <w:sz w:val="22"/>
          <w:szCs w:val="22"/>
          <w:lang w:val="cs-CZ"/>
        </w:rPr>
        <w:t xml:space="preserve">Zhotovitel po celou dobu realizace díla zodpovídá za zabezpečení staveniště dle </w:t>
      </w:r>
      <w:r w:rsidR="00A834B0" w:rsidRPr="00264963">
        <w:rPr>
          <w:sz w:val="22"/>
          <w:szCs w:val="22"/>
          <w:lang w:val="cs-CZ"/>
        </w:rPr>
        <w:t>obe</w:t>
      </w:r>
      <w:r w:rsidR="00125D70" w:rsidRPr="00264963">
        <w:rPr>
          <w:sz w:val="22"/>
          <w:szCs w:val="22"/>
          <w:lang w:val="cs-CZ"/>
        </w:rPr>
        <w:t>c</w:t>
      </w:r>
      <w:r w:rsidR="00A834B0" w:rsidRPr="00264963">
        <w:rPr>
          <w:sz w:val="22"/>
          <w:szCs w:val="22"/>
          <w:lang w:val="cs-CZ"/>
        </w:rPr>
        <w:t>ně závazných právních předpisů</w:t>
      </w:r>
      <w:r w:rsidRPr="00264963">
        <w:rPr>
          <w:sz w:val="22"/>
          <w:szCs w:val="22"/>
          <w:lang w:val="cs-CZ"/>
        </w:rPr>
        <w:t>. Zhotovitel v plné míře zodpovídá za bezpečnost a ochranu zdraví všech osob v prostoru staveniště a zabezpečí jejich vybavení ochrannými pracovními pomůckami. Dále se Zhotovitel zavazuje dodržovat hygienické předpisy.</w:t>
      </w:r>
    </w:p>
    <w:p w14:paraId="279D2437" w14:textId="77777777" w:rsidR="008B2D7A" w:rsidRPr="00264963" w:rsidRDefault="0002767D" w:rsidP="008B2D7A">
      <w:pPr>
        <w:pStyle w:val="Nadpis2"/>
        <w:spacing w:line="240" w:lineRule="auto"/>
        <w:rPr>
          <w:sz w:val="22"/>
          <w:szCs w:val="22"/>
          <w:lang w:val="cs-CZ"/>
        </w:rPr>
      </w:pPr>
      <w:r w:rsidRPr="00264963">
        <w:rPr>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14:paraId="52831DCF" w14:textId="77777777" w:rsidR="008B2D7A" w:rsidRPr="00264963" w:rsidRDefault="0002767D" w:rsidP="008B2D7A">
      <w:pPr>
        <w:pStyle w:val="Nadpis2"/>
        <w:spacing w:line="240" w:lineRule="auto"/>
        <w:rPr>
          <w:sz w:val="22"/>
          <w:szCs w:val="22"/>
          <w:lang w:val="cs-CZ"/>
        </w:rPr>
      </w:pPr>
      <w:r w:rsidRPr="00264963">
        <w:rPr>
          <w:b/>
          <w:sz w:val="22"/>
          <w:szCs w:val="22"/>
          <w:lang w:val="cs-CZ"/>
        </w:rPr>
        <w:t>Ke dni předání a převzetí předmětu díla Objednatelem bude zařízení staveniště odstraněno, vyklizeno a proveden závěrečný úklid</w:t>
      </w:r>
      <w:r w:rsidRPr="00264963">
        <w:rPr>
          <w:sz w:val="22"/>
          <w:szCs w:val="22"/>
          <w:lang w:val="cs-CZ"/>
        </w:rPr>
        <w:t xml:space="preserve"> místa provádění stavby včetně stavby samotné. Pozemky a komunikace dotčené výstavbou budou k tomuto dni uvedeny do původního stavu nebo do stavu dle podmínek stavebního povolení.</w:t>
      </w:r>
    </w:p>
    <w:p w14:paraId="0B1B6126"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lastRenderedPageBreak/>
        <w:t>Podmínky provádění díla</w:t>
      </w:r>
    </w:p>
    <w:p w14:paraId="346AA534" w14:textId="77777777" w:rsidR="00F25B70" w:rsidRPr="00264963" w:rsidRDefault="0002767D" w:rsidP="006F5E3E">
      <w:pPr>
        <w:pStyle w:val="Nadpis2"/>
        <w:spacing w:line="240" w:lineRule="auto"/>
        <w:rPr>
          <w:sz w:val="22"/>
          <w:szCs w:val="22"/>
          <w:lang w:val="cs-CZ"/>
        </w:rPr>
      </w:pPr>
      <w:r w:rsidRPr="00264963">
        <w:rPr>
          <w:sz w:val="22"/>
          <w:szCs w:val="22"/>
          <w:lang w:val="cs-CZ"/>
        </w:rPr>
        <w:t>Objednatel je v souladu s § 2592 občanského zákoníku oprávněn dávat Zhotoviteli pokyny k upřesnění nebo určení způsobu provádění díla, pokud tak neučiní, postupuje Zhotovitel ve věcech realizace stavby zcela samostatně.</w:t>
      </w:r>
    </w:p>
    <w:p w14:paraId="7A5090C8" w14:textId="77777777" w:rsidR="00F25B70" w:rsidRPr="00264963" w:rsidRDefault="0002767D" w:rsidP="006F5E3E">
      <w:pPr>
        <w:pStyle w:val="Nadpis2"/>
        <w:spacing w:line="240" w:lineRule="auto"/>
        <w:rPr>
          <w:sz w:val="22"/>
          <w:szCs w:val="22"/>
          <w:lang w:val="cs-CZ"/>
        </w:rPr>
      </w:pPr>
      <w:r w:rsidRPr="00264963">
        <w:rPr>
          <w:sz w:val="22"/>
          <w:szCs w:val="22"/>
          <w:lang w:val="cs-CZ"/>
        </w:rPr>
        <w:t>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č. 183/2006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7FCF4123" w14:textId="77777777" w:rsidR="00F25B70" w:rsidRPr="00264963" w:rsidRDefault="0002767D" w:rsidP="00C23526">
      <w:pPr>
        <w:pStyle w:val="Nadpis2"/>
        <w:spacing w:line="240" w:lineRule="auto"/>
        <w:rPr>
          <w:sz w:val="22"/>
          <w:szCs w:val="22"/>
          <w:lang w:val="cs-CZ"/>
        </w:rPr>
      </w:pPr>
      <w:r w:rsidRPr="00264963">
        <w:rPr>
          <w:sz w:val="22"/>
          <w:szCs w:val="22"/>
          <w:lang w:val="cs-CZ"/>
        </w:rPr>
        <w:t xml:space="preserve">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w:t>
      </w:r>
      <w:r w:rsidR="001440F3" w:rsidRPr="00264963">
        <w:rPr>
          <w:sz w:val="22"/>
          <w:szCs w:val="22"/>
          <w:lang w:val="cs-CZ"/>
        </w:rPr>
        <w:t>stavebníka</w:t>
      </w:r>
      <w:r w:rsidRPr="00264963">
        <w:rPr>
          <w:sz w:val="22"/>
          <w:szCs w:val="22"/>
          <w:lang w:val="cs-CZ"/>
        </w:rPr>
        <w:t>.</w:t>
      </w:r>
    </w:p>
    <w:p w14:paraId="4D02DEEA" w14:textId="77777777" w:rsidR="00AF5617" w:rsidRPr="00264963" w:rsidRDefault="0002767D" w:rsidP="00AF5617">
      <w:pPr>
        <w:pStyle w:val="Nadpis2"/>
        <w:spacing w:line="240" w:lineRule="auto"/>
        <w:rPr>
          <w:sz w:val="22"/>
          <w:szCs w:val="22"/>
          <w:lang w:val="cs-CZ"/>
        </w:rPr>
      </w:pPr>
      <w:r w:rsidRPr="00264963">
        <w:rPr>
          <w:sz w:val="22"/>
          <w:szCs w:val="22"/>
          <w:lang w:val="cs-CZ"/>
        </w:rPr>
        <w:t>Zhotovitel se zavazuje, že zajistí provádění díla tak, aby provádění díla:</w:t>
      </w:r>
    </w:p>
    <w:p w14:paraId="022E92F3" w14:textId="77777777" w:rsidR="00AF5617" w:rsidRPr="00264963" w:rsidRDefault="0002767D" w:rsidP="00D20F82">
      <w:pPr>
        <w:pStyle w:val="Nadpis3"/>
        <w:spacing w:after="120" w:line="240" w:lineRule="auto"/>
        <w:ind w:left="1418" w:hanging="851"/>
        <w:rPr>
          <w:sz w:val="22"/>
          <w:szCs w:val="22"/>
          <w:lang w:val="cs-CZ"/>
        </w:rPr>
      </w:pPr>
      <w:r w:rsidRPr="00264963">
        <w:rPr>
          <w:sz w:val="22"/>
          <w:szCs w:val="22"/>
          <w:lang w:val="cs-CZ"/>
        </w:rPr>
        <w:t>v co nejmenší míře omezovalo užívání místa provádění díla vymezeného v článku VI. Smlouvy, veřejných prostranství či jiných okolních dotčených pozemků či staveb; a</w:t>
      </w:r>
    </w:p>
    <w:p w14:paraId="4FC822E2" w14:textId="77777777" w:rsidR="00AF5617" w:rsidRPr="00264963" w:rsidRDefault="0002767D" w:rsidP="00D20F82">
      <w:pPr>
        <w:pStyle w:val="Nadpis3"/>
        <w:spacing w:after="120" w:line="240" w:lineRule="auto"/>
        <w:ind w:left="1418" w:hanging="851"/>
        <w:rPr>
          <w:sz w:val="22"/>
          <w:szCs w:val="22"/>
          <w:lang w:val="cs-CZ"/>
        </w:rPr>
      </w:pPr>
      <w:r w:rsidRPr="00264963">
        <w:rPr>
          <w:sz w:val="22"/>
          <w:szCs w:val="22"/>
          <w:lang w:val="cs-CZ"/>
        </w:rPr>
        <w:t>neobtěžovalo třetí osoby a okolní prostory zejména hlukem, pachem, emisemi, prachem, vibracemi, exhalacemi a zastíněním nad míru přiměřenou poměrům; a</w:t>
      </w:r>
    </w:p>
    <w:p w14:paraId="4BEF1131" w14:textId="77777777" w:rsidR="00AF5617" w:rsidRPr="00264963" w:rsidRDefault="0002767D" w:rsidP="00D20F82">
      <w:pPr>
        <w:pStyle w:val="Nadpis3"/>
        <w:spacing w:after="120" w:line="240" w:lineRule="auto"/>
        <w:ind w:left="1418" w:hanging="851"/>
        <w:rPr>
          <w:sz w:val="22"/>
          <w:szCs w:val="22"/>
          <w:lang w:val="cs-CZ"/>
        </w:rPr>
      </w:pPr>
      <w:r w:rsidRPr="00264963">
        <w:rPr>
          <w:sz w:val="22"/>
          <w:szCs w:val="22"/>
          <w:lang w:val="cs-CZ"/>
        </w:rPr>
        <w:t xml:space="preserve">nemělo nepříznivý vliv na životní prostředí, včetně minimalizace negativních vlivů na okolí výstavby; a </w:t>
      </w:r>
    </w:p>
    <w:p w14:paraId="3C8E3656" w14:textId="4B1D0A75" w:rsidR="00105956" w:rsidRPr="00731A37" w:rsidRDefault="004D41AF" w:rsidP="00731A37">
      <w:pPr>
        <w:pStyle w:val="Nadpis3"/>
        <w:numPr>
          <w:ilvl w:val="0"/>
          <w:numId w:val="0"/>
        </w:numPr>
        <w:spacing w:after="120" w:line="240" w:lineRule="auto"/>
        <w:ind w:left="1418" w:hanging="851"/>
        <w:rPr>
          <w:sz w:val="22"/>
          <w:szCs w:val="22"/>
          <w:lang w:val="cs-CZ"/>
        </w:rPr>
      </w:pPr>
      <w:r w:rsidRPr="00264963">
        <w:rPr>
          <w:sz w:val="22"/>
          <w:szCs w:val="22"/>
          <w:lang w:val="cs-CZ"/>
        </w:rPr>
        <w:t>d)</w:t>
      </w:r>
      <w:r w:rsidR="00D20F82" w:rsidRPr="00264963">
        <w:rPr>
          <w:sz w:val="22"/>
          <w:szCs w:val="22"/>
          <w:lang w:val="cs-CZ"/>
        </w:rPr>
        <w:tab/>
      </w:r>
      <w:r w:rsidR="0002767D" w:rsidRPr="00264963">
        <w:rPr>
          <w:sz w:val="22"/>
          <w:szCs w:val="22"/>
          <w:lang w:val="cs-CZ"/>
        </w:rPr>
        <w:t xml:space="preserve">bylo zabezpečeno pro činnost každé profese odborným dozorem Zhotovitele, </w:t>
      </w:r>
      <w:r w:rsidR="0002767D" w:rsidRPr="0002031B">
        <w:rPr>
          <w:sz w:val="22"/>
          <w:szCs w:val="22"/>
          <w:lang w:val="cs-CZ"/>
        </w:rPr>
        <w:t xml:space="preserve">který bude garantovat dodržování technologických postupů. Totéž platí pro práce poddodavatelů. </w:t>
      </w:r>
    </w:p>
    <w:p w14:paraId="17DBB35E" w14:textId="77777777" w:rsidR="00F25B70" w:rsidRPr="00264963" w:rsidRDefault="0002767D" w:rsidP="00C23526">
      <w:pPr>
        <w:pStyle w:val="Nadpis2"/>
        <w:spacing w:line="240" w:lineRule="auto"/>
        <w:rPr>
          <w:sz w:val="22"/>
          <w:szCs w:val="22"/>
          <w:lang w:val="cs-CZ"/>
        </w:rPr>
      </w:pPr>
      <w:r w:rsidRPr="00264963">
        <w:rPr>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627CCA67" w14:textId="77777777" w:rsidR="003714B0" w:rsidRPr="00264963" w:rsidRDefault="0002767D" w:rsidP="00C23526">
      <w:pPr>
        <w:pStyle w:val="Nadpis2"/>
        <w:spacing w:line="240" w:lineRule="auto"/>
        <w:rPr>
          <w:sz w:val="22"/>
          <w:szCs w:val="22"/>
          <w:lang w:val="cs-CZ"/>
        </w:rPr>
      </w:pPr>
      <w:r w:rsidRPr="00264963">
        <w:rPr>
          <w:sz w:val="22"/>
          <w:szCs w:val="22"/>
          <w:lang w:val="cs-CZ"/>
        </w:rPr>
        <w:t>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předat Objednateli 1 paré projektové dokumentace plus elektronickou verzi dokumentace se zakreslením skutečného provedení díla.</w:t>
      </w:r>
    </w:p>
    <w:p w14:paraId="686DC687" w14:textId="77777777" w:rsidR="003714B0" w:rsidRPr="00264963" w:rsidRDefault="003714B0" w:rsidP="00C23526">
      <w:pPr>
        <w:pStyle w:val="Nadpis2"/>
        <w:spacing w:line="240" w:lineRule="auto"/>
        <w:rPr>
          <w:sz w:val="22"/>
          <w:szCs w:val="22"/>
          <w:lang w:val="cs-CZ"/>
        </w:rPr>
      </w:pPr>
      <w:r w:rsidRPr="00264963">
        <w:rPr>
          <w:sz w:val="22"/>
          <w:szCs w:val="22"/>
          <w:lang w:val="cs-CZ"/>
        </w:rPr>
        <w:t xml:space="preserve">Zhotovitel je povinen po dobu provádění díla až do jeho řádného protokolárního předání objednateli o výškové a směrové body řádně pečovat a odpovídá za jejich přesnost a ochranu </w:t>
      </w:r>
      <w:r w:rsidRPr="00264963">
        <w:rPr>
          <w:sz w:val="22"/>
          <w:szCs w:val="22"/>
          <w:lang w:val="cs-CZ"/>
        </w:rPr>
        <w:lastRenderedPageBreak/>
        <w:t xml:space="preserve">proti poškození. Konečná zaměření se zhotovitel zavazuje předat objednateli v digitalizované podobě a současně v listinné podobě jako součást předávacího protokolu dle této </w:t>
      </w:r>
      <w:r w:rsidR="002B6CCF" w:rsidRPr="00264963">
        <w:rPr>
          <w:sz w:val="22"/>
          <w:szCs w:val="22"/>
          <w:lang w:val="cs-CZ"/>
        </w:rPr>
        <w:t>S</w:t>
      </w:r>
      <w:r w:rsidRPr="00264963">
        <w:rPr>
          <w:sz w:val="22"/>
          <w:szCs w:val="22"/>
          <w:lang w:val="cs-CZ"/>
        </w:rPr>
        <w:t>mlouvy;</w:t>
      </w:r>
    </w:p>
    <w:p w14:paraId="56662593" w14:textId="77777777" w:rsidR="003714B0" w:rsidRPr="00264963" w:rsidRDefault="003714B0" w:rsidP="00C23526">
      <w:pPr>
        <w:pStyle w:val="Nadpis2"/>
        <w:spacing w:line="240" w:lineRule="auto"/>
        <w:rPr>
          <w:sz w:val="22"/>
          <w:szCs w:val="22"/>
          <w:lang w:val="cs-CZ"/>
        </w:rPr>
      </w:pPr>
      <w:r w:rsidRPr="00264963">
        <w:rPr>
          <w:sz w:val="22"/>
          <w:szCs w:val="22"/>
          <w:lang w:val="cs-CZ"/>
        </w:rPr>
        <w:t xml:space="preserve">Zhotovitel je povinen před </w:t>
      </w:r>
      <w:r w:rsidR="005016B0" w:rsidRPr="00264963">
        <w:rPr>
          <w:sz w:val="22"/>
          <w:szCs w:val="22"/>
          <w:lang w:val="cs-CZ"/>
        </w:rPr>
        <w:t xml:space="preserve">zakrytím </w:t>
      </w:r>
      <w:r w:rsidRPr="00264963">
        <w:rPr>
          <w:sz w:val="22"/>
          <w:szCs w:val="22"/>
          <w:lang w:val="cs-CZ"/>
        </w:rPr>
        <w:t>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27BC4DE6" w14:textId="77777777" w:rsidR="008E6C53" w:rsidRPr="00264963" w:rsidRDefault="003714B0">
      <w:pPr>
        <w:pStyle w:val="Nadpis2"/>
        <w:spacing w:before="120" w:line="240" w:lineRule="auto"/>
        <w:rPr>
          <w:sz w:val="22"/>
          <w:szCs w:val="22"/>
          <w:lang w:val="cs-CZ"/>
        </w:rPr>
      </w:pPr>
      <w:r w:rsidRPr="00264963">
        <w:rPr>
          <w:sz w:val="22"/>
          <w:szCs w:val="22"/>
          <w:lang w:val="cs-CZ"/>
        </w:rPr>
        <w:t>Ve smlouvách uzavíraných s případnými poddodavateli zhotovitel zaváže povinnostmi vyplývajícími z tohoto článku této smlouvy i případné poddodavatele.</w:t>
      </w:r>
    </w:p>
    <w:p w14:paraId="7E052DB1"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Poddodavatelé</w:t>
      </w:r>
    </w:p>
    <w:p w14:paraId="27B6E7E6" w14:textId="77777777" w:rsidR="000951AE" w:rsidRPr="00264963" w:rsidRDefault="000951AE" w:rsidP="004242A6">
      <w:pPr>
        <w:numPr>
          <w:ilvl w:val="0"/>
          <w:numId w:val="21"/>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 xml:space="preserve">Zhotovitel bude v souladu s § 1935 občanského zákoníku odpovídat za práci provedenou poddodavateli tak, jako by ji provedl sám. </w:t>
      </w:r>
    </w:p>
    <w:p w14:paraId="2EEB1B20" w14:textId="77777777" w:rsidR="00212F85" w:rsidRPr="00264963" w:rsidRDefault="00212F85" w:rsidP="004242A6">
      <w:pPr>
        <w:numPr>
          <w:ilvl w:val="0"/>
          <w:numId w:val="21"/>
        </w:numPr>
        <w:tabs>
          <w:tab w:val="clear" w:pos="720"/>
          <w:tab w:val="num" w:pos="0"/>
        </w:tabs>
        <w:spacing w:line="240" w:lineRule="auto"/>
        <w:ind w:left="0" w:hanging="11"/>
        <w:jc w:val="both"/>
        <w:rPr>
          <w:rFonts w:asciiTheme="majorHAnsi" w:hAnsiTheme="majorHAnsi" w:cs="Cambria"/>
          <w:lang w:val="cs-CZ"/>
        </w:rPr>
      </w:pPr>
      <w:r w:rsidRPr="00264963">
        <w:rPr>
          <w:rFonts w:asciiTheme="majorHAnsi" w:hAnsiTheme="majorHAnsi" w:cs="Arial"/>
          <w:iCs/>
          <w:szCs w:val="20"/>
          <w:lang w:val="cs-CZ"/>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 nabídce, bez předchozího písemného souhlasu Objednatele. Objednatel odmítne udělit souhlas ze zákonných nebo jiných závažných důvodů.</w:t>
      </w:r>
    </w:p>
    <w:p w14:paraId="0C7C79CA" w14:textId="77777777" w:rsidR="000951AE" w:rsidRPr="00264963" w:rsidRDefault="000951AE" w:rsidP="004242A6">
      <w:pPr>
        <w:numPr>
          <w:ilvl w:val="0"/>
          <w:numId w:val="21"/>
        </w:numPr>
        <w:tabs>
          <w:tab w:val="clear" w:pos="720"/>
          <w:tab w:val="num" w:pos="0"/>
        </w:tabs>
        <w:spacing w:line="240" w:lineRule="auto"/>
        <w:ind w:left="0" w:hanging="11"/>
        <w:jc w:val="both"/>
        <w:rPr>
          <w:rFonts w:ascii="Cambria" w:hAnsi="Cambria" w:cs="Cambria"/>
          <w:lang w:val="cs-CZ"/>
        </w:rPr>
      </w:pPr>
      <w:r w:rsidRPr="00264963">
        <w:rPr>
          <w:rFonts w:ascii="Cambria" w:hAnsi="Cambria" w:cs="Cambria"/>
          <w:lang w:val="cs-CZ"/>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1E58E1B9" w14:textId="1619B02F" w:rsidR="000951AE" w:rsidRPr="00264963" w:rsidRDefault="000951AE" w:rsidP="004242A6">
      <w:pPr>
        <w:numPr>
          <w:ilvl w:val="0"/>
          <w:numId w:val="21"/>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 xml:space="preserve">Ve lhůtě 3 </w:t>
      </w:r>
      <w:r w:rsidR="0098012C">
        <w:rPr>
          <w:rFonts w:ascii="Cambria" w:hAnsi="Cambria" w:cs="Cambria"/>
          <w:lang w:val="cs-CZ"/>
        </w:rPr>
        <w:t xml:space="preserve">pracovních </w:t>
      </w:r>
      <w:r w:rsidRPr="00264963">
        <w:rPr>
          <w:rFonts w:ascii="Cambria" w:hAnsi="Cambria" w:cs="Cambria"/>
          <w:lang w:val="cs-CZ"/>
        </w:rPr>
        <w:t>dnů od doručení oznámení Objednatel schválí navrhovaného poddodavatele nebo nařídí Zhotoviteli vybrat jiného. Objednatel svůj příkaz vždy řádně odůvodní. Objednatel neodmítne určitého poddodavatele bez důvodu.</w:t>
      </w:r>
    </w:p>
    <w:p w14:paraId="52D8378B" w14:textId="77777777" w:rsidR="000951AE" w:rsidRPr="00264963" w:rsidRDefault="000951AE" w:rsidP="004242A6">
      <w:pPr>
        <w:numPr>
          <w:ilvl w:val="0"/>
          <w:numId w:val="21"/>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 xml:space="preserve">Pokud Objednatel nařídí Zhotoviteli vybrat jiného poddodavatele, Zhotovitel v takovém případě předloží Objednateli nový návrh s tím, že se bude postupovat analogicky podle </w:t>
      </w:r>
      <w:r w:rsidR="003714B0" w:rsidRPr="00264963">
        <w:rPr>
          <w:rFonts w:ascii="Cambria" w:hAnsi="Cambria" w:cs="Cambria"/>
          <w:lang w:val="cs-CZ"/>
        </w:rPr>
        <w:t>čtvrtého</w:t>
      </w:r>
      <w:r w:rsidRPr="00264963">
        <w:rPr>
          <w:rFonts w:ascii="Cambria" w:hAnsi="Cambria" w:cs="Cambria"/>
          <w:lang w:val="cs-CZ"/>
        </w:rPr>
        <w:t xml:space="preserve"> bodu tohoto článku Smlouvy.</w:t>
      </w:r>
    </w:p>
    <w:p w14:paraId="4BD7B852" w14:textId="77777777" w:rsidR="000951AE" w:rsidRPr="00264963" w:rsidRDefault="000951AE" w:rsidP="004242A6">
      <w:pPr>
        <w:numPr>
          <w:ilvl w:val="0"/>
          <w:numId w:val="21"/>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Schválení změn poddodavatele nebude mít vliv na kvalitu provedených prací a cenu dle této Smlouvy.</w:t>
      </w:r>
    </w:p>
    <w:p w14:paraId="2DC7000D" w14:textId="77777777" w:rsidR="000951AE" w:rsidRPr="00264963" w:rsidRDefault="000951AE" w:rsidP="004242A6">
      <w:pPr>
        <w:numPr>
          <w:ilvl w:val="0"/>
          <w:numId w:val="21"/>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t>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4659B988" w14:textId="77777777" w:rsidR="008F3258" w:rsidRDefault="008F3258" w:rsidP="004242A6">
      <w:pPr>
        <w:numPr>
          <w:ilvl w:val="0"/>
          <w:numId w:val="21"/>
        </w:numPr>
        <w:tabs>
          <w:tab w:val="clear" w:pos="720"/>
          <w:tab w:val="num" w:pos="0"/>
        </w:tabs>
        <w:spacing w:line="240" w:lineRule="auto"/>
        <w:ind w:left="0" w:firstLine="0"/>
        <w:jc w:val="both"/>
        <w:rPr>
          <w:rFonts w:ascii="Cambria" w:hAnsi="Cambria" w:cs="Cambria"/>
          <w:lang w:val="cs-CZ"/>
        </w:rPr>
      </w:pPr>
      <w:r w:rsidRPr="00264963">
        <w:rPr>
          <w:rFonts w:ascii="Cambria" w:hAnsi="Cambria" w:cs="Cambria"/>
          <w:lang w:val="cs-CZ"/>
        </w:rPr>
        <w:lastRenderedPageBreak/>
        <w:t>Zhotovitel je povinen zajistit, aby smluvní vztah s poddodavatelem byl v souladu s touto smlouvou</w:t>
      </w:r>
      <w:r w:rsidR="00CF2875" w:rsidRPr="00264963">
        <w:rPr>
          <w:rFonts w:ascii="Cambria" w:hAnsi="Cambria" w:cs="Cambria"/>
          <w:lang w:val="cs-CZ"/>
        </w:rPr>
        <w:t xml:space="preserve"> (např. přechod vlastnictví)</w:t>
      </w:r>
      <w:r w:rsidRPr="00264963">
        <w:rPr>
          <w:rFonts w:ascii="Cambria" w:hAnsi="Cambria" w:cs="Cambria"/>
          <w:lang w:val="cs-CZ"/>
        </w:rPr>
        <w:t xml:space="preserve">, jinak podstatným způsobem poruší tuto </w:t>
      </w:r>
      <w:r w:rsidR="002B6CCF" w:rsidRPr="00264963">
        <w:rPr>
          <w:rFonts w:ascii="Cambria" w:hAnsi="Cambria" w:cs="Cambria"/>
          <w:lang w:val="cs-CZ"/>
        </w:rPr>
        <w:t>S</w:t>
      </w:r>
      <w:r w:rsidRPr="00264963">
        <w:rPr>
          <w:rFonts w:ascii="Cambria" w:hAnsi="Cambria" w:cs="Cambria"/>
          <w:lang w:val="cs-CZ"/>
        </w:rPr>
        <w:t xml:space="preserve">mlouvu. </w:t>
      </w:r>
    </w:p>
    <w:p w14:paraId="7B2F62D4"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Záruka za jakost</w:t>
      </w:r>
    </w:p>
    <w:p w14:paraId="63EF69B5" w14:textId="77777777" w:rsidR="00F25B70" w:rsidRPr="00264963" w:rsidRDefault="0002767D" w:rsidP="004242A6">
      <w:pPr>
        <w:pStyle w:val="Nadpis2"/>
        <w:numPr>
          <w:ilvl w:val="1"/>
          <w:numId w:val="13"/>
        </w:numPr>
        <w:spacing w:line="240" w:lineRule="auto"/>
        <w:rPr>
          <w:sz w:val="22"/>
          <w:szCs w:val="22"/>
          <w:lang w:val="cs-CZ"/>
        </w:rPr>
      </w:pPr>
      <w:r w:rsidRPr="00264963">
        <w:rPr>
          <w:sz w:val="22"/>
          <w:szCs w:val="22"/>
          <w:lang w:val="cs-CZ"/>
        </w:rPr>
        <w:t>Zhotovitel se zavazuje, že předané dílo bude prosté vad a bude mít vlastnosti dle projektové dokumentace, obecně závazných právních předpisů, ČSN a Smlouvy, dále vlastnosti v</w:t>
      </w:r>
      <w:r w:rsidR="00756EFE" w:rsidRPr="00264963">
        <w:rPr>
          <w:sz w:val="22"/>
          <w:szCs w:val="22"/>
          <w:lang w:val="cs-CZ"/>
        </w:rPr>
        <w:t> </w:t>
      </w:r>
      <w:r w:rsidRPr="00264963">
        <w:rPr>
          <w:sz w:val="22"/>
          <w:szCs w:val="22"/>
          <w:lang w:val="cs-CZ"/>
        </w:rPr>
        <w:t xml:space="preserve">první jakosti kvality provedení a bude provedeno v souladu s ověřenou technickou praxí. Zhotovitel poskytuje Objednateli záruku za jakost v délce </w:t>
      </w:r>
    </w:p>
    <w:p w14:paraId="72B726FB" w14:textId="77777777" w:rsidR="00F74E97" w:rsidRPr="00264963" w:rsidRDefault="0002767D" w:rsidP="00F74E97">
      <w:pPr>
        <w:pStyle w:val="Nadpis2"/>
        <w:numPr>
          <w:ilvl w:val="0"/>
          <w:numId w:val="0"/>
        </w:numPr>
        <w:spacing w:line="240" w:lineRule="auto"/>
        <w:rPr>
          <w:sz w:val="22"/>
          <w:szCs w:val="22"/>
          <w:lang w:val="cs-CZ"/>
        </w:rPr>
      </w:pPr>
      <w:r w:rsidRPr="00264963">
        <w:rPr>
          <w:b/>
          <w:bCs/>
          <w:sz w:val="22"/>
          <w:szCs w:val="22"/>
          <w:lang w:val="cs-CZ"/>
        </w:rPr>
        <w:t>60</w:t>
      </w:r>
      <w:r w:rsidRPr="00264963">
        <w:rPr>
          <w:sz w:val="22"/>
          <w:szCs w:val="22"/>
          <w:lang w:val="cs-CZ"/>
        </w:rPr>
        <w:t xml:space="preserve"> (slovy: </w:t>
      </w:r>
      <w:r w:rsidRPr="00264963">
        <w:rPr>
          <w:b/>
          <w:bCs/>
          <w:sz w:val="22"/>
          <w:szCs w:val="22"/>
          <w:lang w:val="cs-CZ"/>
        </w:rPr>
        <w:t>šedesát</w:t>
      </w:r>
      <w:r w:rsidRPr="00264963">
        <w:rPr>
          <w:sz w:val="22"/>
          <w:szCs w:val="22"/>
          <w:lang w:val="cs-CZ"/>
        </w:rPr>
        <w:t xml:space="preserve">) měsíců </w:t>
      </w:r>
      <w:r w:rsidRPr="00264963">
        <w:rPr>
          <w:b/>
          <w:sz w:val="22"/>
          <w:szCs w:val="22"/>
          <w:lang w:val="cs-CZ"/>
        </w:rPr>
        <w:t>na stavební část díla</w:t>
      </w:r>
    </w:p>
    <w:p w14:paraId="775F7067" w14:textId="77777777" w:rsidR="00F74E97" w:rsidRPr="00264963" w:rsidRDefault="008B3FED" w:rsidP="00F74E97">
      <w:pPr>
        <w:spacing w:line="240" w:lineRule="auto"/>
        <w:jc w:val="both"/>
        <w:outlineLvl w:val="1"/>
        <w:rPr>
          <w:rFonts w:ascii="Cambria" w:hAnsi="Cambria" w:cs="Cambria"/>
          <w:b/>
          <w:bCs/>
          <w:lang w:val="cs-CZ"/>
        </w:rPr>
      </w:pPr>
      <w:r w:rsidRPr="00264963">
        <w:rPr>
          <w:rFonts w:ascii="Cambria" w:hAnsi="Cambria" w:cs="Cambria"/>
          <w:b/>
          <w:bCs/>
          <w:lang w:val="cs-CZ"/>
        </w:rPr>
        <w:t>24</w:t>
      </w:r>
      <w:r w:rsidR="00F74E97" w:rsidRPr="00264963">
        <w:rPr>
          <w:rFonts w:ascii="Cambria" w:hAnsi="Cambria" w:cs="Cambria"/>
          <w:lang w:val="cs-CZ"/>
        </w:rPr>
        <w:t xml:space="preserve"> (slovy: </w:t>
      </w:r>
      <w:r w:rsidRPr="00264963">
        <w:rPr>
          <w:rFonts w:ascii="Cambria" w:hAnsi="Cambria" w:cs="Cambria"/>
          <w:b/>
          <w:bCs/>
          <w:lang w:val="cs-CZ"/>
        </w:rPr>
        <w:t>dvacetčtyři</w:t>
      </w:r>
      <w:r w:rsidR="00F74E97" w:rsidRPr="00264963">
        <w:rPr>
          <w:rFonts w:ascii="Cambria" w:hAnsi="Cambria" w:cs="Cambria"/>
          <w:lang w:val="cs-CZ"/>
        </w:rPr>
        <w:t xml:space="preserve">) měsíců </w:t>
      </w:r>
      <w:r w:rsidR="00F74E97" w:rsidRPr="00264963">
        <w:rPr>
          <w:rFonts w:ascii="Cambria" w:hAnsi="Cambria" w:cs="Cambria"/>
          <w:b/>
          <w:lang w:val="cs-CZ"/>
        </w:rPr>
        <w:t>na dodávky a služby</w:t>
      </w:r>
    </w:p>
    <w:p w14:paraId="23681E20" w14:textId="77777777" w:rsidR="00F25B70" w:rsidRPr="00264963" w:rsidRDefault="0002767D" w:rsidP="004C33C5">
      <w:pPr>
        <w:pStyle w:val="Nadpis2"/>
        <w:numPr>
          <w:ilvl w:val="0"/>
          <w:numId w:val="0"/>
        </w:numPr>
        <w:spacing w:line="240" w:lineRule="auto"/>
        <w:rPr>
          <w:sz w:val="22"/>
          <w:szCs w:val="22"/>
          <w:lang w:val="cs-CZ"/>
        </w:rPr>
      </w:pPr>
      <w:r w:rsidRPr="00264963">
        <w:rPr>
          <w:b/>
          <w:sz w:val="22"/>
          <w:szCs w:val="22"/>
          <w:lang w:val="cs-CZ"/>
        </w:rPr>
        <w:t>ode dne řádného provedení díla Zhotovitelem</w:t>
      </w:r>
      <w:r w:rsidRPr="00264963">
        <w:rPr>
          <w:sz w:val="22"/>
          <w:szCs w:val="22"/>
          <w:lang w:val="cs-CZ"/>
        </w:rPr>
        <w:t>.</w:t>
      </w:r>
      <w:r w:rsidR="00C80A57">
        <w:rPr>
          <w:sz w:val="22"/>
          <w:szCs w:val="22"/>
          <w:lang w:val="cs-CZ"/>
        </w:rPr>
        <w:t xml:space="preserve"> </w:t>
      </w:r>
      <w:r w:rsidRPr="00264963">
        <w:rPr>
          <w:b/>
          <w:sz w:val="22"/>
          <w:szCs w:val="22"/>
          <w:lang w:val="cs-CZ"/>
        </w:rPr>
        <w:t xml:space="preserve">Záruční doba tedy počíná běžet dnem následujícím po dni </w:t>
      </w:r>
      <w:r w:rsidR="00597828" w:rsidRPr="00264963">
        <w:rPr>
          <w:b/>
          <w:sz w:val="22"/>
          <w:szCs w:val="22"/>
          <w:lang w:val="cs-CZ"/>
        </w:rPr>
        <w:t>protokolárního převzetí</w:t>
      </w:r>
      <w:r w:rsidRPr="00264963">
        <w:rPr>
          <w:b/>
          <w:sz w:val="22"/>
          <w:szCs w:val="22"/>
          <w:lang w:val="cs-CZ"/>
        </w:rPr>
        <w:t xml:space="preserve"> díla Objednatelem.</w:t>
      </w:r>
    </w:p>
    <w:p w14:paraId="6C586B18" w14:textId="77777777" w:rsidR="00F25B70" w:rsidRPr="00264963" w:rsidRDefault="0002767D" w:rsidP="00C23526">
      <w:pPr>
        <w:pStyle w:val="Nadpis2"/>
        <w:spacing w:line="240" w:lineRule="auto"/>
        <w:rPr>
          <w:sz w:val="22"/>
          <w:szCs w:val="22"/>
          <w:lang w:val="cs-CZ"/>
        </w:rPr>
      </w:pPr>
      <w:r w:rsidRPr="00264963">
        <w:rPr>
          <w:sz w:val="22"/>
          <w:szCs w:val="22"/>
          <w:lang w:val="cs-CZ"/>
        </w:rPr>
        <w:t xml:space="preserve">Objednatel je oprávněn reklamovat v záruční době dle článku XIV. odst. 1 Smlouvy vady díla u </w:t>
      </w:r>
      <w:r w:rsidR="00597828" w:rsidRPr="00264963">
        <w:rPr>
          <w:sz w:val="22"/>
          <w:szCs w:val="22"/>
          <w:lang w:val="cs-CZ"/>
        </w:rPr>
        <w:t>Zhotovitele na</w:t>
      </w:r>
      <w:r w:rsidRPr="00264963">
        <w:rPr>
          <w:sz w:val="22"/>
          <w:szCs w:val="22"/>
          <w:lang w:val="cs-CZ"/>
        </w:rPr>
        <w:t xml:space="preserve"> adrese jeho sídla uvedeného v Obchodním rejstříku, a to písemnou formou. V reklamaci musí být popsána vada díla, případně požadavek na způsob odstranění vad díla, a to včetně termínu pro odstranění vad díla Zhotovitelem. </w:t>
      </w:r>
    </w:p>
    <w:p w14:paraId="17115DC6" w14:textId="77777777" w:rsidR="00F25B70" w:rsidRPr="00264963" w:rsidRDefault="0002767D" w:rsidP="00C23526">
      <w:pPr>
        <w:pStyle w:val="Nadpis2"/>
        <w:spacing w:line="240" w:lineRule="auto"/>
        <w:rPr>
          <w:snapToGrid w:val="0"/>
          <w:sz w:val="22"/>
          <w:szCs w:val="22"/>
          <w:lang w:val="cs-CZ"/>
        </w:rPr>
      </w:pPr>
      <w:r w:rsidRPr="00264963">
        <w:rPr>
          <w:sz w:val="22"/>
          <w:szCs w:val="22"/>
          <w:lang w:val="cs-CZ"/>
        </w:rPr>
        <w:t xml:space="preserve">Zhotovitel se zavazuje bez zbytečného odkladu, nejpozději však </w:t>
      </w:r>
      <w:r w:rsidRPr="00264963">
        <w:rPr>
          <w:b/>
          <w:sz w:val="22"/>
          <w:szCs w:val="22"/>
          <w:lang w:val="cs-CZ"/>
        </w:rPr>
        <w:t>do 48 hodin</w:t>
      </w:r>
      <w:r w:rsidRPr="00264963">
        <w:rPr>
          <w:sz w:val="22"/>
          <w:szCs w:val="22"/>
          <w:lang w:val="cs-CZ"/>
        </w:rPr>
        <w:t xml:space="preserve"> od okamžiku písemného oznámení vady díla či jeho části, </w:t>
      </w:r>
      <w:r w:rsidRPr="00264963">
        <w:rPr>
          <w:b/>
          <w:sz w:val="22"/>
          <w:szCs w:val="22"/>
          <w:lang w:val="cs-CZ"/>
        </w:rPr>
        <w:t xml:space="preserve">zahájit odstraňování vady </w:t>
      </w:r>
      <w:r w:rsidRPr="00264963">
        <w:rPr>
          <w:sz w:val="22"/>
          <w:szCs w:val="22"/>
          <w:lang w:val="cs-CZ"/>
        </w:rPr>
        <w:t>díla či jeho části, a to i tehdy, neuznává-li Zhotovitel odpovědnost za vady či příčiny, které ji vyvolaly, a vady odstranit v technicky co nejkratší lhůtě</w:t>
      </w:r>
      <w:r w:rsidRPr="00264963">
        <w:rPr>
          <w:b/>
          <w:bCs/>
          <w:i/>
          <w:iCs/>
          <w:sz w:val="22"/>
          <w:szCs w:val="22"/>
          <w:lang w:val="cs-CZ"/>
        </w:rPr>
        <w:t xml:space="preserve">, </w:t>
      </w:r>
      <w:r w:rsidRPr="00264963">
        <w:rPr>
          <w:sz w:val="22"/>
          <w:szCs w:val="22"/>
          <w:lang w:val="cs-CZ"/>
        </w:rPr>
        <w:t>tj</w:t>
      </w:r>
      <w:r w:rsidRPr="00264963">
        <w:rPr>
          <w:b/>
          <w:bCs/>
          <w:i/>
          <w:iCs/>
          <w:sz w:val="22"/>
          <w:szCs w:val="22"/>
          <w:lang w:val="cs-CZ"/>
        </w:rPr>
        <w:t xml:space="preserve">. </w:t>
      </w:r>
      <w:r w:rsidR="00597828" w:rsidRPr="00264963">
        <w:rPr>
          <w:bCs/>
          <w:iCs/>
          <w:sz w:val="22"/>
          <w:szCs w:val="22"/>
          <w:lang w:val="cs-CZ"/>
        </w:rPr>
        <w:t>v</w:t>
      </w:r>
      <w:r w:rsidR="00597828" w:rsidRPr="00264963">
        <w:rPr>
          <w:snapToGrid w:val="0"/>
          <w:sz w:val="22"/>
          <w:szCs w:val="22"/>
          <w:lang w:val="cs-CZ"/>
        </w:rPr>
        <w:t xml:space="preserve"> přiměřené</w:t>
      </w:r>
      <w:r w:rsidRPr="00264963">
        <w:rPr>
          <w:snapToGrid w:val="0"/>
          <w:sz w:val="22"/>
          <w:szCs w:val="22"/>
          <w:lang w:val="cs-CZ"/>
        </w:rPr>
        <w:t xml:space="preserve"> lhůtě (vzhledem k okolnostem).</w:t>
      </w:r>
    </w:p>
    <w:p w14:paraId="104737B2" w14:textId="7288A5B5" w:rsidR="00F25B70" w:rsidRPr="00264963" w:rsidRDefault="0002767D" w:rsidP="00C23526">
      <w:pPr>
        <w:pStyle w:val="Nadpis2"/>
        <w:spacing w:line="240" w:lineRule="auto"/>
        <w:rPr>
          <w:b/>
          <w:i/>
          <w:sz w:val="22"/>
          <w:szCs w:val="22"/>
          <w:u w:val="single"/>
          <w:lang w:val="cs-CZ"/>
        </w:rPr>
      </w:pPr>
      <w:r w:rsidRPr="00264963">
        <w:rPr>
          <w:snapToGrid w:val="0"/>
          <w:sz w:val="22"/>
          <w:szCs w:val="22"/>
          <w:lang w:val="cs-CZ"/>
        </w:rPr>
        <w:t xml:space="preserve">Pokud se smluvní strany v konkrétním případě výslovně písemně nedohodnou jinak, platí, že zhotovitel je povinen </w:t>
      </w:r>
      <w:r w:rsidRPr="00264963">
        <w:rPr>
          <w:b/>
          <w:bCs/>
          <w:snapToGrid w:val="0"/>
          <w:sz w:val="22"/>
          <w:szCs w:val="22"/>
          <w:lang w:val="cs-CZ"/>
        </w:rPr>
        <w:t xml:space="preserve">vadu odstranit do 10 </w:t>
      </w:r>
      <w:r w:rsidR="0098012C">
        <w:rPr>
          <w:b/>
          <w:bCs/>
          <w:snapToGrid w:val="0"/>
          <w:sz w:val="22"/>
          <w:szCs w:val="22"/>
          <w:lang w:val="cs-CZ"/>
        </w:rPr>
        <w:t xml:space="preserve">kalendářních </w:t>
      </w:r>
      <w:r w:rsidRPr="00264963">
        <w:rPr>
          <w:b/>
          <w:bCs/>
          <w:snapToGrid w:val="0"/>
          <w:sz w:val="22"/>
          <w:szCs w:val="22"/>
          <w:lang w:val="cs-CZ"/>
        </w:rPr>
        <w:t>dnů po započetí jejího odstraňování</w:t>
      </w:r>
      <w:r w:rsidRPr="00264963">
        <w:rPr>
          <w:snapToGrid w:val="0"/>
          <w:sz w:val="22"/>
          <w:szCs w:val="22"/>
          <w:lang w:val="cs-CZ"/>
        </w:rPr>
        <w:t>.</w:t>
      </w:r>
    </w:p>
    <w:p w14:paraId="17305513" w14:textId="77777777" w:rsidR="00F25B70" w:rsidRPr="00264963" w:rsidRDefault="0002767D" w:rsidP="00C23526">
      <w:pPr>
        <w:pStyle w:val="Nadpis2"/>
        <w:spacing w:line="240" w:lineRule="auto"/>
        <w:rPr>
          <w:snapToGrid w:val="0"/>
          <w:sz w:val="22"/>
          <w:szCs w:val="22"/>
          <w:lang w:val="cs-CZ"/>
        </w:rPr>
      </w:pPr>
      <w:r w:rsidRPr="00264963">
        <w:rPr>
          <w:snapToGrid w:val="0"/>
          <w:sz w:val="22"/>
          <w:szCs w:val="22"/>
          <w:lang w:val="cs-CZ"/>
        </w:rPr>
        <w:t xml:space="preserve">Reklamaci lze uplatnit nejpozději do posledního dne záruční </w:t>
      </w:r>
      <w:r w:rsidR="001D5322" w:rsidRPr="00264963">
        <w:rPr>
          <w:snapToGrid w:val="0"/>
          <w:sz w:val="22"/>
          <w:szCs w:val="22"/>
          <w:lang w:val="cs-CZ"/>
        </w:rPr>
        <w:t>doby</w:t>
      </w:r>
      <w:r w:rsidRPr="00264963">
        <w:rPr>
          <w:snapToGrid w:val="0"/>
          <w:sz w:val="22"/>
          <w:szCs w:val="22"/>
          <w:lang w:val="cs-CZ"/>
        </w:rPr>
        <w:t xml:space="preserve">, přičemž reklamace se považuje za včas uplatněnou, pokud bude doručena Zhotoviteli poslední den záruční </w:t>
      </w:r>
      <w:r w:rsidR="001D5322" w:rsidRPr="00264963">
        <w:rPr>
          <w:snapToGrid w:val="0"/>
          <w:sz w:val="22"/>
          <w:szCs w:val="22"/>
          <w:lang w:val="cs-CZ"/>
        </w:rPr>
        <w:t>doby</w:t>
      </w:r>
      <w:r w:rsidRPr="00264963">
        <w:rPr>
          <w:snapToGrid w:val="0"/>
          <w:sz w:val="22"/>
          <w:szCs w:val="22"/>
          <w:lang w:val="cs-CZ"/>
        </w:rPr>
        <w:t>.</w:t>
      </w:r>
    </w:p>
    <w:p w14:paraId="343C703A" w14:textId="77777777" w:rsidR="00F25B70" w:rsidRPr="00264963" w:rsidRDefault="0002767D" w:rsidP="00C23526">
      <w:pPr>
        <w:pStyle w:val="Nadpis2"/>
        <w:spacing w:line="240" w:lineRule="auto"/>
        <w:rPr>
          <w:sz w:val="22"/>
          <w:szCs w:val="22"/>
          <w:lang w:val="cs-CZ"/>
        </w:rPr>
      </w:pPr>
      <w:r w:rsidRPr="00264963">
        <w:rPr>
          <w:sz w:val="22"/>
          <w:szCs w:val="22"/>
          <w:lang w:val="cs-CZ"/>
        </w:rPr>
        <w:t>Opravené dílo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díla budou odstraňovány tak, aby dílo bylo udrženo v dobrém provozuschopném stavu.</w:t>
      </w:r>
    </w:p>
    <w:p w14:paraId="0DAA2F00" w14:textId="77777777" w:rsidR="00F25B70" w:rsidRPr="00264963" w:rsidRDefault="0002767D" w:rsidP="00C23526">
      <w:pPr>
        <w:pStyle w:val="Nadpis2"/>
        <w:spacing w:line="240" w:lineRule="auto"/>
        <w:rPr>
          <w:sz w:val="22"/>
          <w:szCs w:val="22"/>
          <w:lang w:val="cs-CZ"/>
        </w:rPr>
      </w:pPr>
      <w:r w:rsidRPr="00264963">
        <w:rPr>
          <w:sz w:val="22"/>
          <w:szCs w:val="22"/>
          <w:lang w:val="cs-CZ"/>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54D9C2E1" w14:textId="77777777" w:rsidR="00F25B70" w:rsidRPr="00264963" w:rsidRDefault="0002767D" w:rsidP="00C23526">
      <w:pPr>
        <w:pStyle w:val="Nadpis2"/>
        <w:spacing w:line="240" w:lineRule="auto"/>
        <w:rPr>
          <w:i/>
          <w:iCs/>
          <w:sz w:val="22"/>
          <w:szCs w:val="22"/>
          <w:lang w:val="cs-CZ"/>
        </w:rPr>
      </w:pPr>
      <w:r w:rsidRPr="00264963">
        <w:rPr>
          <w:sz w:val="22"/>
          <w:szCs w:val="22"/>
          <w:lang w:val="cs-CZ"/>
        </w:rPr>
        <w:t xml:space="preserve">V případě odstranění vady díla či jeho části dodáním náhradního plnění (nahrazením novou bezvadnou věcí) běží pro toto náhradní plnění (věc) nová záruční </w:t>
      </w:r>
      <w:r w:rsidR="001D5322" w:rsidRPr="00264963">
        <w:rPr>
          <w:sz w:val="22"/>
          <w:szCs w:val="22"/>
          <w:lang w:val="cs-CZ"/>
        </w:rPr>
        <w:t>doba</w:t>
      </w:r>
      <w:r w:rsidRPr="00264963">
        <w:rPr>
          <w:sz w:val="22"/>
          <w:szCs w:val="22"/>
          <w:lang w:val="cs-CZ"/>
        </w:rPr>
        <w:t xml:space="preserve">, a to ode dne řádného protokolárního dodání a převzetí nového plnění (věci) Objednatelem. Záruční </w:t>
      </w:r>
      <w:r w:rsidR="001D5322" w:rsidRPr="00264963">
        <w:rPr>
          <w:sz w:val="22"/>
          <w:szCs w:val="22"/>
          <w:lang w:val="cs-CZ"/>
        </w:rPr>
        <w:t>doba</w:t>
      </w:r>
      <w:r w:rsidRPr="00264963">
        <w:rPr>
          <w:sz w:val="22"/>
          <w:szCs w:val="22"/>
          <w:lang w:val="cs-CZ"/>
        </w:rPr>
        <w:t xml:space="preserve"> je shodná jako v článku XIV. odst. 1 Smlouvy. Po dobu od nahlášení vady díla Objednatelem Zhotoviteli až do řádného odstranění vady díla Zhotovitelem neběží záruční doba s tím, že doba přerušení běhu záruční </w:t>
      </w:r>
      <w:r w:rsidR="001D5322" w:rsidRPr="00264963">
        <w:rPr>
          <w:sz w:val="22"/>
          <w:szCs w:val="22"/>
          <w:lang w:val="cs-CZ"/>
        </w:rPr>
        <w:t>doby</w:t>
      </w:r>
      <w:r w:rsidRPr="00264963">
        <w:rPr>
          <w:sz w:val="22"/>
          <w:szCs w:val="22"/>
          <w:lang w:val="cs-CZ"/>
        </w:rPr>
        <w:t xml:space="preserve"> bude počítána na celé dny a bude brán v úvahu každý započatý kalendářní den</w:t>
      </w:r>
      <w:r w:rsidRPr="00264963">
        <w:rPr>
          <w:i/>
          <w:iCs/>
          <w:sz w:val="22"/>
          <w:szCs w:val="22"/>
          <w:lang w:val="cs-CZ"/>
        </w:rPr>
        <w:t>.</w:t>
      </w:r>
    </w:p>
    <w:p w14:paraId="41160E33" w14:textId="77777777" w:rsidR="00F25B70" w:rsidRPr="00264963" w:rsidRDefault="0002767D" w:rsidP="00C23526">
      <w:pPr>
        <w:pStyle w:val="Nadpis2"/>
        <w:spacing w:line="240" w:lineRule="auto"/>
        <w:rPr>
          <w:sz w:val="22"/>
          <w:szCs w:val="22"/>
          <w:lang w:val="cs-CZ"/>
        </w:rPr>
      </w:pPr>
      <w:r w:rsidRPr="00264963">
        <w:rPr>
          <w:sz w:val="22"/>
          <w:szCs w:val="22"/>
          <w:lang w:val="cs-CZ"/>
        </w:rPr>
        <w:t>Smluvní strany se dohodly, že:</w:t>
      </w:r>
    </w:p>
    <w:p w14:paraId="062B99EA" w14:textId="77777777"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t xml:space="preserve">neodstraní-li Zhotovitel reklamované vady díla či jeho části ve lhůtě dle článku XIV.odst. 4 Smlouvy; nebo </w:t>
      </w:r>
    </w:p>
    <w:p w14:paraId="51BC6240" w14:textId="77777777"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lastRenderedPageBreak/>
        <w:t xml:space="preserve">nezahájí-li Zhotovitel odstraňování vad díla v termínech dle článku XIV. odst. 3 Smlouvy; nebo </w:t>
      </w:r>
    </w:p>
    <w:p w14:paraId="43120C96" w14:textId="77777777" w:rsidR="00F25B70" w:rsidRPr="00264963" w:rsidRDefault="0002767D" w:rsidP="000522F8">
      <w:pPr>
        <w:pStyle w:val="Nadpis3"/>
        <w:spacing w:after="120" w:line="240" w:lineRule="auto"/>
        <w:ind w:left="1418" w:hanging="851"/>
        <w:rPr>
          <w:sz w:val="22"/>
          <w:szCs w:val="22"/>
          <w:lang w:val="cs-CZ"/>
        </w:rPr>
      </w:pPr>
      <w:r w:rsidRPr="00264963">
        <w:rPr>
          <w:sz w:val="22"/>
          <w:szCs w:val="22"/>
          <w:lang w:val="cs-CZ"/>
        </w:rPr>
        <w:t xml:space="preserve">oznámí-li Zhotovitel Objednateli před uplynutím doby k odstranění vad díla, že vadu neodstraní; nebo </w:t>
      </w:r>
    </w:p>
    <w:p w14:paraId="2679C071" w14:textId="77777777" w:rsidR="00B8736C" w:rsidRPr="00264963" w:rsidRDefault="0002767D" w:rsidP="000522F8">
      <w:pPr>
        <w:pStyle w:val="Nadpis3"/>
        <w:spacing w:line="240" w:lineRule="auto"/>
        <w:ind w:left="1418" w:hanging="851"/>
        <w:rPr>
          <w:sz w:val="22"/>
          <w:szCs w:val="22"/>
          <w:lang w:val="cs-CZ"/>
        </w:rPr>
      </w:pPr>
      <w:r w:rsidRPr="00264963">
        <w:rPr>
          <w:sz w:val="22"/>
          <w:szCs w:val="22"/>
          <w:lang w:val="cs-CZ"/>
        </w:rPr>
        <w:t xml:space="preserve">je-li zřejmé, že Zhotovitel reklamované vady nebo nedodělky díla či jeho části ve lhůtě stanovené Objednatelem přiměřeně dle charakteru vad a nedodělků díla neodstraní, </w:t>
      </w:r>
    </w:p>
    <w:p w14:paraId="27D882BF" w14:textId="77777777" w:rsidR="00F25B70" w:rsidRPr="00264963" w:rsidRDefault="0002767D" w:rsidP="00B8736C">
      <w:pPr>
        <w:pStyle w:val="Nadpis3"/>
        <w:numPr>
          <w:ilvl w:val="0"/>
          <w:numId w:val="0"/>
        </w:numPr>
        <w:spacing w:line="240" w:lineRule="auto"/>
        <w:rPr>
          <w:sz w:val="22"/>
          <w:szCs w:val="22"/>
          <w:lang w:val="cs-CZ"/>
        </w:rPr>
      </w:pPr>
      <w:r w:rsidRPr="00264963">
        <w:rPr>
          <w:sz w:val="22"/>
          <w:szCs w:val="22"/>
          <w:lang w:val="cs-CZ"/>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381CAF1B" w14:textId="77777777" w:rsidR="00F25B70" w:rsidRPr="00264963" w:rsidRDefault="00827A81" w:rsidP="00C23526">
      <w:pPr>
        <w:pStyle w:val="Nadpis2"/>
        <w:spacing w:line="240" w:lineRule="auto"/>
        <w:rPr>
          <w:sz w:val="22"/>
          <w:szCs w:val="22"/>
          <w:lang w:val="cs-CZ"/>
        </w:rPr>
      </w:pPr>
      <w:r w:rsidRPr="00264963">
        <w:rPr>
          <w:sz w:val="22"/>
          <w:szCs w:val="22"/>
          <w:lang w:val="cs-CZ"/>
        </w:rPr>
        <w:t>Práva a povinnosti ze Zhotovitelem poskytnuté záruky nezanikají ani odstoupením kterékoli ze smluvních stran od Smlouvy a to v rozsahu, jaký lze po Zhotoviteli rozumně požadovat s ohledem na již provedenou část plnění.</w:t>
      </w:r>
    </w:p>
    <w:p w14:paraId="3F7670DB" w14:textId="77777777" w:rsidR="00F25B70" w:rsidRPr="00264963" w:rsidRDefault="0002767D" w:rsidP="00C23526">
      <w:pPr>
        <w:pStyle w:val="Nadpis2"/>
        <w:spacing w:line="240" w:lineRule="auto"/>
        <w:rPr>
          <w:sz w:val="22"/>
          <w:szCs w:val="22"/>
          <w:lang w:val="cs-CZ"/>
        </w:rPr>
      </w:pPr>
      <w:r w:rsidRPr="00264963">
        <w:rPr>
          <w:sz w:val="22"/>
          <w:szCs w:val="22"/>
          <w:lang w:val="cs-CZ"/>
        </w:rPr>
        <w:t>O reklamačním řízení budou Objednatelem pořizovány písemné zápisy ve dvojím vyhotovení, z nichž jeden stejnopis obdrží každá ze smluvních stran.</w:t>
      </w:r>
    </w:p>
    <w:p w14:paraId="3DD4576D"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Předání a převzetí díla (stavby)</w:t>
      </w:r>
    </w:p>
    <w:p w14:paraId="162AD095" w14:textId="52E68E83" w:rsidR="0014162E" w:rsidRPr="00627C0D" w:rsidRDefault="0002767D" w:rsidP="004142BC">
      <w:pPr>
        <w:pStyle w:val="Nadpis2"/>
        <w:spacing w:line="240" w:lineRule="auto"/>
        <w:rPr>
          <w:b/>
          <w:i/>
          <w:strike/>
          <w:sz w:val="22"/>
          <w:szCs w:val="22"/>
          <w:u w:val="single"/>
          <w:lang w:val="cs-CZ"/>
        </w:rPr>
      </w:pPr>
      <w:r w:rsidRPr="00264963">
        <w:rPr>
          <w:sz w:val="22"/>
          <w:szCs w:val="22"/>
          <w:lang w:val="cs-CZ"/>
        </w:rPr>
        <w:t xml:space="preserve">Předáním a převzetím díla (stavby) se rozumí </w:t>
      </w:r>
      <w:r w:rsidRPr="00264963">
        <w:rPr>
          <w:b/>
          <w:sz w:val="22"/>
          <w:szCs w:val="22"/>
          <w:lang w:val="cs-CZ"/>
        </w:rPr>
        <w:t>přejímací řízení</w:t>
      </w:r>
      <w:r w:rsidRPr="00264963">
        <w:rPr>
          <w:sz w:val="22"/>
          <w:szCs w:val="22"/>
          <w:lang w:val="cs-CZ"/>
        </w:rPr>
        <w:t xml:space="preserve">, které svolá Zhotovitel nejpozději na den, kdy má Zhotovitel dle Smlouvy dílo ukončit a předat (odevzdat) Objednateli. Dílo (stavba) bude předáno v přejímacím řízení. </w:t>
      </w:r>
      <w:r w:rsidR="00597828" w:rsidRPr="00264963">
        <w:rPr>
          <w:sz w:val="22"/>
          <w:szCs w:val="22"/>
          <w:lang w:val="cs-CZ"/>
        </w:rPr>
        <w:t>Na přejímací</w:t>
      </w:r>
      <w:r w:rsidRPr="00264963">
        <w:rPr>
          <w:sz w:val="22"/>
          <w:szCs w:val="22"/>
          <w:lang w:val="cs-CZ"/>
        </w:rPr>
        <w:t xml:space="preserve"> řízení přizve Zhotovitel Objednatele písemným oznámením, které musí být Objednateli zasláno alespoň 10 pracovních dnů předem. Objednatel má povinnost k přejímacímu řízení přizvat osoby vykonávající funkci technického dozoru </w:t>
      </w:r>
      <w:r w:rsidR="001440F3" w:rsidRPr="00264963">
        <w:rPr>
          <w:sz w:val="22"/>
          <w:szCs w:val="22"/>
          <w:lang w:val="cs-CZ"/>
        </w:rPr>
        <w:t>stavebníka</w:t>
      </w:r>
      <w:r w:rsidRPr="00264963">
        <w:rPr>
          <w:sz w:val="22"/>
          <w:szCs w:val="22"/>
          <w:lang w:val="cs-CZ"/>
        </w:rPr>
        <w:t xml:space="preserve">, případně také autorského dozoru projektanta. S předáním </w:t>
      </w:r>
      <w:r w:rsidR="00597828" w:rsidRPr="00264963">
        <w:rPr>
          <w:sz w:val="22"/>
          <w:szCs w:val="22"/>
          <w:lang w:val="cs-CZ"/>
        </w:rPr>
        <w:t>díla Zhotovitel</w:t>
      </w:r>
      <w:r w:rsidRPr="00264963">
        <w:rPr>
          <w:sz w:val="22"/>
          <w:szCs w:val="22"/>
          <w:lang w:val="cs-CZ"/>
        </w:rPr>
        <w:t xml:space="preserve"> předá Objednateli taktéž </w:t>
      </w:r>
      <w:r w:rsidRPr="00264963">
        <w:rPr>
          <w:b/>
          <w:sz w:val="22"/>
          <w:szCs w:val="22"/>
          <w:lang w:val="cs-CZ"/>
        </w:rPr>
        <w:t>všechny doklady</w:t>
      </w:r>
      <w:r w:rsidRPr="00264963">
        <w:rPr>
          <w:sz w:val="22"/>
          <w:szCs w:val="22"/>
          <w:lang w:val="cs-CZ"/>
        </w:rPr>
        <w:t>, k jejichž předání se zavázal</w:t>
      </w:r>
      <w:r w:rsidR="00274B7C">
        <w:rPr>
          <w:sz w:val="22"/>
          <w:szCs w:val="22"/>
          <w:lang w:val="cs-CZ"/>
        </w:rPr>
        <w:t xml:space="preserve"> </w:t>
      </w:r>
      <w:r w:rsidRPr="00264963">
        <w:rPr>
          <w:sz w:val="22"/>
          <w:szCs w:val="22"/>
          <w:lang w:val="cs-CZ"/>
        </w:rPr>
        <w:t xml:space="preserve">Smlouvou (viz </w:t>
      </w:r>
      <w:r w:rsidR="00B6124B" w:rsidRPr="00264963">
        <w:rPr>
          <w:sz w:val="22"/>
          <w:szCs w:val="22"/>
          <w:lang w:val="cs-CZ"/>
        </w:rPr>
        <w:t>zejména</w:t>
      </w:r>
      <w:r w:rsidRPr="00264963">
        <w:rPr>
          <w:sz w:val="22"/>
          <w:szCs w:val="22"/>
          <w:lang w:val="cs-CZ"/>
        </w:rPr>
        <w:t xml:space="preserve"> odst.</w:t>
      </w:r>
      <w:r w:rsidR="007E23A3">
        <w:rPr>
          <w:sz w:val="22"/>
          <w:szCs w:val="22"/>
          <w:lang w:val="cs-CZ"/>
        </w:rPr>
        <w:t xml:space="preserve"> 4. tohoto článku)</w:t>
      </w:r>
      <w:r w:rsidR="00D66CC8">
        <w:rPr>
          <w:sz w:val="22"/>
          <w:szCs w:val="22"/>
          <w:lang w:val="cs-CZ"/>
        </w:rPr>
        <w:t xml:space="preserve"> </w:t>
      </w:r>
      <w:r w:rsidR="00274B7C">
        <w:rPr>
          <w:sz w:val="22"/>
          <w:szCs w:val="22"/>
          <w:lang w:val="cs-CZ"/>
        </w:rPr>
        <w:t>tak, aby bylo vydáno kolaudační rozhodnutí.</w:t>
      </w:r>
    </w:p>
    <w:p w14:paraId="0390B1C2" w14:textId="77777777" w:rsidR="00DB30DC" w:rsidRPr="00264963" w:rsidRDefault="0002767D" w:rsidP="00DB30DC">
      <w:pPr>
        <w:pStyle w:val="Nadpis2"/>
        <w:spacing w:line="240" w:lineRule="auto"/>
        <w:rPr>
          <w:sz w:val="22"/>
          <w:szCs w:val="22"/>
          <w:lang w:val="cs-CZ"/>
        </w:rPr>
      </w:pPr>
      <w:r w:rsidRPr="00264963">
        <w:rPr>
          <w:sz w:val="22"/>
          <w:szCs w:val="22"/>
          <w:lang w:val="cs-CZ"/>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odpovědnosti za event. vady, s nimiž bude dílo převzato. </w:t>
      </w:r>
    </w:p>
    <w:p w14:paraId="610019D8" w14:textId="77777777" w:rsidR="00DB30DC" w:rsidRPr="00264963" w:rsidRDefault="0002767D" w:rsidP="00DB30DC">
      <w:pPr>
        <w:pStyle w:val="Nadpis2"/>
        <w:spacing w:line="240" w:lineRule="auto"/>
        <w:rPr>
          <w:sz w:val="22"/>
          <w:szCs w:val="22"/>
          <w:lang w:val="cs-CZ"/>
        </w:rPr>
      </w:pPr>
      <w:r w:rsidRPr="00264963">
        <w:rPr>
          <w:sz w:val="22"/>
          <w:szCs w:val="22"/>
          <w:lang w:val="cs-CZ"/>
        </w:rPr>
        <w:t xml:space="preserve">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Objednatelem.  </w:t>
      </w:r>
      <w:r w:rsidR="000E6B5A" w:rsidRPr="00264963">
        <w:rPr>
          <w:sz w:val="22"/>
          <w:szCs w:val="22"/>
          <w:lang w:val="cs-CZ"/>
        </w:rPr>
        <w:t>Zhotovitel je pak povinen odstranit tyto vady a nedodělky v termínu nejpozději do 15 dnů od zápisu těchto vad, nebude-li smluvními stranami sjednán v odůvodněných případech termín delší</w:t>
      </w:r>
      <w:r w:rsidRPr="00264963">
        <w:rPr>
          <w:sz w:val="22"/>
          <w:szCs w:val="22"/>
          <w:lang w:val="cs-CZ"/>
        </w:rPr>
        <w:t xml:space="preserve">. </w:t>
      </w:r>
      <w:r w:rsidR="00114EC0" w:rsidRPr="00264963">
        <w:rPr>
          <w:sz w:val="22"/>
          <w:szCs w:val="22"/>
          <w:lang w:val="cs-CZ"/>
        </w:rPr>
        <w:t>Pokud objednatel odmítá dílo převzít, je povinen uvést tuto skutečnost a důvody odmítnutí do protokolu. Pokud tyto důvody Zhotovitel neuzná a vznikne tím rozpor, bude tento posouzen soudním znalcem určeným dohodou smluvních stran. Jeho stanovisko je pro obě str</w:t>
      </w:r>
      <w:r w:rsidR="00E85524" w:rsidRPr="00264963">
        <w:rPr>
          <w:sz w:val="22"/>
          <w:szCs w:val="22"/>
          <w:lang w:val="cs-CZ"/>
        </w:rPr>
        <w:t>any závazné. V případě, že se</w:t>
      </w:r>
      <w:r w:rsidR="00114EC0" w:rsidRPr="00264963">
        <w:rPr>
          <w:sz w:val="22"/>
          <w:szCs w:val="22"/>
          <w:lang w:val="cs-CZ"/>
        </w:rPr>
        <w:t xml:space="preserve"> ukáže, že objednatel odmítá dílo převzít po právu, pak náklady na znalce ponese zhotovitel. Pokud se však ukáže, že objednatel odmítá převzetí díla bezdůvodně, pak náklady na znalce ponese objednatel</w:t>
      </w:r>
      <w:r w:rsidRPr="00264963">
        <w:rPr>
          <w:sz w:val="22"/>
          <w:szCs w:val="22"/>
          <w:lang w:val="cs-CZ"/>
        </w:rPr>
        <w:t xml:space="preserve">. </w:t>
      </w:r>
      <w:r w:rsidRPr="00264963">
        <w:rPr>
          <w:bCs/>
          <w:sz w:val="22"/>
          <w:szCs w:val="22"/>
          <w:lang w:val="cs-CZ"/>
        </w:rPr>
        <w:t xml:space="preserve">Objednatel není povinen převzít dílo, které vykazuje vady a nedodělky, kromě výjimky uvedené </w:t>
      </w:r>
      <w:r w:rsidRPr="00264963">
        <w:rPr>
          <w:sz w:val="22"/>
          <w:szCs w:val="22"/>
          <w:lang w:val="cs-CZ"/>
        </w:rPr>
        <w:t>v § 2628 občanského zákoníku</w:t>
      </w:r>
      <w:r w:rsidRPr="00264963">
        <w:rPr>
          <w:bCs/>
          <w:sz w:val="22"/>
          <w:szCs w:val="22"/>
          <w:lang w:val="cs-CZ"/>
        </w:rPr>
        <w:t xml:space="preserve">. </w:t>
      </w:r>
      <w:r w:rsidRPr="00264963">
        <w:rPr>
          <w:sz w:val="22"/>
          <w:szCs w:val="22"/>
          <w:lang w:val="cs-CZ"/>
        </w:rPr>
        <w:t xml:space="preserve"> Zhotovitel je oprávněn přizvat k předání a převzetí díla své poddodavatele. Má-li Objednatel povinnost převzít dílo, převezme dokončené dílo s výhradami, nebo bez výhrad. V protokolu bude obsaženo jednoznačné prohlášení Objednatele, zda dílo </w:t>
      </w:r>
      <w:r w:rsidRPr="00264963">
        <w:rPr>
          <w:sz w:val="22"/>
          <w:szCs w:val="22"/>
          <w:lang w:val="cs-CZ"/>
        </w:rPr>
        <w:lastRenderedPageBreak/>
        <w:t>přejímá či nikoli a soupis příloh. Prohlášení Objednatele o tom, že dílo přejímá, nezbavuje Zhotovitele odpovědnosti za vady zjištěné prohlídkou díla dle článku XV. odst. 7 Smlouvy. Předávací protokol bude vyhotoven ve třech stejnopisech, z nichž jeden obdrží Zhotovitel a dva Objednatel. Každý stejnopis bude podepsán oběma stranami a má právní sílu originálu.</w:t>
      </w:r>
    </w:p>
    <w:p w14:paraId="5BEC606A" w14:textId="5040D480" w:rsidR="0014162E" w:rsidRPr="00264963" w:rsidRDefault="0002767D" w:rsidP="0014162E">
      <w:pPr>
        <w:pStyle w:val="Nadpis2"/>
        <w:spacing w:line="240" w:lineRule="auto"/>
        <w:rPr>
          <w:b/>
          <w:i/>
          <w:sz w:val="22"/>
          <w:szCs w:val="22"/>
          <w:u w:val="single"/>
          <w:lang w:val="cs-CZ"/>
        </w:rPr>
      </w:pPr>
      <w:r w:rsidRPr="00264963">
        <w:rPr>
          <w:sz w:val="22"/>
          <w:szCs w:val="22"/>
          <w:lang w:val="cs-CZ"/>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r w:rsidRPr="00264963">
        <w:rPr>
          <w:b/>
          <w:sz w:val="22"/>
          <w:szCs w:val="22"/>
          <w:lang w:val="cs-CZ"/>
        </w:rPr>
        <w:t>Zhotovitel doloží Objednateli před zahájením přejímacího řízení</w:t>
      </w:r>
      <w:r w:rsidRPr="00264963">
        <w:rPr>
          <w:sz w:val="22"/>
          <w:szCs w:val="22"/>
          <w:lang w:val="cs-CZ"/>
        </w:rPr>
        <w:t xml:space="preserve"> dokumentaci skutečného provedení, stavební deník,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Dokumentaci „skutečného provedení díla“ je povinen Zhotovitel předat ve třech vyhotoveních Objednateli při předání díla. V případě, že nedojde k předložení a předání Objednateli shora uvedených dokladů nejpozději při přejímacím řízení</w:t>
      </w:r>
      <w:r w:rsidR="00BE6634">
        <w:rPr>
          <w:sz w:val="22"/>
          <w:szCs w:val="22"/>
          <w:lang w:val="cs-CZ"/>
        </w:rPr>
        <w:t xml:space="preserve"> a nebude vydáno kolaudační rozhodnutí, </w:t>
      </w:r>
      <w:r w:rsidRPr="00264963">
        <w:rPr>
          <w:sz w:val="22"/>
          <w:szCs w:val="22"/>
          <w:lang w:val="cs-CZ"/>
        </w:rPr>
        <w:t>nepovažuje se dílo za řádně ukončené.</w:t>
      </w:r>
    </w:p>
    <w:p w14:paraId="163BA065" w14:textId="77777777" w:rsidR="0014162E" w:rsidRPr="00264963" w:rsidRDefault="0002767D" w:rsidP="00DB30DC">
      <w:pPr>
        <w:pStyle w:val="Nadpis2"/>
        <w:spacing w:line="240" w:lineRule="auto"/>
        <w:rPr>
          <w:sz w:val="22"/>
          <w:szCs w:val="22"/>
          <w:lang w:val="cs-CZ"/>
        </w:rPr>
      </w:pPr>
      <w:r w:rsidRPr="00264963">
        <w:rPr>
          <w:sz w:val="22"/>
          <w:szCs w:val="22"/>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08850D06" w14:textId="77777777" w:rsidR="0014162E" w:rsidRPr="00264963" w:rsidRDefault="0002767D" w:rsidP="0014162E">
      <w:pPr>
        <w:pStyle w:val="Nadpis2"/>
        <w:spacing w:line="240" w:lineRule="auto"/>
        <w:rPr>
          <w:sz w:val="22"/>
          <w:szCs w:val="22"/>
          <w:lang w:val="cs-CZ"/>
        </w:rPr>
      </w:pPr>
      <w:r w:rsidRPr="00264963">
        <w:rPr>
          <w:sz w:val="22"/>
          <w:szCs w:val="22"/>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14:paraId="735159D9" w14:textId="77777777" w:rsidR="0014162E" w:rsidRPr="00264963" w:rsidRDefault="00BD443D" w:rsidP="0014162E">
      <w:pPr>
        <w:pStyle w:val="Nadpis2"/>
        <w:spacing w:line="240" w:lineRule="auto"/>
        <w:rPr>
          <w:sz w:val="22"/>
          <w:szCs w:val="22"/>
          <w:lang w:val="cs-CZ"/>
        </w:rPr>
      </w:pPr>
      <w:r w:rsidRPr="00264963">
        <w:rPr>
          <w:sz w:val="22"/>
          <w:szCs w:val="22"/>
          <w:lang w:val="cs-CZ"/>
        </w:rPr>
        <w:t>Prohlídku převzatého díla je Objednatel oprávněn provádět a kontrolovat odstranění vad a nedodělků, s nimiž bylo dílo převzato ještě po dobu 30 dnů ode dne převzetí díla. Pokud bude touto prohlídkou zjištěno, že některá vada nebyla v dohodnutém termínu řádně odstraněna, pak tuto skutečnost objednatel oznámí Zhotoviteli s uvedením náhradního termínu pro vypořádání takové vady nebo nedodělku, nebude-li dohodnuto jinak.</w:t>
      </w:r>
    </w:p>
    <w:p w14:paraId="12F0BC4A" w14:textId="77777777" w:rsidR="0014162E" w:rsidRPr="00264963" w:rsidRDefault="0002767D" w:rsidP="0014162E">
      <w:pPr>
        <w:pStyle w:val="Nadpis2"/>
        <w:spacing w:line="240" w:lineRule="auto"/>
        <w:rPr>
          <w:sz w:val="22"/>
          <w:szCs w:val="22"/>
          <w:lang w:val="cs-CZ"/>
        </w:rPr>
      </w:pPr>
      <w:r w:rsidRPr="00264963">
        <w:rPr>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3874306F"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Úrok z prodlení a smluvní pokuta</w:t>
      </w:r>
    </w:p>
    <w:p w14:paraId="5C72EC16" w14:textId="77777777" w:rsidR="00F25B70" w:rsidRPr="00264963" w:rsidRDefault="0002767D" w:rsidP="004242A6">
      <w:pPr>
        <w:pStyle w:val="Nadpis2"/>
        <w:numPr>
          <w:ilvl w:val="1"/>
          <w:numId w:val="14"/>
        </w:numPr>
        <w:spacing w:line="240" w:lineRule="auto"/>
        <w:rPr>
          <w:sz w:val="22"/>
          <w:szCs w:val="22"/>
          <w:lang w:val="cs-CZ"/>
        </w:rPr>
      </w:pPr>
      <w:r w:rsidRPr="00264963">
        <w:rPr>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 </w:t>
      </w:r>
    </w:p>
    <w:p w14:paraId="3FD7F90F" w14:textId="77777777" w:rsidR="0014162E" w:rsidRPr="00264963" w:rsidRDefault="0002767D" w:rsidP="004242A6">
      <w:pPr>
        <w:pStyle w:val="Nadpis2"/>
        <w:numPr>
          <w:ilvl w:val="1"/>
          <w:numId w:val="14"/>
        </w:numPr>
        <w:spacing w:line="240" w:lineRule="auto"/>
        <w:rPr>
          <w:sz w:val="22"/>
          <w:szCs w:val="22"/>
          <w:lang w:val="cs-CZ"/>
        </w:rPr>
      </w:pPr>
      <w:r w:rsidRPr="00264963">
        <w:rPr>
          <w:sz w:val="22"/>
          <w:szCs w:val="22"/>
          <w:lang w:val="cs-CZ"/>
        </w:rPr>
        <w:t>Za prodlení se splněním lhůty sjednané pro provedení (předání a převzetí) řádně dokončeného díla v termínu dle článku V. Smlouvy je Zhotovitel povinen zaplatit Objednateli smluvní pokutu ve výši 0,0</w:t>
      </w:r>
      <w:r w:rsidR="002504A6" w:rsidRPr="00264963">
        <w:rPr>
          <w:sz w:val="22"/>
          <w:szCs w:val="22"/>
          <w:lang w:val="cs-CZ"/>
        </w:rPr>
        <w:t>2</w:t>
      </w:r>
      <w:r w:rsidRPr="00264963">
        <w:rPr>
          <w:sz w:val="22"/>
          <w:szCs w:val="22"/>
          <w:lang w:val="cs-CZ"/>
        </w:rPr>
        <w:t xml:space="preserve">% z ceny díla, a to za každý i započatý den prodlení. </w:t>
      </w:r>
    </w:p>
    <w:p w14:paraId="5B7A91F5" w14:textId="77777777" w:rsidR="0014162E" w:rsidRPr="00264963" w:rsidRDefault="0002767D" w:rsidP="0014162E">
      <w:pPr>
        <w:pStyle w:val="Nadpis2"/>
        <w:spacing w:line="240" w:lineRule="auto"/>
        <w:rPr>
          <w:sz w:val="22"/>
          <w:szCs w:val="22"/>
          <w:lang w:val="cs-CZ"/>
        </w:rPr>
      </w:pPr>
      <w:r w:rsidRPr="00264963">
        <w:rPr>
          <w:sz w:val="22"/>
          <w:szCs w:val="22"/>
          <w:lang w:val="cs-CZ"/>
        </w:rPr>
        <w:lastRenderedPageBreak/>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14:paraId="083E5839" w14:textId="77777777" w:rsidR="0014162E" w:rsidRPr="00264963" w:rsidRDefault="0002767D" w:rsidP="0014162E">
      <w:pPr>
        <w:pStyle w:val="Nadpis2"/>
        <w:spacing w:line="240" w:lineRule="auto"/>
        <w:rPr>
          <w:sz w:val="22"/>
          <w:szCs w:val="22"/>
          <w:lang w:val="cs-CZ"/>
        </w:rPr>
      </w:pPr>
      <w:r w:rsidRPr="00264963">
        <w:rPr>
          <w:sz w:val="22"/>
          <w:szCs w:val="22"/>
          <w:lang w:val="cs-CZ"/>
        </w:rPr>
        <w:t>Pro případ prodlení Zhotovitele se splněním povinnosti odstranit reklamovanou vadu v termínu dle Smlouvy je Zhotovitel povinen uhradit Objednateli smluvní pokutu, kterou strany Smlouvy sjednaly ve výši 1.000,-Kč za každý den a případ prodlení – u každé vady zvlášť.</w:t>
      </w:r>
    </w:p>
    <w:p w14:paraId="5ACB2B9E" w14:textId="77777777" w:rsidR="0014162E" w:rsidRPr="00264963" w:rsidRDefault="0002767D" w:rsidP="0014162E">
      <w:pPr>
        <w:pStyle w:val="Nadpis2"/>
        <w:spacing w:line="240" w:lineRule="auto"/>
        <w:rPr>
          <w:sz w:val="22"/>
          <w:szCs w:val="22"/>
          <w:lang w:val="cs-CZ"/>
        </w:rPr>
      </w:pPr>
      <w:r w:rsidRPr="00264963">
        <w:rPr>
          <w:sz w:val="22"/>
          <w:szCs w:val="22"/>
          <w:lang w:val="cs-CZ"/>
        </w:rPr>
        <w:t>Pro případ prodlení se splněním povinnosti uklidit a vyklidit staveniště a upravit všechny plochy v souladu s projektem tak, jak je sjednáno Smlouvou, je Zhotovitel povinen zaplatit Objednateli smluvní pokutu kterou smluvní strany sjednaly ve výši 1.000,-Kč za každý den prodlení.</w:t>
      </w:r>
    </w:p>
    <w:p w14:paraId="3F552CFB" w14:textId="77777777" w:rsidR="0014162E" w:rsidRPr="00264963" w:rsidRDefault="0002767D" w:rsidP="0014162E">
      <w:pPr>
        <w:pStyle w:val="Nadpis2"/>
        <w:spacing w:line="240" w:lineRule="auto"/>
        <w:rPr>
          <w:sz w:val="22"/>
          <w:szCs w:val="22"/>
          <w:lang w:val="cs-CZ"/>
        </w:rPr>
      </w:pPr>
      <w:r w:rsidRPr="00264963">
        <w:rPr>
          <w:sz w:val="22"/>
          <w:szCs w:val="22"/>
          <w:lang w:val="cs-CZ"/>
        </w:rPr>
        <w:t>Pro případ prodlení Objednatele se splněním povinnosti uhradit daňový doklad v rozsahu, v jakém dle Smlouvy vznikl Zhotoviteli nárok na jeho úhradu, nebo poskytnout jiné peněžité plnění sjednaly strany Smlouvy úrok z prodlení ve výši 0,02 % za každý den prodlení z částky, s jejímž zaplacením bude Objednatel v prodlení.</w:t>
      </w:r>
    </w:p>
    <w:p w14:paraId="41AB7831" w14:textId="53DC4DB2" w:rsidR="0014162E" w:rsidRPr="00264963" w:rsidRDefault="0002767D" w:rsidP="0014162E">
      <w:pPr>
        <w:pStyle w:val="Nadpis2"/>
        <w:spacing w:line="240" w:lineRule="auto"/>
        <w:rPr>
          <w:sz w:val="22"/>
          <w:szCs w:val="22"/>
          <w:lang w:val="cs-CZ"/>
        </w:rPr>
      </w:pPr>
      <w:r w:rsidRPr="00264963">
        <w:rPr>
          <w:sz w:val="22"/>
          <w:szCs w:val="22"/>
          <w:lang w:val="cs-CZ"/>
        </w:rPr>
        <w:t>Pro případ, že Zhotovitel poruší předpisy BOZP, PO a OŽP</w:t>
      </w:r>
      <w:r w:rsidR="00457BEB" w:rsidRPr="00264963">
        <w:rPr>
          <w:sz w:val="22"/>
          <w:szCs w:val="22"/>
          <w:lang w:val="cs-CZ"/>
        </w:rPr>
        <w:t>,</w:t>
      </w:r>
      <w:r w:rsidRPr="00264963">
        <w:rPr>
          <w:sz w:val="22"/>
          <w:szCs w:val="22"/>
          <w:lang w:val="cs-CZ"/>
        </w:rPr>
        <w:t xml:space="preserve"> je Zhotovitel povinen zaplatit smluvní pokutu, kterou smluvní strany sjednaly ve výši </w:t>
      </w:r>
      <w:r w:rsidR="001168E8">
        <w:rPr>
          <w:sz w:val="22"/>
          <w:szCs w:val="22"/>
          <w:lang w:val="cs-CZ"/>
        </w:rPr>
        <w:t>5</w:t>
      </w:r>
      <w:r w:rsidRPr="00264963">
        <w:rPr>
          <w:sz w:val="22"/>
          <w:szCs w:val="22"/>
          <w:lang w:val="cs-CZ"/>
        </w:rPr>
        <w:t>.000,- Kč za každý jednotlivý případ porušení.</w:t>
      </w:r>
    </w:p>
    <w:p w14:paraId="6A2ED5ED" w14:textId="77777777" w:rsidR="0014162E" w:rsidRPr="00264963" w:rsidRDefault="0002767D" w:rsidP="0014162E">
      <w:pPr>
        <w:pStyle w:val="Nadpis2"/>
        <w:spacing w:line="240" w:lineRule="auto"/>
        <w:rPr>
          <w:sz w:val="22"/>
          <w:szCs w:val="22"/>
          <w:lang w:val="cs-CZ"/>
        </w:rPr>
      </w:pPr>
      <w:r w:rsidRPr="00264963">
        <w:rPr>
          <w:sz w:val="22"/>
          <w:szCs w:val="22"/>
          <w:lang w:val="cs-CZ"/>
        </w:rPr>
        <w:t>Pro případ nedodržení termínů k odstranění nedostatků dle zjištěné kontroly koordinátorem BOZP bude Zhotovitel povinen zaplatit smluvní pokutu, kterou smluvní strany sjednaly ve výši 1.000,- Kč za každý i započatý den prodlení – za každý případ zvlášť.</w:t>
      </w:r>
    </w:p>
    <w:p w14:paraId="21D1D50B" w14:textId="459D7936" w:rsidR="0014162E" w:rsidRPr="00264963" w:rsidRDefault="0002767D" w:rsidP="0014162E">
      <w:pPr>
        <w:pStyle w:val="Nadpis2"/>
        <w:spacing w:line="240" w:lineRule="auto"/>
        <w:rPr>
          <w:sz w:val="22"/>
          <w:szCs w:val="22"/>
          <w:lang w:val="cs-CZ"/>
        </w:rPr>
      </w:pPr>
      <w:r w:rsidRPr="00264963">
        <w:rPr>
          <w:sz w:val="22"/>
          <w:szCs w:val="22"/>
          <w:lang w:val="cs-CZ"/>
        </w:rPr>
        <w:t xml:space="preserve">Pokud bude Zhotovitel v prodlení se zahájením plnění, zaplatí Objednateli smluvní pokutu ve výši </w:t>
      </w:r>
      <w:r w:rsidR="001168E8">
        <w:rPr>
          <w:bCs/>
          <w:sz w:val="22"/>
          <w:szCs w:val="22"/>
          <w:lang w:val="cs-CZ"/>
        </w:rPr>
        <w:t>5</w:t>
      </w:r>
      <w:r w:rsidRPr="00264963">
        <w:rPr>
          <w:bCs/>
          <w:sz w:val="22"/>
          <w:szCs w:val="22"/>
          <w:lang w:val="cs-CZ"/>
        </w:rPr>
        <w:t>.000</w:t>
      </w:r>
      <w:r w:rsidR="00F42CB0" w:rsidRPr="00264963">
        <w:rPr>
          <w:bCs/>
          <w:sz w:val="22"/>
          <w:szCs w:val="22"/>
          <w:lang w:val="cs-CZ"/>
        </w:rPr>
        <w:t>,-</w:t>
      </w:r>
      <w:r w:rsidRPr="00264963">
        <w:rPr>
          <w:bCs/>
          <w:sz w:val="22"/>
          <w:szCs w:val="22"/>
          <w:lang w:val="cs-CZ"/>
        </w:rPr>
        <w:t xml:space="preserve"> Kč za každý i započatý den prodlení.</w:t>
      </w:r>
    </w:p>
    <w:p w14:paraId="09E6C8B6" w14:textId="77777777" w:rsidR="003F2BEF" w:rsidRPr="00264963" w:rsidRDefault="0002767D" w:rsidP="003F2BEF">
      <w:pPr>
        <w:pStyle w:val="Nadpis2"/>
        <w:spacing w:line="240" w:lineRule="auto"/>
        <w:rPr>
          <w:bCs/>
          <w:sz w:val="22"/>
          <w:szCs w:val="22"/>
          <w:lang w:val="cs-CZ"/>
        </w:rPr>
      </w:pPr>
      <w:r w:rsidRPr="00264963">
        <w:rPr>
          <w:sz w:val="22"/>
          <w:szCs w:val="22"/>
          <w:lang w:val="cs-CZ"/>
        </w:rPr>
        <w:t xml:space="preserve">Pokud bude Zhotovitel v prodlení se </w:t>
      </w:r>
      <w:r w:rsidRPr="00264963">
        <w:rPr>
          <w:bCs/>
          <w:sz w:val="22"/>
          <w:szCs w:val="22"/>
          <w:lang w:val="cs-CZ"/>
        </w:rPr>
        <w:t>zahájením odstraňování nedodělků či vad díla</w:t>
      </w:r>
      <w:r w:rsidRPr="00264963">
        <w:rPr>
          <w:sz w:val="22"/>
          <w:szCs w:val="22"/>
          <w:lang w:val="cs-CZ"/>
        </w:rPr>
        <w:t xml:space="preserve">, zaplatí Objednateli smluvní pokutu </w:t>
      </w:r>
      <w:r w:rsidR="003F2BEF" w:rsidRPr="00264963">
        <w:rPr>
          <w:bCs/>
          <w:sz w:val="22"/>
          <w:szCs w:val="22"/>
          <w:lang w:val="cs-CZ"/>
        </w:rPr>
        <w:t>1</w:t>
      </w:r>
      <w:r w:rsidRPr="00264963">
        <w:rPr>
          <w:bCs/>
          <w:sz w:val="22"/>
          <w:szCs w:val="22"/>
          <w:lang w:val="cs-CZ"/>
        </w:rPr>
        <w:t>.000</w:t>
      </w:r>
      <w:r w:rsidR="00F42CB0" w:rsidRPr="00264963">
        <w:rPr>
          <w:bCs/>
          <w:sz w:val="22"/>
          <w:szCs w:val="22"/>
          <w:lang w:val="cs-CZ"/>
        </w:rPr>
        <w:t>,-</w:t>
      </w:r>
      <w:r w:rsidRPr="00264963">
        <w:rPr>
          <w:bCs/>
          <w:sz w:val="22"/>
          <w:szCs w:val="22"/>
          <w:lang w:val="cs-CZ"/>
        </w:rPr>
        <w:t xml:space="preserve"> Kč</w:t>
      </w:r>
      <w:r w:rsidRPr="00264963">
        <w:rPr>
          <w:sz w:val="22"/>
          <w:szCs w:val="22"/>
          <w:lang w:val="cs-CZ"/>
        </w:rPr>
        <w:t xml:space="preserve"> za každý nedodělek či vadu a každý i započatý den prodlení. Toto ustanovení </w:t>
      </w:r>
      <w:r w:rsidRPr="00264963">
        <w:rPr>
          <w:bCs/>
          <w:sz w:val="22"/>
          <w:szCs w:val="22"/>
          <w:lang w:val="cs-CZ"/>
        </w:rPr>
        <w:t>platí rovněž při odstraňování vad v rámci záruky</w:t>
      </w:r>
      <w:r w:rsidRPr="00264963">
        <w:rPr>
          <w:sz w:val="22"/>
          <w:szCs w:val="22"/>
          <w:lang w:val="cs-CZ"/>
        </w:rPr>
        <w:t>.</w:t>
      </w:r>
    </w:p>
    <w:p w14:paraId="75AEAD0E" w14:textId="77777777" w:rsidR="0014162E" w:rsidRDefault="0002767D" w:rsidP="0014162E">
      <w:pPr>
        <w:pStyle w:val="Nadpis2"/>
        <w:spacing w:line="240" w:lineRule="auto"/>
        <w:rPr>
          <w:sz w:val="22"/>
          <w:szCs w:val="22"/>
          <w:lang w:val="cs-CZ"/>
        </w:rPr>
      </w:pPr>
      <w:r w:rsidRPr="00264963">
        <w:rPr>
          <w:sz w:val="22"/>
          <w:szCs w:val="22"/>
          <w:lang w:val="cs-CZ"/>
        </w:rPr>
        <w:t>Smluvní pokuta je splatná do 30 dní od data, kdy byla povinné straně doručena písemná výzva k </w:t>
      </w:r>
      <w:r w:rsidRPr="0098012C">
        <w:rPr>
          <w:sz w:val="22"/>
          <w:szCs w:val="22"/>
          <w:lang w:val="cs-CZ"/>
        </w:rPr>
        <w:t>jejímu zaplacení ze strany oprávněné strany, a to na účet oprávněné strany uvedený v písemné výzvě.</w:t>
      </w:r>
    </w:p>
    <w:p w14:paraId="5C3DC969" w14:textId="77777777" w:rsidR="0098012C" w:rsidRPr="0098012C" w:rsidRDefault="0098012C" w:rsidP="0098012C">
      <w:pPr>
        <w:pStyle w:val="Nadpis2"/>
        <w:rPr>
          <w:sz w:val="22"/>
          <w:szCs w:val="22"/>
          <w:lang w:val="cs-CZ"/>
        </w:rPr>
      </w:pPr>
      <w:r w:rsidRPr="0098012C">
        <w:rPr>
          <w:sz w:val="22"/>
          <w:szCs w:val="22"/>
          <w:lang w:val="cs-CZ"/>
        </w:rPr>
        <w:t>Smluvní pokuty a způsobené škody je Objednatel oprávněn započítat proti jakékoliv pohledávce Zhotovitele nebo pohledávkám, které bude Objednatel povinen uhradit v budoucnu. Uplatnění nákladů, škod a smluvních pokut nevylučuje odpovědnost Zhotovitele za realizované dílo.</w:t>
      </w:r>
    </w:p>
    <w:p w14:paraId="4931E21A" w14:textId="460EAC78" w:rsidR="00E51706" w:rsidRPr="0098012C" w:rsidRDefault="00E51706" w:rsidP="0098012C">
      <w:pPr>
        <w:pStyle w:val="Nadpis2"/>
        <w:rPr>
          <w:sz w:val="22"/>
          <w:szCs w:val="22"/>
          <w:lang w:val="cs-CZ"/>
        </w:rPr>
      </w:pPr>
      <w:r w:rsidRPr="0098012C">
        <w:rPr>
          <w:sz w:val="22"/>
          <w:szCs w:val="22"/>
          <w:lang w:val="cs-CZ"/>
        </w:rPr>
        <w:t>Další smluvní pokuty mohou být ujednány v dalších ustanoveních Smlouvy.</w:t>
      </w:r>
    </w:p>
    <w:p w14:paraId="19BBEE91"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Odstoupení od Smlouvy</w:t>
      </w:r>
    </w:p>
    <w:p w14:paraId="59BBF276" w14:textId="77777777" w:rsidR="00F25B70" w:rsidRPr="00264963" w:rsidRDefault="0002767D" w:rsidP="004242A6">
      <w:pPr>
        <w:pStyle w:val="Nadpis2"/>
        <w:numPr>
          <w:ilvl w:val="1"/>
          <w:numId w:val="15"/>
        </w:numPr>
        <w:spacing w:line="240" w:lineRule="auto"/>
        <w:rPr>
          <w:sz w:val="22"/>
          <w:szCs w:val="22"/>
          <w:lang w:val="cs-CZ"/>
        </w:rPr>
      </w:pPr>
      <w:r w:rsidRPr="00264963">
        <w:rPr>
          <w:b/>
          <w:sz w:val="22"/>
          <w:szCs w:val="22"/>
          <w:lang w:val="cs-CZ"/>
        </w:rPr>
        <w:t>Smluvní strany se dohodly, že mohou od Smlouvy odstoupit v případech, kdy to stanoví zákon (především občanský zákoník) nebo Smlouva.</w:t>
      </w:r>
      <w:r w:rsidRPr="00264963">
        <w:rPr>
          <w:sz w:val="22"/>
          <w:szCs w:val="22"/>
          <w:lang w:val="cs-CZ"/>
        </w:rPr>
        <w:t xml:space="preserve"> Odstoupení od Smlouvy musí být provedeno </w:t>
      </w:r>
      <w:r w:rsidRPr="00264963">
        <w:rPr>
          <w:b/>
          <w:sz w:val="22"/>
          <w:szCs w:val="22"/>
          <w:lang w:val="cs-CZ"/>
        </w:rPr>
        <w:t>písemnou formou</w:t>
      </w:r>
      <w:r w:rsidRPr="00264963">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w:t>
      </w:r>
      <w:r w:rsidR="00597828" w:rsidRPr="00264963">
        <w:rPr>
          <w:sz w:val="22"/>
          <w:szCs w:val="22"/>
          <w:lang w:val="cs-CZ"/>
        </w:rPr>
        <w:t>zejména nároku</w:t>
      </w:r>
      <w:r w:rsidRPr="00264963">
        <w:rPr>
          <w:sz w:val="22"/>
          <w:szCs w:val="22"/>
          <w:lang w:val="cs-CZ"/>
        </w:rPr>
        <w:t xml:space="preserve"> na náhradu škody vzniklé porušením Smlouvy, ujednaných smluvních pokut za porušení povinností vyplývajících ze Smlouvy, smluvních ustanovení týkajících se volby práva, řešení </w:t>
      </w:r>
      <w:r w:rsidRPr="00264963">
        <w:rPr>
          <w:sz w:val="22"/>
          <w:szCs w:val="22"/>
          <w:lang w:val="cs-CZ"/>
        </w:rPr>
        <w:lastRenderedPageBreak/>
        <w:t xml:space="preserve">sporů mezi smluvními stranami a jiných ustanovení, které podle projevené vůle stran nebo vzhledem ke své povaze mají trvat i po ukončení Smlouvy. </w:t>
      </w:r>
    </w:p>
    <w:p w14:paraId="1A518524" w14:textId="77777777" w:rsidR="00F25B70" w:rsidRPr="00264963" w:rsidRDefault="0002767D" w:rsidP="00C23526">
      <w:pPr>
        <w:pStyle w:val="Nadpis2"/>
        <w:spacing w:line="240" w:lineRule="auto"/>
        <w:rPr>
          <w:sz w:val="22"/>
          <w:szCs w:val="22"/>
          <w:lang w:val="cs-CZ"/>
        </w:rPr>
      </w:pPr>
      <w:r w:rsidRPr="00264963">
        <w:rPr>
          <w:sz w:val="22"/>
          <w:szCs w:val="22"/>
          <w:lang w:val="cs-CZ"/>
        </w:rPr>
        <w:t>Od Smlouvy lze odstoupit především z důvodu porušení Smlouvy podstatným způsobem druhou smluvní stranou. Smluvní strany Smlouvy se dohodly, že podstatným porušením Smlouvy se rozumí zejména:</w:t>
      </w:r>
    </w:p>
    <w:p w14:paraId="446D7B9D"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se Zhotovitel dostane do prodlení s prováděním díla ve vztahu k</w:t>
      </w:r>
      <w:r w:rsidR="00793173" w:rsidRPr="00264963">
        <w:rPr>
          <w:sz w:val="22"/>
          <w:szCs w:val="22"/>
          <w:lang w:val="cs-CZ"/>
        </w:rPr>
        <w:t> </w:t>
      </w:r>
      <w:r w:rsidR="00597828" w:rsidRPr="00264963">
        <w:rPr>
          <w:sz w:val="22"/>
          <w:szCs w:val="22"/>
          <w:lang w:val="cs-CZ"/>
        </w:rPr>
        <w:t>termínu provádění</w:t>
      </w:r>
      <w:r w:rsidRPr="00264963">
        <w:rPr>
          <w:sz w:val="22"/>
          <w:szCs w:val="22"/>
          <w:lang w:val="cs-CZ"/>
        </w:rPr>
        <w:t xml:space="preserve"> díla dle článku V. Smlouvy, které bude delší než čtrnáct kalendářních dnů, a/nebo</w:t>
      </w:r>
    </w:p>
    <w:p w14:paraId="372BFF17"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2DE5F304"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jestliže Zhotovitel řádně a včas neprokáže trvání platné a účinné pojistné smlouvy dle článku XIX. Smlouvy či jinak poruší ustanovení článku XIX. Smlouvy, a/nebo</w:t>
      </w:r>
    </w:p>
    <w:p w14:paraId="69A8BC3D"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vstoupil do likvidace; a/nebo</w:t>
      </w:r>
    </w:p>
    <w:p w14:paraId="094A5D8F"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uzavřel smlouvu o prodeji či nájmu podniku či jeho části, na základě které převedl, resp. pronajal, svůj podnik či tu jeho část, jejíž součástí jsou i práva a závazky z právního vztahu dle Smlouvy na třetí osobu; a/nebo</w:t>
      </w:r>
    </w:p>
    <w:p w14:paraId="04F3F1EC"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Zhotovitel porušil některou ze svých povinností uvedených v článku XII. Smlouvy; a/nebo</w:t>
      </w:r>
    </w:p>
    <w:p w14:paraId="1D949C57" w14:textId="77777777" w:rsidR="00F25B70" w:rsidRPr="00264963" w:rsidRDefault="0002767D" w:rsidP="00424185">
      <w:pPr>
        <w:pStyle w:val="Nadpis3"/>
        <w:spacing w:after="120" w:line="240" w:lineRule="auto"/>
        <w:ind w:left="1418" w:hanging="851"/>
        <w:rPr>
          <w:sz w:val="22"/>
          <w:szCs w:val="22"/>
          <w:lang w:val="cs-CZ"/>
        </w:rPr>
      </w:pPr>
      <w:r w:rsidRPr="00264963">
        <w:rPr>
          <w:sz w:val="22"/>
          <w:szCs w:val="22"/>
          <w:lang w:val="cs-CZ"/>
        </w:rPr>
        <w:t xml:space="preserve">Zhotovitel porušil některý ze svých závazků dle článku IX. odst. 2 Smlouvy a/nebo </w:t>
      </w:r>
    </w:p>
    <w:p w14:paraId="693E7285" w14:textId="77777777" w:rsidR="00F25B70" w:rsidRPr="00264963" w:rsidRDefault="0002767D" w:rsidP="00424185">
      <w:pPr>
        <w:pStyle w:val="Nadpis3"/>
        <w:spacing w:line="240" w:lineRule="auto"/>
        <w:ind w:left="1418" w:hanging="851"/>
        <w:rPr>
          <w:sz w:val="22"/>
          <w:szCs w:val="22"/>
          <w:lang w:val="cs-CZ"/>
        </w:rPr>
      </w:pPr>
      <w:r w:rsidRPr="00264963">
        <w:rPr>
          <w:sz w:val="22"/>
          <w:szCs w:val="22"/>
          <w:lang w:val="cs-CZ"/>
        </w:rPr>
        <w:t xml:space="preserve">Zhotovitel přenesl nebo převedl nebo postoupil práva ze smlouvy o dílo na jinou osobu bez písemného souhlasu Objednatele, </w:t>
      </w:r>
    </w:p>
    <w:p w14:paraId="1BBC4C02" w14:textId="77777777" w:rsidR="00F25B70" w:rsidRPr="00264963" w:rsidRDefault="0002767D" w:rsidP="004C33C5">
      <w:pPr>
        <w:pStyle w:val="Styl1"/>
        <w:spacing w:line="240" w:lineRule="auto"/>
        <w:ind w:left="0" w:firstLine="0"/>
        <w:rPr>
          <w:rFonts w:ascii="Cambria" w:hAnsi="Cambria"/>
          <w:sz w:val="22"/>
          <w:szCs w:val="22"/>
          <w:lang w:val="cs-CZ"/>
        </w:rPr>
      </w:pPr>
      <w:r w:rsidRPr="00264963">
        <w:rPr>
          <w:rFonts w:ascii="Cambria" w:hAnsi="Cambria"/>
          <w:sz w:val="22"/>
          <w:szCs w:val="22"/>
          <w:lang w:val="cs-CZ"/>
        </w:rPr>
        <w:t xml:space="preserve">a další porušení označené v textu </w:t>
      </w:r>
      <w:r w:rsidR="00457BEB" w:rsidRPr="00264963">
        <w:rPr>
          <w:rFonts w:ascii="Cambria" w:hAnsi="Cambria"/>
          <w:sz w:val="22"/>
          <w:szCs w:val="22"/>
          <w:lang w:val="cs-CZ"/>
        </w:rPr>
        <w:t>S</w:t>
      </w:r>
      <w:r w:rsidRPr="00264963">
        <w:rPr>
          <w:rFonts w:ascii="Cambria" w:hAnsi="Cambria"/>
          <w:sz w:val="22"/>
          <w:szCs w:val="22"/>
          <w:lang w:val="cs-CZ"/>
        </w:rPr>
        <w:t xml:space="preserve">mlouvy o dílo jako podstatné porušení nebo porušení </w:t>
      </w:r>
      <w:r w:rsidR="00457BEB" w:rsidRPr="00264963">
        <w:rPr>
          <w:rFonts w:ascii="Cambria" w:hAnsi="Cambria"/>
          <w:sz w:val="22"/>
          <w:szCs w:val="22"/>
          <w:lang w:val="cs-CZ"/>
        </w:rPr>
        <w:t>S</w:t>
      </w:r>
      <w:r w:rsidRPr="00264963">
        <w:rPr>
          <w:rFonts w:ascii="Cambria" w:hAnsi="Cambria"/>
          <w:sz w:val="22"/>
          <w:szCs w:val="22"/>
          <w:lang w:val="cs-CZ"/>
        </w:rPr>
        <w:t xml:space="preserve">mlouvy podstatným způsobem (význam je totožný). V dalších případech bude podstatné porušení </w:t>
      </w:r>
      <w:r w:rsidR="00457BEB" w:rsidRPr="00264963">
        <w:rPr>
          <w:rFonts w:ascii="Cambria" w:hAnsi="Cambria"/>
          <w:sz w:val="22"/>
          <w:szCs w:val="22"/>
          <w:lang w:val="cs-CZ"/>
        </w:rPr>
        <w:t>S</w:t>
      </w:r>
      <w:r w:rsidRPr="00264963">
        <w:rPr>
          <w:rFonts w:ascii="Cambria" w:hAnsi="Cambria"/>
          <w:sz w:val="22"/>
          <w:szCs w:val="22"/>
          <w:lang w:val="cs-CZ"/>
        </w:rPr>
        <w:t>mlouvy posuzováno dle § 2002 občanského zákoníku.</w:t>
      </w:r>
    </w:p>
    <w:p w14:paraId="21BCAD96" w14:textId="4964B762" w:rsidR="00F25B70" w:rsidRPr="00264963" w:rsidRDefault="0002767D" w:rsidP="00C23526">
      <w:pPr>
        <w:pStyle w:val="Nadpis2"/>
        <w:spacing w:line="240" w:lineRule="auto"/>
        <w:rPr>
          <w:sz w:val="22"/>
          <w:szCs w:val="22"/>
          <w:lang w:val="cs-CZ"/>
        </w:rPr>
      </w:pPr>
      <w:r w:rsidRPr="00264963">
        <w:rPr>
          <w:sz w:val="22"/>
          <w:szCs w:val="22"/>
          <w:lang w:val="cs-CZ"/>
        </w:rPr>
        <w:t xml:space="preserve">V případě odstoupení od </w:t>
      </w:r>
      <w:r w:rsidR="00457BEB" w:rsidRPr="00264963">
        <w:rPr>
          <w:sz w:val="22"/>
          <w:szCs w:val="22"/>
          <w:lang w:val="cs-CZ"/>
        </w:rPr>
        <w:t>S</w:t>
      </w:r>
      <w:r w:rsidRPr="00264963">
        <w:rPr>
          <w:sz w:val="22"/>
          <w:szCs w:val="22"/>
          <w:lang w:val="cs-CZ"/>
        </w:rPr>
        <w:t xml:space="preserve">mlouvy zůstává dosud provedené dílo ve vlastnictví Objednatele a Zhotoviteli náleží pouze část ceny, odpovídající této části díla dle plateb díla dojednaných ve smlouvě o dílo. </w:t>
      </w:r>
      <w:r w:rsidRPr="00264963">
        <w:rPr>
          <w:b/>
          <w:sz w:val="22"/>
          <w:szCs w:val="22"/>
          <w:lang w:val="cs-CZ"/>
        </w:rPr>
        <w:t>Zhotovitel je povinen předat dosud provedené dílo a veškerou související dokumentaci</w:t>
      </w:r>
      <w:r w:rsidRPr="00264963">
        <w:rPr>
          <w:sz w:val="22"/>
          <w:szCs w:val="22"/>
          <w:lang w:val="cs-CZ"/>
        </w:rPr>
        <w:t xml:space="preserve"> (viz analogicky dokumentace, která se předává při předání díla v případě jeho ukončení) </w:t>
      </w:r>
      <w:r w:rsidRPr="00264963">
        <w:rPr>
          <w:b/>
          <w:sz w:val="22"/>
          <w:szCs w:val="22"/>
          <w:lang w:val="cs-CZ"/>
        </w:rPr>
        <w:t xml:space="preserve">Objednateli do 5 </w:t>
      </w:r>
      <w:r w:rsidR="0098012C">
        <w:rPr>
          <w:b/>
          <w:sz w:val="22"/>
          <w:szCs w:val="22"/>
          <w:lang w:val="cs-CZ"/>
        </w:rPr>
        <w:t xml:space="preserve">pracovních </w:t>
      </w:r>
      <w:r w:rsidRPr="00264963">
        <w:rPr>
          <w:b/>
          <w:sz w:val="22"/>
          <w:szCs w:val="22"/>
          <w:lang w:val="cs-CZ"/>
        </w:rPr>
        <w:t>dnů po účinnosti odstoupení</w:t>
      </w:r>
      <w:r w:rsidRPr="00264963">
        <w:rPr>
          <w:sz w:val="22"/>
          <w:szCs w:val="22"/>
          <w:lang w:val="cs-CZ"/>
        </w:rPr>
        <w:t xml:space="preserve">, včetně písemného upozornění na opatření nutná k předejití škodám, které by mohly vzniknout v důsledku předčasného ukončení </w:t>
      </w:r>
      <w:r w:rsidR="00457BEB" w:rsidRPr="00264963">
        <w:rPr>
          <w:sz w:val="22"/>
          <w:szCs w:val="22"/>
          <w:lang w:val="cs-CZ"/>
        </w:rPr>
        <w:t>S</w:t>
      </w:r>
      <w:r w:rsidRPr="00264963">
        <w:rPr>
          <w:sz w:val="22"/>
          <w:szCs w:val="22"/>
          <w:lang w:val="cs-CZ"/>
        </w:rPr>
        <w:t xml:space="preserve">mlouvy, a v této lhůtě rovněž splnit všechny další povinnosti dle </w:t>
      </w:r>
      <w:r w:rsidR="00457BEB" w:rsidRPr="00264963">
        <w:rPr>
          <w:sz w:val="22"/>
          <w:szCs w:val="22"/>
          <w:lang w:val="cs-CZ"/>
        </w:rPr>
        <w:t>S</w:t>
      </w:r>
      <w:r w:rsidRPr="00264963">
        <w:rPr>
          <w:sz w:val="22"/>
          <w:szCs w:val="22"/>
          <w:lang w:val="cs-CZ"/>
        </w:rPr>
        <w:t>mlouvy o dílo (především viz dále v tomto bodě).</w:t>
      </w:r>
    </w:p>
    <w:p w14:paraId="5E5C2A8F" w14:textId="77777777" w:rsidR="00F25B70" w:rsidRPr="00264963" w:rsidRDefault="0002767D" w:rsidP="00C23526">
      <w:pPr>
        <w:pStyle w:val="Nadpis2"/>
        <w:spacing w:line="240" w:lineRule="auto"/>
        <w:rPr>
          <w:sz w:val="22"/>
          <w:szCs w:val="22"/>
          <w:lang w:val="cs-CZ"/>
        </w:rPr>
      </w:pPr>
      <w:r w:rsidRPr="00264963">
        <w:rPr>
          <w:sz w:val="22"/>
          <w:szCs w:val="22"/>
          <w:lang w:val="cs-CZ"/>
        </w:rPr>
        <w:t xml:space="preserve">Odstoupením od </w:t>
      </w:r>
      <w:r w:rsidR="00457BEB" w:rsidRPr="00264963">
        <w:rPr>
          <w:sz w:val="22"/>
          <w:szCs w:val="22"/>
          <w:lang w:val="cs-CZ"/>
        </w:rPr>
        <w:t>S</w:t>
      </w:r>
      <w:r w:rsidRPr="00264963">
        <w:rPr>
          <w:sz w:val="22"/>
          <w:szCs w:val="22"/>
          <w:lang w:val="cs-CZ"/>
        </w:rPr>
        <w:t xml:space="preserve">mlouvy o dílo (bez ohledu na skutečnost, která ze smluvních stran od smlouvy o dílo odstoupila) nezaniká právo Objednatele vyúčtovat Zhotoviteli všechny smluvní pokuty sjednané ve </w:t>
      </w:r>
      <w:r w:rsidR="00457BEB" w:rsidRPr="00264963">
        <w:rPr>
          <w:sz w:val="22"/>
          <w:szCs w:val="22"/>
          <w:lang w:val="cs-CZ"/>
        </w:rPr>
        <w:t>S</w:t>
      </w:r>
      <w:r w:rsidRPr="00264963">
        <w:rPr>
          <w:sz w:val="22"/>
          <w:szCs w:val="22"/>
          <w:lang w:val="cs-CZ"/>
        </w:rPr>
        <w:t>mlouvě o dílo.</w:t>
      </w:r>
    </w:p>
    <w:p w14:paraId="10D98C57" w14:textId="77777777" w:rsidR="00F25B70" w:rsidRPr="00264963" w:rsidRDefault="0002767D" w:rsidP="00C23526">
      <w:pPr>
        <w:pStyle w:val="Nadpis2"/>
        <w:spacing w:line="240" w:lineRule="auto"/>
        <w:rPr>
          <w:snapToGrid w:val="0"/>
          <w:sz w:val="22"/>
          <w:szCs w:val="22"/>
          <w:lang w:val="cs-CZ"/>
        </w:rPr>
      </w:pPr>
      <w:r w:rsidRPr="00264963">
        <w:rPr>
          <w:snapToGrid w:val="0"/>
          <w:sz w:val="22"/>
          <w:szCs w:val="22"/>
          <w:lang w:val="cs-CZ"/>
        </w:rPr>
        <w:t xml:space="preserve">Smluvní strana, která důvodné odstoupení od smlouvy zapříčinila, je povinna uhradit druhé smluvní straně veškeré náklady jí vzniklé z důvodů odstoupení od </w:t>
      </w:r>
      <w:r w:rsidR="00457BEB" w:rsidRPr="00264963">
        <w:rPr>
          <w:snapToGrid w:val="0"/>
          <w:sz w:val="22"/>
          <w:szCs w:val="22"/>
          <w:lang w:val="cs-CZ"/>
        </w:rPr>
        <w:t>S</w:t>
      </w:r>
      <w:r w:rsidRPr="00264963">
        <w:rPr>
          <w:snapToGrid w:val="0"/>
          <w:sz w:val="22"/>
          <w:szCs w:val="22"/>
          <w:lang w:val="cs-CZ"/>
        </w:rPr>
        <w:t>mlouvy.</w:t>
      </w:r>
    </w:p>
    <w:p w14:paraId="04E997A9" w14:textId="77777777" w:rsidR="00F25B70" w:rsidRPr="00264963" w:rsidRDefault="0002767D" w:rsidP="00C23526">
      <w:pPr>
        <w:pStyle w:val="Nadpis2"/>
        <w:spacing w:line="240" w:lineRule="auto"/>
        <w:rPr>
          <w:sz w:val="22"/>
          <w:szCs w:val="22"/>
          <w:lang w:val="cs-CZ"/>
        </w:rPr>
      </w:pPr>
      <w:r w:rsidRPr="00264963">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106BEEC3" w14:textId="77777777" w:rsidR="00F25B70" w:rsidRPr="00264963" w:rsidRDefault="0002767D" w:rsidP="00424185">
      <w:pPr>
        <w:pStyle w:val="Nadpis3"/>
        <w:spacing w:line="240" w:lineRule="auto"/>
        <w:ind w:left="709" w:hanging="283"/>
        <w:rPr>
          <w:sz w:val="22"/>
          <w:szCs w:val="22"/>
          <w:lang w:val="cs-CZ"/>
        </w:rPr>
      </w:pPr>
      <w:r w:rsidRPr="00264963">
        <w:rPr>
          <w:sz w:val="22"/>
          <w:szCs w:val="22"/>
          <w:lang w:val="cs-CZ"/>
        </w:rPr>
        <w:lastRenderedPageBreak/>
        <w:t>částky součtu dílčích plateb ceny za provedení díla dle Smlouvy Objednatelem Zhotoviteli; a</w:t>
      </w:r>
    </w:p>
    <w:p w14:paraId="17B36371" w14:textId="77777777" w:rsidR="00F25B70" w:rsidRPr="00264963" w:rsidRDefault="0002767D" w:rsidP="00424185">
      <w:pPr>
        <w:pStyle w:val="Nadpis3"/>
        <w:spacing w:line="240" w:lineRule="auto"/>
        <w:ind w:left="709" w:hanging="283"/>
        <w:rPr>
          <w:sz w:val="22"/>
          <w:szCs w:val="22"/>
          <w:lang w:val="cs-CZ"/>
        </w:rPr>
      </w:pPr>
      <w:r w:rsidRPr="00264963">
        <w:rPr>
          <w:sz w:val="22"/>
          <w:szCs w:val="22"/>
          <w:lang w:val="cs-CZ"/>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57FAAD28" w14:textId="77777777"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provede soupis všech provedených prací oceněný dle způsobu, kterým je stanovena cena díla.</w:t>
      </w:r>
    </w:p>
    <w:p w14:paraId="46D1BFD5" w14:textId="77777777"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provede finanční vyčíslení provedených prací a zpracuje "dílčí konečnou fakturu".</w:t>
      </w:r>
    </w:p>
    <w:p w14:paraId="77B92238" w14:textId="77777777"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odveze veškerý svůj nezabudovaný materiál, pokud se strany písemně nedohodnou jinak a vyklidí staveniště.</w:t>
      </w:r>
    </w:p>
    <w:p w14:paraId="1462C85D" w14:textId="77777777" w:rsidR="00F25B70" w:rsidRPr="00264963" w:rsidRDefault="0002767D" w:rsidP="004C33C5">
      <w:pPr>
        <w:pStyle w:val="Nadpis3"/>
        <w:numPr>
          <w:ilvl w:val="0"/>
          <w:numId w:val="0"/>
        </w:numPr>
        <w:spacing w:line="240" w:lineRule="auto"/>
        <w:rPr>
          <w:snapToGrid w:val="0"/>
          <w:sz w:val="22"/>
          <w:szCs w:val="22"/>
          <w:lang w:val="cs-CZ"/>
        </w:rPr>
      </w:pPr>
      <w:r w:rsidRPr="00264963">
        <w:rPr>
          <w:snapToGrid w:val="0"/>
          <w:sz w:val="22"/>
          <w:szCs w:val="22"/>
          <w:lang w:val="cs-CZ"/>
        </w:rPr>
        <w:t>Zhotovitel ihned vyzve Objednatele k "dílčímu předání díla" a Objednatel je povinen do tří dnů od obdržení vyzvání zahájit "dílčí přejímací řízení".</w:t>
      </w:r>
    </w:p>
    <w:p w14:paraId="2CAD61BE" w14:textId="77777777" w:rsidR="00F25B70" w:rsidRPr="00264963" w:rsidRDefault="0002767D" w:rsidP="00C23526">
      <w:pPr>
        <w:pStyle w:val="Nadpis2"/>
        <w:spacing w:line="240" w:lineRule="auto"/>
        <w:rPr>
          <w:sz w:val="22"/>
          <w:szCs w:val="22"/>
          <w:lang w:val="cs-CZ"/>
        </w:rPr>
      </w:pPr>
      <w:r w:rsidRPr="00264963">
        <w:rPr>
          <w:sz w:val="22"/>
          <w:szCs w:val="22"/>
          <w:lang w:val="cs-CZ"/>
        </w:rPr>
        <w:t>Smluvní strany jsou si povinny vyplatit shora uvedené částky, včetně případných příslušenství, nejpozději do třiceti dnů ode dne doručení písemné výzvy oprávněné smluvní strany k úhradě.</w:t>
      </w:r>
    </w:p>
    <w:p w14:paraId="128B7438" w14:textId="4113E94D" w:rsidR="00FB6152" w:rsidRPr="00264963" w:rsidRDefault="00057AEE" w:rsidP="00FB6152">
      <w:pPr>
        <w:rPr>
          <w:rFonts w:ascii="Cambria" w:hAnsi="Cambria"/>
          <w:lang w:val="cs-CZ"/>
        </w:rPr>
      </w:pPr>
      <w:r w:rsidRPr="00264963">
        <w:rPr>
          <w:rFonts w:ascii="Cambria" w:hAnsi="Cambria"/>
          <w:b/>
          <w:lang w:val="cs-CZ"/>
        </w:rPr>
        <w:t>9.</w:t>
      </w:r>
      <w:r w:rsidRPr="00264963">
        <w:rPr>
          <w:rFonts w:ascii="Cambria" w:hAnsi="Cambria"/>
          <w:lang w:val="cs-CZ"/>
        </w:rPr>
        <w:t xml:space="preserve">     Pokud by byl Zhotovitel v prodlení se splněním kterékoli jeho povinnosti dle ustanovení tohoto článku, je Objednatel oprávněn v každém takovém případě vyúčtovat Zhotoviteli smluvní pokutu ve výši 100</w:t>
      </w:r>
      <w:r w:rsidR="00B756FC">
        <w:rPr>
          <w:rFonts w:ascii="Cambria" w:hAnsi="Cambria"/>
          <w:lang w:val="cs-CZ"/>
        </w:rPr>
        <w:t>0</w:t>
      </w:r>
      <w:r w:rsidRPr="00264963">
        <w:rPr>
          <w:rFonts w:ascii="Cambria" w:hAnsi="Cambria"/>
          <w:lang w:val="cs-CZ"/>
        </w:rPr>
        <w:t xml:space="preserve"> Kč za každý </w:t>
      </w:r>
      <w:r w:rsidR="00B6124B" w:rsidRPr="00264963">
        <w:rPr>
          <w:rFonts w:ascii="Cambria" w:hAnsi="Cambria"/>
          <w:lang w:val="cs-CZ"/>
        </w:rPr>
        <w:t xml:space="preserve">i započatý </w:t>
      </w:r>
      <w:r w:rsidRPr="00264963">
        <w:rPr>
          <w:rFonts w:ascii="Cambria" w:hAnsi="Cambria"/>
          <w:lang w:val="cs-CZ"/>
        </w:rPr>
        <w:t>den prodlení.</w:t>
      </w:r>
    </w:p>
    <w:p w14:paraId="0AF632AF"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 xml:space="preserve">Nebezpečí škody na věci a přechod vlastnického práva </w:t>
      </w:r>
    </w:p>
    <w:p w14:paraId="220308BE" w14:textId="77777777" w:rsidR="002133CB" w:rsidRPr="00264963" w:rsidRDefault="0002767D" w:rsidP="004242A6">
      <w:pPr>
        <w:pStyle w:val="Nadpis2"/>
        <w:numPr>
          <w:ilvl w:val="1"/>
          <w:numId w:val="16"/>
        </w:numPr>
        <w:spacing w:line="240" w:lineRule="auto"/>
        <w:rPr>
          <w:sz w:val="22"/>
          <w:szCs w:val="22"/>
          <w:lang w:val="cs-CZ"/>
        </w:rPr>
      </w:pPr>
      <w:r w:rsidRPr="00264963">
        <w:rPr>
          <w:sz w:val="22"/>
          <w:szCs w:val="22"/>
          <w:lang w:val="cs-CZ"/>
        </w:rPr>
        <w:t>Zhotovitel nese od doby převzetí staveniště do řádného předání díla Objednateli a řádného odevzdání staveniště Objednateli nebezpečí škody a jiné nebezpečí na:</w:t>
      </w:r>
    </w:p>
    <w:p w14:paraId="69731818" w14:textId="77777777" w:rsidR="002133CB" w:rsidRPr="00264963" w:rsidRDefault="0002767D" w:rsidP="00424185">
      <w:pPr>
        <w:pStyle w:val="Nadpis3"/>
        <w:spacing w:line="240" w:lineRule="auto"/>
        <w:ind w:left="1418" w:hanging="851"/>
        <w:rPr>
          <w:sz w:val="22"/>
          <w:szCs w:val="22"/>
          <w:lang w:val="cs-CZ"/>
        </w:rPr>
      </w:pPr>
      <w:r w:rsidRPr="00264963">
        <w:rPr>
          <w:sz w:val="22"/>
          <w:szCs w:val="22"/>
          <w:lang w:val="cs-CZ"/>
        </w:rPr>
        <w:t>díle a všech jeho zhotovovaných, obnovovaných, upravovaných a dalších částech, a</w:t>
      </w:r>
    </w:p>
    <w:p w14:paraId="7F703DF6" w14:textId="77777777" w:rsidR="002133CB" w:rsidRPr="00264963" w:rsidRDefault="0002767D" w:rsidP="00424185">
      <w:pPr>
        <w:pStyle w:val="Nadpis3"/>
        <w:spacing w:line="240" w:lineRule="auto"/>
        <w:ind w:left="1418" w:hanging="851"/>
        <w:rPr>
          <w:sz w:val="22"/>
          <w:szCs w:val="22"/>
          <w:lang w:val="cs-CZ"/>
        </w:rPr>
      </w:pPr>
      <w:r w:rsidRPr="00264963">
        <w:rPr>
          <w:sz w:val="22"/>
          <w:szCs w:val="22"/>
          <w:lang w:val="cs-CZ"/>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10060021" w14:textId="77777777" w:rsidR="002133CB" w:rsidRPr="00264963" w:rsidRDefault="0002767D" w:rsidP="002133CB">
      <w:pPr>
        <w:pStyle w:val="Nadpis2"/>
        <w:spacing w:line="240" w:lineRule="auto"/>
        <w:rPr>
          <w:sz w:val="22"/>
          <w:szCs w:val="22"/>
          <w:lang w:val="cs-CZ"/>
        </w:rPr>
      </w:pPr>
      <w:r w:rsidRPr="00264963">
        <w:rPr>
          <w:sz w:val="22"/>
          <w:szCs w:val="22"/>
          <w:lang w:val="cs-CZ"/>
        </w:rPr>
        <w:t xml:space="preserve">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w:t>
      </w:r>
      <w:r w:rsidR="00F42CB0" w:rsidRPr="00264963">
        <w:rPr>
          <w:sz w:val="22"/>
          <w:szCs w:val="22"/>
          <w:lang w:val="cs-CZ"/>
        </w:rPr>
        <w:t>díla, a kterými</w:t>
      </w:r>
      <w:r w:rsidRPr="00264963">
        <w:rPr>
          <w:sz w:val="22"/>
          <w:szCs w:val="22"/>
          <w:lang w:val="cs-CZ"/>
        </w:rPr>
        <w:t xml:space="preserve"> jsou zejména:</w:t>
      </w:r>
    </w:p>
    <w:p w14:paraId="513FABE8" w14:textId="77777777" w:rsidR="002133CB" w:rsidRPr="00264963" w:rsidRDefault="0002767D" w:rsidP="00424185">
      <w:pPr>
        <w:pStyle w:val="Nadpis3"/>
        <w:spacing w:after="120" w:line="240" w:lineRule="auto"/>
        <w:ind w:left="1418" w:hanging="851"/>
        <w:rPr>
          <w:sz w:val="22"/>
          <w:szCs w:val="22"/>
          <w:lang w:val="cs-CZ"/>
        </w:rPr>
      </w:pPr>
      <w:r w:rsidRPr="00264963">
        <w:rPr>
          <w:sz w:val="22"/>
          <w:szCs w:val="22"/>
          <w:lang w:val="cs-CZ"/>
        </w:rPr>
        <w:t>zařízení staveniště provozního, výrobního či sociálního charakteru; a/nebo</w:t>
      </w:r>
    </w:p>
    <w:p w14:paraId="12B2CCC9" w14:textId="77777777" w:rsidR="002133CB" w:rsidRPr="00264963" w:rsidRDefault="0002767D" w:rsidP="00424185">
      <w:pPr>
        <w:pStyle w:val="Nadpis3"/>
        <w:spacing w:after="120" w:line="240" w:lineRule="auto"/>
        <w:ind w:left="1418" w:hanging="851"/>
        <w:rPr>
          <w:sz w:val="22"/>
          <w:szCs w:val="22"/>
          <w:lang w:val="cs-CZ"/>
        </w:rPr>
      </w:pPr>
      <w:r w:rsidRPr="00264963">
        <w:rPr>
          <w:sz w:val="22"/>
          <w:szCs w:val="22"/>
          <w:lang w:val="cs-CZ"/>
        </w:rPr>
        <w:t>pomocné stavební konstrukce všeho druhu nutné či použité k provedení díla či jeho části (např. podpěrné konstrukce, lešení); a/nebo</w:t>
      </w:r>
    </w:p>
    <w:p w14:paraId="7066E4E7" w14:textId="77777777" w:rsidR="002133CB" w:rsidRPr="00264963" w:rsidRDefault="0002767D" w:rsidP="00424185">
      <w:pPr>
        <w:pStyle w:val="Nadpis3"/>
        <w:spacing w:line="240" w:lineRule="auto"/>
        <w:ind w:left="1418" w:hanging="851"/>
        <w:rPr>
          <w:sz w:val="22"/>
          <w:szCs w:val="22"/>
          <w:lang w:val="cs-CZ"/>
        </w:rPr>
      </w:pPr>
      <w:r w:rsidRPr="00264963">
        <w:rPr>
          <w:sz w:val="22"/>
          <w:szCs w:val="22"/>
          <w:lang w:val="cs-CZ"/>
        </w:rPr>
        <w:t>ostatní provizorní či jiné konstrukce a objekty použité při provádění díla či jeho části.</w:t>
      </w:r>
    </w:p>
    <w:p w14:paraId="3668605D" w14:textId="77777777" w:rsidR="002133CB" w:rsidRPr="00264963" w:rsidRDefault="0002767D" w:rsidP="002133CB">
      <w:pPr>
        <w:pStyle w:val="Nadpis2"/>
        <w:spacing w:line="240" w:lineRule="auto"/>
        <w:rPr>
          <w:sz w:val="22"/>
          <w:szCs w:val="22"/>
          <w:lang w:val="cs-CZ"/>
        </w:rPr>
      </w:pPr>
      <w:r w:rsidRPr="00264963">
        <w:rPr>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5D459FBB" w14:textId="77777777" w:rsidR="002133CB" w:rsidRPr="00264963" w:rsidRDefault="0002767D" w:rsidP="00641BF1">
      <w:pPr>
        <w:pStyle w:val="Nadpis2"/>
        <w:widowControl w:val="0"/>
        <w:spacing w:line="240" w:lineRule="auto"/>
        <w:rPr>
          <w:sz w:val="22"/>
          <w:szCs w:val="22"/>
          <w:lang w:val="cs-CZ"/>
        </w:rPr>
      </w:pPr>
      <w:r w:rsidRPr="00264963">
        <w:rPr>
          <w:b/>
          <w:sz w:val="22"/>
          <w:szCs w:val="22"/>
          <w:lang w:val="cs-CZ"/>
        </w:rPr>
        <w:lastRenderedPageBreak/>
        <w:t>Objednatel je od počátku vlastníkem zhotovovaného díla a všech věcí, které Zhotovitel opatřil k provedení díla od okamžiku jejich zabudování do díla.</w:t>
      </w:r>
      <w:r w:rsidRPr="00264963">
        <w:rPr>
          <w:sz w:val="22"/>
          <w:szCs w:val="22"/>
          <w:lang w:val="cs-CZ"/>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w:t>
      </w:r>
      <w:r w:rsidR="003224AE" w:rsidRPr="00264963">
        <w:rPr>
          <w:sz w:val="22"/>
          <w:szCs w:val="22"/>
          <w:lang w:val="cs-CZ"/>
        </w:rPr>
        <w:t xml:space="preserve">. </w:t>
      </w:r>
      <w:r w:rsidRPr="00264963">
        <w:rPr>
          <w:sz w:val="22"/>
          <w:szCs w:val="22"/>
          <w:lang w:val="cs-CZ"/>
        </w:rPr>
        <w:t xml:space="preserve">V případě porušení tohoto ustanovení je Objednatel oprávněn již bez dalšího od Smlouvy odstoupit. </w:t>
      </w:r>
    </w:p>
    <w:p w14:paraId="530DC1DE" w14:textId="77777777" w:rsidR="002133CB" w:rsidRPr="00264963" w:rsidRDefault="0002767D" w:rsidP="002133CB">
      <w:pPr>
        <w:pStyle w:val="Nadpis2"/>
        <w:spacing w:line="240" w:lineRule="auto"/>
        <w:rPr>
          <w:sz w:val="22"/>
          <w:szCs w:val="22"/>
          <w:lang w:val="cs-CZ"/>
        </w:rPr>
      </w:pPr>
      <w:r w:rsidRPr="00264963">
        <w:rPr>
          <w:sz w:val="22"/>
          <w:szCs w:val="22"/>
          <w:lang w:val="cs-CZ"/>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51D341EE"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Pojištění</w:t>
      </w:r>
    </w:p>
    <w:p w14:paraId="309530F6" w14:textId="1E0562FA" w:rsidR="00731E51" w:rsidRDefault="0002767D" w:rsidP="009A4ED4">
      <w:pPr>
        <w:pStyle w:val="Nadpis2"/>
        <w:widowControl w:val="0"/>
        <w:spacing w:line="240" w:lineRule="auto"/>
        <w:rPr>
          <w:sz w:val="22"/>
          <w:szCs w:val="22"/>
          <w:lang w:val="cs-CZ"/>
        </w:rPr>
      </w:pPr>
      <w:r w:rsidRPr="00264963">
        <w:rPr>
          <w:sz w:val="22"/>
          <w:szCs w:val="22"/>
          <w:lang w:val="cs-CZ"/>
        </w:rPr>
        <w:t xml:space="preserve">Zhotovitel je povinen být </w:t>
      </w:r>
      <w:r w:rsidR="00B30A38">
        <w:rPr>
          <w:sz w:val="22"/>
          <w:szCs w:val="22"/>
          <w:lang w:val="cs-CZ"/>
        </w:rPr>
        <w:t xml:space="preserve">po celou dobu provádění plnění </w:t>
      </w:r>
      <w:r w:rsidRPr="00264963">
        <w:rPr>
          <w:sz w:val="22"/>
          <w:szCs w:val="22"/>
          <w:lang w:val="cs-CZ"/>
        </w:rPr>
        <w:t xml:space="preserve">pojištěn; předmětem pojistné smlouvy Zhotovitele je </w:t>
      </w:r>
      <w:r w:rsidRPr="00264963">
        <w:rPr>
          <w:b/>
          <w:sz w:val="22"/>
          <w:szCs w:val="22"/>
          <w:lang w:val="cs-CZ"/>
        </w:rPr>
        <w:t>pojištění proti škodám způsobeným jeho činností včetně možných škod způsobených pracovníky Zhotovitele</w:t>
      </w:r>
      <w:r w:rsidRPr="00264963">
        <w:rPr>
          <w:sz w:val="22"/>
          <w:szCs w:val="22"/>
          <w:lang w:val="cs-CZ"/>
        </w:rPr>
        <w:t xml:space="preserve">. </w:t>
      </w:r>
      <w:r w:rsidR="008E4A91" w:rsidRPr="00264963">
        <w:rPr>
          <w:sz w:val="22"/>
          <w:szCs w:val="22"/>
          <w:lang w:val="cs-CZ"/>
        </w:rPr>
        <w:t xml:space="preserve">Výše pojistné částky pro tento druh pojištění je v minimální výši </w:t>
      </w:r>
      <w:r w:rsidR="004242A6">
        <w:rPr>
          <w:sz w:val="22"/>
          <w:szCs w:val="22"/>
          <w:lang w:val="cs-CZ"/>
        </w:rPr>
        <w:t>20</w:t>
      </w:r>
      <w:r w:rsidR="00B756FC">
        <w:rPr>
          <w:sz w:val="22"/>
          <w:szCs w:val="22"/>
          <w:lang w:val="cs-CZ"/>
        </w:rPr>
        <w:t xml:space="preserve"> milionů Kč (</w:t>
      </w:r>
      <w:r w:rsidR="004242A6">
        <w:rPr>
          <w:sz w:val="22"/>
          <w:szCs w:val="22"/>
          <w:lang w:val="cs-CZ"/>
        </w:rPr>
        <w:t xml:space="preserve">dvacet </w:t>
      </w:r>
      <w:r w:rsidR="00B756FC">
        <w:rPr>
          <w:sz w:val="22"/>
          <w:szCs w:val="22"/>
          <w:lang w:val="cs-CZ"/>
        </w:rPr>
        <w:t>milionů korun českých)</w:t>
      </w:r>
      <w:r w:rsidRPr="00264963">
        <w:rPr>
          <w:sz w:val="22"/>
          <w:szCs w:val="22"/>
          <w:lang w:val="cs-CZ"/>
        </w:rPr>
        <w:t xml:space="preserve"> Vybraný </w:t>
      </w:r>
      <w:r w:rsidR="00E25691" w:rsidRPr="00264963">
        <w:rPr>
          <w:sz w:val="22"/>
          <w:szCs w:val="22"/>
          <w:lang w:val="cs-CZ"/>
        </w:rPr>
        <w:t>Dodavatel</w:t>
      </w:r>
      <w:r w:rsidRPr="00264963">
        <w:rPr>
          <w:sz w:val="22"/>
          <w:szCs w:val="22"/>
          <w:lang w:val="cs-CZ"/>
        </w:rPr>
        <w:t xml:space="preserve"> předloží Zadavateli </w:t>
      </w:r>
      <w:r w:rsidR="00FF027A">
        <w:rPr>
          <w:sz w:val="22"/>
          <w:szCs w:val="22"/>
          <w:lang w:val="cs-CZ"/>
        </w:rPr>
        <w:t xml:space="preserve">před podpisem smlouvy </w:t>
      </w:r>
      <w:r w:rsidRPr="00264963">
        <w:rPr>
          <w:sz w:val="22"/>
          <w:szCs w:val="22"/>
          <w:lang w:val="cs-CZ"/>
        </w:rPr>
        <w:t xml:space="preserve">originál nebo úředně ověřenou kopii pojistné smlouvy. </w:t>
      </w:r>
      <w:r w:rsidR="00597828" w:rsidRPr="00264963">
        <w:rPr>
          <w:sz w:val="22"/>
          <w:szCs w:val="22"/>
          <w:lang w:val="cs-CZ"/>
        </w:rPr>
        <w:t>Dodavatel se</w:t>
      </w:r>
      <w:r w:rsidRPr="00264963">
        <w:rPr>
          <w:sz w:val="22"/>
          <w:szCs w:val="22"/>
          <w:lang w:val="cs-CZ"/>
        </w:rPr>
        <w:t xml:space="preserve"> zavazuje, že bude pojistnou smlouvu udržovat v platnosti po celou dobu provádění díla. Podmínky plnění včetně podílu spoluúčasti stanoví pojistná smlouva. Doklady o pojištění je Zhotovitel povinen na požádání (např. zápisem ve stavebním deníku) kdykoli a ihned předložit Objednateli. Zhotovitel je také povinen zabezpečit </w:t>
      </w:r>
      <w:r w:rsidRPr="00264963">
        <w:rPr>
          <w:b/>
          <w:sz w:val="22"/>
          <w:szCs w:val="22"/>
          <w:lang w:val="cs-CZ"/>
        </w:rPr>
        <w:t>pojištění osob proti úrazu, pojištění poddodavatelů</w:t>
      </w:r>
      <w:r w:rsidRPr="00264963">
        <w:rPr>
          <w:sz w:val="22"/>
          <w:szCs w:val="22"/>
          <w:lang w:val="cs-CZ"/>
        </w:rPr>
        <w:t xml:space="preserve"> v rozsahu jejich dodávky.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w:t>
      </w:r>
    </w:p>
    <w:p w14:paraId="2BC3B273" w14:textId="2E7F536F" w:rsidR="0089142F" w:rsidRPr="004242A6" w:rsidRDefault="0089142F" w:rsidP="004242A6">
      <w:pPr>
        <w:pStyle w:val="Nadpis2"/>
        <w:widowControl w:val="0"/>
        <w:spacing w:line="240" w:lineRule="auto"/>
        <w:rPr>
          <w:sz w:val="22"/>
          <w:szCs w:val="22"/>
          <w:lang w:val="cs-CZ"/>
        </w:rPr>
      </w:pPr>
      <w:r w:rsidRPr="004242A6">
        <w:rPr>
          <w:sz w:val="22"/>
          <w:szCs w:val="22"/>
          <w:lang w:val="cs-CZ"/>
        </w:rPr>
        <w:t xml:space="preserve">Předložení ověřené kopie pojistné smlouvy je podmínkou k uzavření této smlouvy </w:t>
      </w:r>
    </w:p>
    <w:p w14:paraId="66841D9D" w14:textId="77777777" w:rsidR="00425061" w:rsidRPr="00264963" w:rsidRDefault="0002767D" w:rsidP="00425061">
      <w:pPr>
        <w:pStyle w:val="Nadpis2"/>
        <w:widowControl w:val="0"/>
        <w:spacing w:line="240" w:lineRule="auto"/>
        <w:rPr>
          <w:sz w:val="22"/>
          <w:szCs w:val="22"/>
          <w:lang w:val="cs-CZ"/>
        </w:rPr>
      </w:pPr>
      <w:r w:rsidRPr="00264963">
        <w:rPr>
          <w:sz w:val="22"/>
          <w:szCs w:val="22"/>
          <w:lang w:val="cs-CZ"/>
        </w:rPr>
        <w:t>Zhotovitel se dále zavazuje řádně a včas plnit veškeré závazky z této pojistné smlouvy a udržovat pojištění dle ustanovení tohoto článku Smlouvy po celou dobu plnění díla a trvání záruky za dílo. V případě zániku pojistné smlouvy uzavře Zhotovitel nejpozději do sedmi dnů pojistnou smlouvu alespoň ve stejném rozsahu a tuto předloží v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r w:rsidR="003224AE" w:rsidRPr="00264963">
        <w:rPr>
          <w:sz w:val="22"/>
          <w:szCs w:val="22"/>
          <w:lang w:val="cs-CZ"/>
        </w:rPr>
        <w:t>.</w:t>
      </w:r>
    </w:p>
    <w:p w14:paraId="7570FE7A" w14:textId="77777777" w:rsidR="00DB3182" w:rsidRPr="00264963" w:rsidRDefault="0002767D" w:rsidP="00DB3182">
      <w:pPr>
        <w:pStyle w:val="Nadpis1"/>
        <w:spacing w:before="360" w:line="240" w:lineRule="auto"/>
        <w:ind w:left="0"/>
        <w:rPr>
          <w:sz w:val="22"/>
          <w:szCs w:val="22"/>
          <w:lang w:val="cs-CZ"/>
        </w:rPr>
      </w:pPr>
      <w:r w:rsidRPr="00264963">
        <w:rPr>
          <w:sz w:val="22"/>
          <w:szCs w:val="22"/>
          <w:lang w:val="cs-CZ"/>
        </w:rPr>
        <w:t>Zajištění závazku za řádné provádění díla</w:t>
      </w:r>
    </w:p>
    <w:p w14:paraId="4711488C" w14:textId="77777777" w:rsidR="0089142F" w:rsidRPr="00AD15CB" w:rsidRDefault="0089142F" w:rsidP="00AD15CB">
      <w:pPr>
        <w:pStyle w:val="Nadpis2"/>
        <w:widowControl w:val="0"/>
        <w:spacing w:line="240" w:lineRule="auto"/>
        <w:rPr>
          <w:sz w:val="22"/>
          <w:szCs w:val="22"/>
          <w:lang w:val="cs-CZ"/>
        </w:rPr>
      </w:pPr>
      <w:r w:rsidRPr="00AD15CB">
        <w:rPr>
          <w:sz w:val="22"/>
          <w:szCs w:val="22"/>
          <w:lang w:val="cs-CZ"/>
        </w:rPr>
        <w:t xml:space="preserve">Zadavatel požaduje od vybraného dodavatele bankovní záruku za řádné provádění díla ve výši 5 % z nabídkové ceny účastníka v Kč bez DPH, přičemž </w:t>
      </w:r>
      <w:bookmarkStart w:id="4" w:name="_GoBack"/>
      <w:r w:rsidRPr="00AD15CB">
        <w:rPr>
          <w:sz w:val="22"/>
          <w:szCs w:val="22"/>
          <w:lang w:val="cs-CZ"/>
        </w:rPr>
        <w:t>záruční</w:t>
      </w:r>
      <w:bookmarkEnd w:id="4"/>
      <w:r w:rsidRPr="00AD15CB">
        <w:rPr>
          <w:sz w:val="22"/>
          <w:szCs w:val="22"/>
          <w:lang w:val="cs-CZ"/>
        </w:rPr>
        <w:t xml:space="preserve"> listina bude předložena při podpisu smlouvy. </w:t>
      </w:r>
    </w:p>
    <w:p w14:paraId="3BEA4DC2" w14:textId="77777777" w:rsidR="00DB3182" w:rsidRPr="00264963" w:rsidRDefault="0002767D" w:rsidP="00DB3182">
      <w:pPr>
        <w:pStyle w:val="Nadpis2"/>
        <w:widowControl w:val="0"/>
        <w:spacing w:line="240" w:lineRule="auto"/>
        <w:rPr>
          <w:sz w:val="22"/>
          <w:szCs w:val="22"/>
          <w:lang w:val="cs-CZ"/>
        </w:rPr>
      </w:pPr>
      <w:r w:rsidRPr="00264963">
        <w:rPr>
          <w:sz w:val="22"/>
          <w:szCs w:val="22"/>
          <w:lang w:val="cs-CZ"/>
        </w:rPr>
        <w:t xml:space="preserve">Právo na plnění z tohoto zajištění je Objednatel oprávněn uplatnit v případech, kdy Zhotovitel neprovádí dílo v souladu s podmínkami uzavřené Smlouvy nebo neuhradí Objednateli způsobenou škodu či smluvní pokutu, k níž je podle Smlouvy povinen. </w:t>
      </w:r>
    </w:p>
    <w:p w14:paraId="28AA22F0" w14:textId="77777777" w:rsidR="00DB3182" w:rsidRPr="00264963" w:rsidRDefault="0002767D" w:rsidP="00DB3182">
      <w:pPr>
        <w:pStyle w:val="Nadpis2"/>
        <w:widowControl w:val="0"/>
        <w:spacing w:line="240" w:lineRule="auto"/>
        <w:rPr>
          <w:sz w:val="22"/>
          <w:szCs w:val="22"/>
          <w:lang w:val="cs-CZ"/>
        </w:rPr>
      </w:pPr>
      <w:r w:rsidRPr="00264963">
        <w:rPr>
          <w:sz w:val="22"/>
          <w:szCs w:val="22"/>
          <w:lang w:val="cs-CZ"/>
        </w:rPr>
        <w:t xml:space="preserve">Vystavení bankovní záruky za dodržení smluvních podmínek, kvality a termínů provedení díla doloží Zhotovitel Objednateli originálem záruční listiny vystavené bankou, která byla zřízena a provozuje činnost podle zákona č. 21/1992 Sb., o bankách, ve znění pozdějších </w:t>
      </w:r>
      <w:r w:rsidRPr="00264963">
        <w:rPr>
          <w:sz w:val="22"/>
          <w:szCs w:val="22"/>
          <w:lang w:val="cs-CZ"/>
        </w:rPr>
        <w:lastRenderedPageBreak/>
        <w:t>předpisů, ve prospěch Objednatele jako oprávněného. Bankovní záruka bude vystavena jako neodvolatelná a bezpodmínečná, přičemž banka se zaváže k plnění bez námitek a na základě první výzvy oprávněného. Právo z bankovní záruky je Objednatel oprávněn uplatnit v případech, že Zhotovitel neprovádí dílo v souladu s podmínkami uzavřené Smlouvy nebo neuhradí Objednateli způsobenou škodu či smluvní pokutu, k níž je podle Smlouvy povinen. Platnost bankovní záruky musí být do dne převzetí díla (po předání a převzetí celého předmětu plnění) plus 30 kalendářních dnů.</w:t>
      </w:r>
    </w:p>
    <w:p w14:paraId="220B28DB" w14:textId="77777777" w:rsidR="00DB3182" w:rsidRPr="00264963" w:rsidRDefault="0002767D" w:rsidP="00DB3182">
      <w:pPr>
        <w:pStyle w:val="Nadpis2"/>
        <w:widowControl w:val="0"/>
        <w:spacing w:line="240" w:lineRule="auto"/>
        <w:rPr>
          <w:sz w:val="22"/>
          <w:szCs w:val="22"/>
          <w:lang w:val="cs-CZ"/>
        </w:rPr>
      </w:pPr>
      <w:r w:rsidRPr="00264963">
        <w:rPr>
          <w:sz w:val="22"/>
          <w:szCs w:val="22"/>
          <w:lang w:val="cs-CZ"/>
        </w:rPr>
        <w:t>Objednatel vrátí Zhotoviteli bankovní záruku za řádné provedení díla nejpozději do patnáctého dne po odstranění všech vad a nedodělků bránících užívání stavby.</w:t>
      </w:r>
    </w:p>
    <w:p w14:paraId="38DB4736"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Vyšší moc</w:t>
      </w:r>
    </w:p>
    <w:p w14:paraId="4F47B3B0" w14:textId="77777777" w:rsidR="00F25B70" w:rsidRPr="00264963" w:rsidRDefault="0002767D" w:rsidP="004242A6">
      <w:pPr>
        <w:pStyle w:val="Nadpis2"/>
        <w:numPr>
          <w:ilvl w:val="1"/>
          <w:numId w:val="17"/>
        </w:numPr>
        <w:spacing w:line="240" w:lineRule="auto"/>
        <w:rPr>
          <w:sz w:val="22"/>
          <w:szCs w:val="22"/>
          <w:lang w:val="cs-CZ"/>
        </w:rPr>
      </w:pPr>
      <w:r w:rsidRPr="00264963">
        <w:rPr>
          <w:sz w:val="22"/>
          <w:szCs w:val="22"/>
          <w:lang w:val="cs-CZ"/>
        </w:rPr>
        <w:t>Za vyšší moc se považují okolnosti mající vliv na dílo, které nejsou závislé na smluvních stranách a které smluvní strany nemohou ovlivnit. Jedná se např. o válku, mobilizaci, povstání a živelné pohromy apod.</w:t>
      </w:r>
    </w:p>
    <w:p w14:paraId="0CC5554F" w14:textId="77777777" w:rsidR="00251723" w:rsidRPr="00264963" w:rsidRDefault="0002767D" w:rsidP="00251723">
      <w:pPr>
        <w:pStyle w:val="Nadpis2"/>
        <w:spacing w:line="240" w:lineRule="auto"/>
        <w:rPr>
          <w:sz w:val="22"/>
          <w:szCs w:val="22"/>
          <w:lang w:val="cs-CZ"/>
        </w:rPr>
      </w:pPr>
      <w:r w:rsidRPr="00264963">
        <w:rPr>
          <w:sz w:val="22"/>
          <w:szCs w:val="22"/>
          <w:lang w:val="cs-CZ"/>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09668088"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Společná ustanovení</w:t>
      </w:r>
    </w:p>
    <w:p w14:paraId="3C5DAA2A" w14:textId="77777777" w:rsidR="00731E51" w:rsidRPr="00264963" w:rsidRDefault="0002767D" w:rsidP="004242A6">
      <w:pPr>
        <w:pStyle w:val="Nadpis2"/>
        <w:numPr>
          <w:ilvl w:val="1"/>
          <w:numId w:val="18"/>
        </w:numPr>
        <w:spacing w:line="240" w:lineRule="auto"/>
        <w:rPr>
          <w:sz w:val="22"/>
          <w:szCs w:val="22"/>
          <w:lang w:val="cs-CZ"/>
        </w:rPr>
      </w:pPr>
      <w:r w:rsidRPr="00264963">
        <w:rPr>
          <w:sz w:val="22"/>
          <w:szCs w:val="22"/>
          <w:lang w:val="cs-CZ"/>
        </w:rPr>
        <w:t>Pokud není v předchozích částech Smlouvy uvedeno něco jiného, vztahují se na ně příslušné články společných ustanovení.</w:t>
      </w:r>
    </w:p>
    <w:p w14:paraId="7055CF0B" w14:textId="77777777" w:rsidR="00731E51" w:rsidRPr="00264963" w:rsidRDefault="0002767D" w:rsidP="00731E51">
      <w:pPr>
        <w:pStyle w:val="Nadpis2"/>
        <w:spacing w:line="240" w:lineRule="auto"/>
        <w:rPr>
          <w:sz w:val="22"/>
          <w:szCs w:val="22"/>
          <w:lang w:val="cs-CZ"/>
        </w:rPr>
      </w:pPr>
      <w:r w:rsidRPr="00264963">
        <w:rPr>
          <w:sz w:val="22"/>
          <w:szCs w:val="22"/>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26F4C545" w14:textId="77777777" w:rsidR="00731E51" w:rsidRPr="00264963" w:rsidRDefault="0002767D" w:rsidP="00731E51">
      <w:pPr>
        <w:pStyle w:val="Nadpis2"/>
        <w:spacing w:line="240" w:lineRule="auto"/>
        <w:rPr>
          <w:sz w:val="22"/>
          <w:szCs w:val="22"/>
          <w:lang w:val="cs-CZ"/>
        </w:rPr>
      </w:pPr>
      <w:r w:rsidRPr="00264963">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1740ADAD" w14:textId="5AB894CA" w:rsidR="00731E51" w:rsidRPr="00264963" w:rsidRDefault="0002767D" w:rsidP="00731E51">
      <w:pPr>
        <w:pStyle w:val="Nadpis2"/>
        <w:spacing w:line="240" w:lineRule="auto"/>
        <w:rPr>
          <w:sz w:val="22"/>
          <w:szCs w:val="22"/>
          <w:lang w:val="cs-CZ"/>
        </w:rPr>
      </w:pPr>
      <w:r w:rsidRPr="00264963">
        <w:rPr>
          <w:b/>
          <w:sz w:val="22"/>
          <w:szCs w:val="22"/>
          <w:lang w:val="cs-CZ"/>
        </w:rPr>
        <w:t xml:space="preserve">Přílohy </w:t>
      </w:r>
      <w:r w:rsidRPr="00264963">
        <w:rPr>
          <w:sz w:val="22"/>
          <w:szCs w:val="22"/>
          <w:lang w:val="cs-CZ"/>
        </w:rPr>
        <w:t xml:space="preserve">uvedené v textu Smlouvy a sumarizované v závěrečných ustanoveních Smlouvy tvoří </w:t>
      </w:r>
      <w:r w:rsidRPr="00264963">
        <w:rPr>
          <w:b/>
          <w:sz w:val="22"/>
          <w:szCs w:val="22"/>
          <w:lang w:val="cs-CZ"/>
        </w:rPr>
        <w:t>nedílnou součást Smlouvy</w:t>
      </w:r>
      <w:r w:rsidRPr="00264963">
        <w:rPr>
          <w:sz w:val="22"/>
          <w:szCs w:val="22"/>
          <w:lang w:val="cs-CZ"/>
        </w:rPr>
        <w:t xml:space="preserve"> spolu s nabídkou Zhotovitele podanou v zadávacím řízení </w:t>
      </w:r>
      <w:r w:rsidRPr="00264963">
        <w:rPr>
          <w:b/>
          <w:bCs/>
          <w:sz w:val="22"/>
          <w:szCs w:val="22"/>
          <w:lang w:val="cs-CZ"/>
        </w:rPr>
        <w:t>„</w:t>
      </w:r>
      <w:r w:rsidR="00731A37" w:rsidRPr="00731A37">
        <w:rPr>
          <w:rFonts w:asciiTheme="majorHAnsi" w:hAnsiTheme="majorHAnsi"/>
          <w:b/>
          <w:sz w:val="22"/>
          <w:szCs w:val="22"/>
        </w:rPr>
        <w:t>Bezpečné a bezbariérové chodníky v Mnichovicích – chodník Ondřejovská</w:t>
      </w:r>
      <w:r w:rsidRPr="00264963">
        <w:rPr>
          <w:b/>
          <w:bCs/>
          <w:sz w:val="22"/>
          <w:szCs w:val="22"/>
          <w:lang w:val="cs-CZ"/>
        </w:rPr>
        <w:t xml:space="preserve">“, </w:t>
      </w:r>
      <w:r w:rsidRPr="00264963">
        <w:rPr>
          <w:sz w:val="22"/>
          <w:szCs w:val="22"/>
          <w:lang w:val="cs-CZ"/>
        </w:rPr>
        <w:t>kterou je Zhotovitel vázán stejně jako smlouvou.</w:t>
      </w:r>
    </w:p>
    <w:p w14:paraId="275395DF" w14:textId="77777777" w:rsidR="00731E51" w:rsidRPr="00264963" w:rsidRDefault="0002767D" w:rsidP="00731E51">
      <w:pPr>
        <w:pStyle w:val="Nadpis2"/>
        <w:spacing w:line="240" w:lineRule="auto"/>
        <w:rPr>
          <w:sz w:val="22"/>
          <w:szCs w:val="22"/>
          <w:lang w:val="cs-CZ"/>
        </w:rPr>
      </w:pPr>
      <w:r w:rsidRPr="00264963">
        <w:rPr>
          <w:sz w:val="22"/>
          <w:szCs w:val="22"/>
          <w:lang w:val="cs-CZ"/>
        </w:rPr>
        <w:t xml:space="preserve">Případné spory vzniklé ze Smlouvy budou řešeny podle platné právní úpravy dle českého práva věcně a místně příslušnými orgány České republiky, a to v českém jazyce. </w:t>
      </w:r>
      <w:r w:rsidRPr="00264963">
        <w:rPr>
          <w:snapToGrid w:val="0"/>
          <w:sz w:val="22"/>
          <w:szCs w:val="22"/>
          <w:lang w:val="cs-CZ"/>
        </w:rPr>
        <w:t>Bude-li smlouva o dílo vyhotovena ve více jazycích, budou se smluvní strany řídit verzí v českém jazyce. Komunikace mezi smluvními stranami musí probíhat v českém jazyce. Jakýkoli spor plynoucí ze smlouvy o dílo není možné rozhodovat v rámci rozhodčího řízení.</w:t>
      </w:r>
    </w:p>
    <w:p w14:paraId="4CA9658D" w14:textId="77777777" w:rsidR="00731E51" w:rsidRPr="00264963" w:rsidRDefault="0002767D" w:rsidP="00731E51">
      <w:pPr>
        <w:pStyle w:val="Nadpis2"/>
        <w:spacing w:line="240" w:lineRule="auto"/>
        <w:rPr>
          <w:sz w:val="22"/>
          <w:szCs w:val="22"/>
          <w:lang w:val="cs-CZ"/>
        </w:rPr>
      </w:pPr>
      <w:r w:rsidRPr="00264963">
        <w:rPr>
          <w:snapToGrid w:val="0"/>
          <w:sz w:val="22"/>
          <w:szCs w:val="22"/>
          <w:lang w:val="cs-CZ"/>
        </w:rPr>
        <w:t xml:space="preserve">Není-li konkrétní věc ve </w:t>
      </w:r>
      <w:r w:rsidR="00457BEB" w:rsidRPr="00264963">
        <w:rPr>
          <w:snapToGrid w:val="0"/>
          <w:sz w:val="22"/>
          <w:szCs w:val="22"/>
          <w:lang w:val="cs-CZ"/>
        </w:rPr>
        <w:t>S</w:t>
      </w:r>
      <w:r w:rsidRPr="00264963">
        <w:rPr>
          <w:snapToGrid w:val="0"/>
          <w:sz w:val="22"/>
          <w:szCs w:val="22"/>
          <w:lang w:val="cs-CZ"/>
        </w:rPr>
        <w:t xml:space="preserve">mlouvě o dílo řešena, budou se smluvní strany řídit zveřejněným zadáním veřejné zakázky, která je předmětem této Smlouvy, </w:t>
      </w:r>
      <w:r w:rsidR="00597828" w:rsidRPr="00264963">
        <w:rPr>
          <w:snapToGrid w:val="0"/>
          <w:sz w:val="22"/>
          <w:szCs w:val="22"/>
          <w:lang w:val="cs-CZ"/>
        </w:rPr>
        <w:t>Zadavatelem a</w:t>
      </w:r>
      <w:r w:rsidRPr="00264963">
        <w:rPr>
          <w:snapToGrid w:val="0"/>
          <w:sz w:val="22"/>
          <w:szCs w:val="22"/>
          <w:lang w:val="cs-CZ"/>
        </w:rPr>
        <w:t xml:space="preserve"> související zadávací dokumentací Zadavatele na tuto veřejnou zakázku a nabídkou Zhotovitele na tuto veřejnou zakázku (kdy zveřejněné zadání veřejné zakázky a související zadávací dokumentace jsou přednostní) a </w:t>
      </w:r>
      <w:r w:rsidRPr="00264963">
        <w:rPr>
          <w:b/>
          <w:snapToGrid w:val="0"/>
          <w:sz w:val="22"/>
          <w:szCs w:val="22"/>
          <w:lang w:val="cs-CZ"/>
        </w:rPr>
        <w:t>platnou právní úpravou v ČR</w:t>
      </w:r>
      <w:r w:rsidRPr="00264963">
        <w:rPr>
          <w:snapToGrid w:val="0"/>
          <w:sz w:val="22"/>
          <w:szCs w:val="22"/>
          <w:lang w:val="cs-CZ"/>
        </w:rPr>
        <w:t xml:space="preserve">, především občanským zákoníkem. Smluvní strany se dohodly, že jakékoli obchodní zvyklosti vylučují. </w:t>
      </w:r>
      <w:r w:rsidRPr="00264963">
        <w:rPr>
          <w:bCs/>
          <w:snapToGrid w:val="0"/>
          <w:sz w:val="22"/>
          <w:szCs w:val="22"/>
          <w:lang w:val="cs-CZ"/>
        </w:rPr>
        <w:t xml:space="preserve">Smluvní vztah </w:t>
      </w:r>
      <w:r w:rsidRPr="00264963">
        <w:rPr>
          <w:bCs/>
          <w:snapToGrid w:val="0"/>
          <w:sz w:val="22"/>
          <w:szCs w:val="22"/>
          <w:lang w:val="cs-CZ"/>
        </w:rPr>
        <w:lastRenderedPageBreak/>
        <w:t xml:space="preserve">založený smlouvou o dílo se v plném rozsahu a bez jakýchkoli výjimek řídí českým právním řádem </w:t>
      </w:r>
      <w:r w:rsidRPr="00264963">
        <w:rPr>
          <w:snapToGrid w:val="0"/>
          <w:sz w:val="22"/>
          <w:szCs w:val="22"/>
          <w:lang w:val="cs-CZ"/>
        </w:rPr>
        <w:t xml:space="preserve">(pokud zde půjde o smluvní vztah s mezinárodním prvkem, je tedy rozhodným, zvoleným právem </w:t>
      </w:r>
      <w:r w:rsidRPr="00264963">
        <w:rPr>
          <w:bCs/>
          <w:snapToGrid w:val="0"/>
          <w:sz w:val="22"/>
          <w:szCs w:val="22"/>
          <w:lang w:val="cs-CZ"/>
        </w:rPr>
        <w:t>české právo</w:t>
      </w:r>
      <w:r w:rsidRPr="00264963">
        <w:rPr>
          <w:snapToGrid w:val="0"/>
          <w:sz w:val="22"/>
          <w:szCs w:val="22"/>
          <w:lang w:val="cs-CZ"/>
        </w:rPr>
        <w:t>).</w:t>
      </w:r>
    </w:p>
    <w:p w14:paraId="19A9AE63" w14:textId="77777777" w:rsidR="00731E51" w:rsidRPr="00264963" w:rsidRDefault="0002767D" w:rsidP="00731E51">
      <w:pPr>
        <w:pStyle w:val="Nadpis2"/>
        <w:spacing w:line="240" w:lineRule="auto"/>
        <w:rPr>
          <w:sz w:val="22"/>
          <w:szCs w:val="22"/>
          <w:lang w:val="cs-CZ"/>
        </w:rPr>
      </w:pPr>
      <w:r w:rsidRPr="00264963">
        <w:rPr>
          <w:sz w:val="22"/>
          <w:szCs w:val="22"/>
          <w:lang w:val="cs-CZ"/>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264963">
        <w:rPr>
          <w:sz w:val="22"/>
          <w:szCs w:val="22"/>
          <w:lang w:val="cs-CZ"/>
        </w:rPr>
        <w:t>S</w:t>
      </w:r>
      <w:r w:rsidRPr="00264963">
        <w:rPr>
          <w:sz w:val="22"/>
          <w:szCs w:val="22"/>
          <w:lang w:val="cs-CZ"/>
        </w:rPr>
        <w:t xml:space="preserve">mlouvy. </w:t>
      </w:r>
    </w:p>
    <w:p w14:paraId="1D93CF7A" w14:textId="77777777" w:rsidR="00731E51" w:rsidRPr="00264963" w:rsidRDefault="0002767D" w:rsidP="00731E51">
      <w:pPr>
        <w:pStyle w:val="Nadpis2"/>
        <w:spacing w:line="240" w:lineRule="auto"/>
        <w:rPr>
          <w:b/>
          <w:i/>
          <w:color w:val="FF0000"/>
          <w:sz w:val="22"/>
          <w:szCs w:val="22"/>
          <w:u w:val="single"/>
          <w:lang w:val="cs-CZ"/>
        </w:rPr>
      </w:pPr>
      <w:r w:rsidRPr="00264963">
        <w:rPr>
          <w:sz w:val="22"/>
          <w:szCs w:val="22"/>
          <w:lang w:val="cs-CZ"/>
        </w:rPr>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r w:rsidR="0070507B" w:rsidRPr="00264963">
        <w:rPr>
          <w:b/>
          <w:i/>
          <w:color w:val="FF0000"/>
          <w:sz w:val="22"/>
          <w:szCs w:val="22"/>
          <w:u w:val="single"/>
          <w:lang w:val="cs-CZ"/>
        </w:rPr>
        <w:t>.</w:t>
      </w:r>
    </w:p>
    <w:p w14:paraId="4A8B480C" w14:textId="77777777" w:rsidR="00731E51" w:rsidRPr="00264963" w:rsidRDefault="0002767D" w:rsidP="00731E51">
      <w:pPr>
        <w:pStyle w:val="Nadpis2"/>
        <w:spacing w:line="240" w:lineRule="auto"/>
        <w:rPr>
          <w:sz w:val="22"/>
          <w:szCs w:val="22"/>
          <w:lang w:val="cs-CZ"/>
        </w:rPr>
      </w:pPr>
      <w:r w:rsidRPr="00264963">
        <w:rPr>
          <w:sz w:val="22"/>
          <w:szCs w:val="22"/>
          <w:lang w:val="cs-CZ"/>
        </w:rPr>
        <w:t>Smluvní strany se dohodly, že v případě odstoupení od Smlouvy z důvodu, že Zhotovitel nebyl vyzván k převzetí staveniště nejpozději ve lhůtě do 2 měsíců ode dne uzavření Smlouvy, bude kterákoliv smluvní strana oprávněna od Smlouvy odstoupit, aniž by odstupující strana byla vystavena jakýmkoliv sankcím či nárokům na odškodnění druhé smluvní strany.</w:t>
      </w:r>
    </w:p>
    <w:p w14:paraId="5C57CE32" w14:textId="77777777" w:rsidR="00F25B70" w:rsidRPr="00264963" w:rsidRDefault="0002767D" w:rsidP="00C23526">
      <w:pPr>
        <w:pStyle w:val="Nadpis1"/>
        <w:spacing w:before="360" w:line="240" w:lineRule="auto"/>
        <w:ind w:left="0"/>
        <w:rPr>
          <w:sz w:val="22"/>
          <w:szCs w:val="22"/>
          <w:lang w:val="cs-CZ"/>
        </w:rPr>
      </w:pPr>
      <w:r w:rsidRPr="00264963">
        <w:rPr>
          <w:sz w:val="22"/>
          <w:szCs w:val="22"/>
          <w:lang w:val="cs-CZ"/>
        </w:rPr>
        <w:t>Závěrečná ustanovení</w:t>
      </w:r>
    </w:p>
    <w:p w14:paraId="2F8E4C33" w14:textId="3E9E635F" w:rsidR="00731E51" w:rsidRPr="00264963" w:rsidRDefault="0002767D" w:rsidP="004242A6">
      <w:pPr>
        <w:pStyle w:val="Nadpis2"/>
        <w:numPr>
          <w:ilvl w:val="1"/>
          <w:numId w:val="19"/>
        </w:numPr>
        <w:spacing w:line="240" w:lineRule="auto"/>
        <w:rPr>
          <w:sz w:val="22"/>
          <w:szCs w:val="22"/>
          <w:lang w:val="cs-CZ"/>
        </w:rPr>
      </w:pPr>
      <w:r w:rsidRPr="00264963">
        <w:rPr>
          <w:sz w:val="22"/>
          <w:szCs w:val="22"/>
          <w:lang w:val="cs-CZ"/>
        </w:rPr>
        <w:t>Smlouva nabývá platnosti</w:t>
      </w:r>
      <w:r w:rsidR="003D7B2F">
        <w:rPr>
          <w:sz w:val="22"/>
          <w:szCs w:val="22"/>
          <w:lang w:val="cs-CZ"/>
        </w:rPr>
        <w:t xml:space="preserve"> </w:t>
      </w:r>
      <w:r w:rsidR="009C22B1" w:rsidRPr="00264963">
        <w:rPr>
          <w:sz w:val="22"/>
          <w:szCs w:val="22"/>
          <w:lang w:val="cs-CZ"/>
        </w:rPr>
        <w:t xml:space="preserve">dnem </w:t>
      </w:r>
      <w:r w:rsidRPr="00264963">
        <w:rPr>
          <w:sz w:val="22"/>
          <w:szCs w:val="22"/>
          <w:lang w:val="cs-CZ"/>
        </w:rPr>
        <w:t>podpisu osobami oprávněnými Smlouvu uzavřít</w:t>
      </w:r>
      <w:r w:rsidR="00FF027A">
        <w:rPr>
          <w:sz w:val="22"/>
          <w:szCs w:val="22"/>
          <w:lang w:val="cs-CZ"/>
        </w:rPr>
        <w:t>.</w:t>
      </w:r>
      <w:r w:rsidR="00A97705" w:rsidRPr="003C0596">
        <w:rPr>
          <w:sz w:val="22"/>
          <w:szCs w:val="22"/>
          <w:lang w:val="cs-CZ"/>
        </w:rPr>
        <w:t xml:space="preserve"> </w:t>
      </w:r>
      <w:r w:rsidRPr="00264963">
        <w:rPr>
          <w:sz w:val="22"/>
          <w:szCs w:val="22"/>
          <w:lang w:val="cs-CZ"/>
        </w:rPr>
        <w:t>Stavební práce budou zahájeny až na písemný pokyn Objednatele.</w:t>
      </w:r>
    </w:p>
    <w:p w14:paraId="010E19EC" w14:textId="77777777" w:rsidR="00731E51" w:rsidRPr="00264963" w:rsidRDefault="0050418F" w:rsidP="004242A6">
      <w:pPr>
        <w:pStyle w:val="Nadpis2"/>
        <w:numPr>
          <w:ilvl w:val="1"/>
          <w:numId w:val="19"/>
        </w:numPr>
        <w:spacing w:line="240" w:lineRule="auto"/>
        <w:rPr>
          <w:sz w:val="22"/>
          <w:szCs w:val="22"/>
          <w:lang w:val="cs-CZ"/>
        </w:rPr>
      </w:pPr>
      <w:r>
        <w:rPr>
          <w:sz w:val="22"/>
          <w:szCs w:val="22"/>
          <w:lang w:val="cs-CZ"/>
        </w:rPr>
        <w:t xml:space="preserve">Osoba(y) </w:t>
      </w:r>
      <w:r w:rsidR="0002767D" w:rsidRPr="00264963">
        <w:rPr>
          <w:sz w:val="22"/>
          <w:szCs w:val="22"/>
          <w:lang w:val="cs-CZ"/>
        </w:rPr>
        <w:t>podepisujíc</w:t>
      </w:r>
      <w:r>
        <w:rPr>
          <w:sz w:val="22"/>
          <w:szCs w:val="22"/>
          <w:lang w:val="cs-CZ"/>
        </w:rPr>
        <w:t>í smlouvu o dílo za Zhotovitele</w:t>
      </w:r>
      <w:r w:rsidR="0002767D" w:rsidRPr="00264963">
        <w:rPr>
          <w:sz w:val="22"/>
          <w:szCs w:val="22"/>
          <w:lang w:val="cs-CZ"/>
        </w:rPr>
        <w:t xml:space="preserve"> prohlašuje</w:t>
      </w:r>
      <w:r>
        <w:rPr>
          <w:sz w:val="22"/>
          <w:szCs w:val="22"/>
          <w:lang w:val="cs-CZ"/>
        </w:rPr>
        <w:t>(í)</w:t>
      </w:r>
      <w:r w:rsidR="0002767D" w:rsidRPr="00264963">
        <w:rPr>
          <w:sz w:val="22"/>
          <w:szCs w:val="22"/>
          <w:lang w:val="cs-CZ"/>
        </w:rPr>
        <w:t>, že je (jsou) oprávněna(y) tento smluvní vztah uzavřít a podeps</w:t>
      </w:r>
      <w:r w:rsidR="00264963">
        <w:rPr>
          <w:sz w:val="22"/>
          <w:szCs w:val="22"/>
          <w:lang w:val="cs-CZ"/>
        </w:rPr>
        <w:t xml:space="preserve">at, a že na straně Zhotovitele </w:t>
      </w:r>
      <w:r w:rsidR="0002767D" w:rsidRPr="00264963">
        <w:rPr>
          <w:sz w:val="22"/>
          <w:szCs w:val="22"/>
          <w:lang w:val="cs-CZ"/>
        </w:rPr>
        <w:t>byly splněny všechny předpoklady a podmínky pro platné uzavření této smlouvy o dílo.</w:t>
      </w:r>
    </w:p>
    <w:p w14:paraId="15051A99" w14:textId="77777777" w:rsidR="00731E51" w:rsidRPr="00264963" w:rsidRDefault="0002767D" w:rsidP="00731E51">
      <w:pPr>
        <w:pStyle w:val="Nadpis2"/>
        <w:spacing w:line="240" w:lineRule="auto"/>
        <w:rPr>
          <w:sz w:val="22"/>
          <w:szCs w:val="22"/>
          <w:lang w:val="cs-CZ"/>
        </w:rPr>
      </w:pPr>
      <w:r w:rsidRPr="00264963">
        <w:rPr>
          <w:sz w:val="22"/>
          <w:szCs w:val="22"/>
          <w:lang w:val="cs-CZ"/>
        </w:rPr>
        <w:t>Smluvní strany konstatují, že Smlouva byla vyhotovena ve čtyřech stejnopisech, z nichž Objednatel obdrží dvě vyhotovení a Zhotovitel dvě vyhotovení. Každý stejnopis má právní sílu originálu.</w:t>
      </w:r>
    </w:p>
    <w:p w14:paraId="7FDA2B55" w14:textId="77777777" w:rsidR="00731E51" w:rsidRPr="00264963" w:rsidRDefault="0002767D" w:rsidP="00731E51">
      <w:pPr>
        <w:pStyle w:val="Nadpis2"/>
        <w:spacing w:line="240" w:lineRule="auto"/>
        <w:rPr>
          <w:sz w:val="22"/>
          <w:szCs w:val="22"/>
          <w:lang w:val="cs-CZ"/>
        </w:rPr>
      </w:pPr>
      <w:r w:rsidRPr="00264963">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6FBD59B8" w14:textId="77777777" w:rsidR="00731E51" w:rsidRPr="00264963" w:rsidRDefault="0002767D" w:rsidP="00731E51">
      <w:pPr>
        <w:pStyle w:val="Nadpis2"/>
        <w:spacing w:line="240" w:lineRule="auto"/>
        <w:rPr>
          <w:sz w:val="22"/>
          <w:szCs w:val="22"/>
          <w:lang w:val="cs-CZ"/>
        </w:rPr>
      </w:pPr>
      <w:r w:rsidRPr="00264963">
        <w:rPr>
          <w:sz w:val="22"/>
          <w:szCs w:val="22"/>
          <w:lang w:val="cs-CZ"/>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378631D2" w14:textId="77777777" w:rsidR="00AE77D2" w:rsidRPr="00AE77D2" w:rsidRDefault="0002767D" w:rsidP="00731E51">
      <w:pPr>
        <w:pStyle w:val="Nadpis2"/>
        <w:spacing w:line="240" w:lineRule="auto"/>
        <w:rPr>
          <w:sz w:val="22"/>
          <w:szCs w:val="22"/>
          <w:lang w:val="cs-CZ"/>
        </w:rPr>
      </w:pPr>
      <w:r w:rsidRPr="00AE77D2">
        <w:rPr>
          <w:sz w:val="22"/>
          <w:szCs w:val="22"/>
          <w:lang w:val="cs-CZ"/>
        </w:rPr>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2CF362FB" w14:textId="77777777" w:rsidR="00AE77D2" w:rsidRDefault="00AE77D2" w:rsidP="00627C0D">
      <w:pPr>
        <w:pStyle w:val="Nadpis2"/>
        <w:spacing w:line="240" w:lineRule="auto"/>
        <w:rPr>
          <w:sz w:val="22"/>
          <w:szCs w:val="22"/>
        </w:rPr>
      </w:pPr>
      <w:r w:rsidRPr="00627C0D">
        <w:rPr>
          <w:sz w:val="22"/>
          <w:szCs w:val="22"/>
          <w:lang w:val="cs-CZ"/>
        </w:rPr>
        <w:t xml:space="preserve">Vybraný dodavatel předloží zadavateli ke dni podpisu smlouvy o dílo aktualizovaný časový a finanční harmonogram, který bude vypracován s podrobností min. na realizační měsíce po jednotlivých stavebních objektech. Harmonogram musí respektovat požadavky projektové </w:t>
      </w:r>
      <w:r w:rsidRPr="00627C0D">
        <w:rPr>
          <w:sz w:val="22"/>
          <w:szCs w:val="22"/>
          <w:lang w:val="cs-CZ"/>
        </w:rPr>
        <w:lastRenderedPageBreak/>
        <w:t>dokumentace a dotčených norem vzhledem k prováděným pracím. V časovém harmonogramu musí dodavatel stručně definovat postup realizace zakázky. Při zpracovávání časového harmonogramu dodavatel zohlední klimatické podmínky a příslušné technologické postupy a předpisy.</w:t>
      </w:r>
    </w:p>
    <w:p w14:paraId="459980EA" w14:textId="679D226B" w:rsidR="00AE77D2" w:rsidRPr="00AD15CB" w:rsidRDefault="00AE77D2" w:rsidP="00AD15CB">
      <w:pPr>
        <w:pStyle w:val="Nadpis2"/>
        <w:spacing w:line="240" w:lineRule="auto"/>
      </w:pPr>
      <w:r w:rsidRPr="00627C0D">
        <w:rPr>
          <w:sz w:val="22"/>
          <w:szCs w:val="22"/>
          <w:lang w:val="cs-CZ"/>
        </w:rPr>
        <w:t>Vybraný dodavatel je povinen postupovat tak, aby dodržel veškeré stanovené termíny uvedené v časovém harmonogramu. Jakékoli změny v časovém harmonogramu je možné provést pouze po předchozím písemném souhlasu Zadavatele. Dodavatel je povinen vyzvat TDI ke kontrole dokončení každého uzlového bodu. Nedodržení uzlových bodů bude považováno za porušení povinností vyplývajících ze Smlouvy o dílo.</w:t>
      </w:r>
    </w:p>
    <w:p w14:paraId="6561A670" w14:textId="77777777" w:rsidR="00731E51" w:rsidRPr="00264963" w:rsidRDefault="0002767D" w:rsidP="00731E51">
      <w:pPr>
        <w:pStyle w:val="Nadpis2"/>
        <w:spacing w:line="240" w:lineRule="auto"/>
        <w:rPr>
          <w:sz w:val="22"/>
          <w:szCs w:val="22"/>
          <w:lang w:val="cs-CZ"/>
        </w:rPr>
      </w:pPr>
      <w:r w:rsidRPr="00264963">
        <w:rPr>
          <w:sz w:val="22"/>
          <w:szCs w:val="22"/>
          <w:lang w:val="cs-CZ"/>
        </w:rPr>
        <w:t>Nedílnou součást Smlouvy tvoří jako přílohy Smlouvy:</w:t>
      </w:r>
    </w:p>
    <w:p w14:paraId="6E3B00B5" w14:textId="77777777" w:rsidR="00731E51" w:rsidRPr="00264963" w:rsidRDefault="00731E51" w:rsidP="00731E51">
      <w:pPr>
        <w:spacing w:after="120" w:line="240" w:lineRule="auto"/>
        <w:jc w:val="both"/>
        <w:rPr>
          <w:rFonts w:ascii="Cambria" w:hAnsi="Cambria" w:cs="Cambria"/>
          <w:lang w:val="cs-CZ"/>
        </w:rPr>
      </w:pPr>
      <w:r w:rsidRPr="00264963">
        <w:rPr>
          <w:rFonts w:ascii="Cambria" w:hAnsi="Cambria" w:cs="Cambria"/>
          <w:lang w:val="cs-CZ"/>
        </w:rPr>
        <w:t>Příloha č. 1:</w:t>
      </w:r>
      <w:r w:rsidRPr="00264963">
        <w:rPr>
          <w:rFonts w:ascii="Cambria" w:hAnsi="Cambria" w:cs="Cambria"/>
          <w:lang w:val="cs-CZ"/>
        </w:rPr>
        <w:tab/>
        <w:t>Oceněný soupis stavebních prací, dodávek a služeb s výkazem výměr</w:t>
      </w:r>
    </w:p>
    <w:p w14:paraId="64EBD1C6" w14:textId="321BABD3" w:rsidR="00E25691" w:rsidRPr="00627C0D" w:rsidRDefault="00E25691" w:rsidP="00E25691">
      <w:pPr>
        <w:spacing w:line="240" w:lineRule="auto"/>
        <w:jc w:val="both"/>
        <w:rPr>
          <w:rFonts w:ascii="Cambria" w:hAnsi="Cambria" w:cs="Cambria"/>
          <w:strike/>
          <w:lang w:val="cs-CZ"/>
        </w:rPr>
      </w:pPr>
      <w:r w:rsidRPr="00EB2A76">
        <w:rPr>
          <w:rFonts w:ascii="Cambria" w:hAnsi="Cambria" w:cs="Cambria"/>
          <w:lang w:val="cs-CZ"/>
        </w:rPr>
        <w:t xml:space="preserve">Příloha č. </w:t>
      </w:r>
      <w:r w:rsidR="00FF027A">
        <w:rPr>
          <w:rFonts w:ascii="Cambria" w:hAnsi="Cambria" w:cs="Cambria"/>
          <w:lang w:val="cs-CZ"/>
        </w:rPr>
        <w:t>2</w:t>
      </w:r>
      <w:r w:rsidRPr="00EB2A76">
        <w:rPr>
          <w:rFonts w:ascii="Cambria" w:hAnsi="Cambria" w:cs="Cambria"/>
          <w:lang w:val="cs-CZ"/>
        </w:rPr>
        <w:t>:</w:t>
      </w:r>
      <w:r w:rsidRPr="00EB2A76">
        <w:rPr>
          <w:rFonts w:ascii="Cambria" w:hAnsi="Cambria" w:cs="Cambria"/>
          <w:lang w:val="cs-CZ"/>
        </w:rPr>
        <w:tab/>
        <w:t>Pojistná smlouva</w:t>
      </w:r>
      <w:r w:rsidR="00867473">
        <w:rPr>
          <w:rFonts w:ascii="Cambria" w:hAnsi="Cambria" w:cs="Cambria"/>
          <w:lang w:val="cs-CZ"/>
        </w:rPr>
        <w:t xml:space="preserve"> </w:t>
      </w:r>
    </w:p>
    <w:p w14:paraId="45DB8966" w14:textId="6A9B7A44" w:rsidR="00E25691" w:rsidRPr="00627C0D" w:rsidRDefault="00E25691" w:rsidP="00E25691">
      <w:pPr>
        <w:spacing w:line="240" w:lineRule="auto"/>
        <w:jc w:val="both"/>
        <w:rPr>
          <w:rFonts w:ascii="Cambria" w:hAnsi="Cambria" w:cs="Cambria"/>
          <w:strike/>
          <w:lang w:val="cs-CZ"/>
        </w:rPr>
      </w:pPr>
      <w:r w:rsidRPr="00EB2A76">
        <w:rPr>
          <w:rFonts w:ascii="Cambria" w:hAnsi="Cambria" w:cs="Cambria"/>
          <w:lang w:val="cs-CZ"/>
        </w:rPr>
        <w:t xml:space="preserve">Příloha č. </w:t>
      </w:r>
      <w:r w:rsidR="00FF027A">
        <w:rPr>
          <w:rFonts w:ascii="Cambria" w:hAnsi="Cambria" w:cs="Cambria"/>
          <w:lang w:val="cs-CZ"/>
        </w:rPr>
        <w:t>3</w:t>
      </w:r>
      <w:r w:rsidRPr="00EB2A76">
        <w:rPr>
          <w:rFonts w:ascii="Cambria" w:hAnsi="Cambria" w:cs="Cambria"/>
          <w:lang w:val="cs-CZ"/>
        </w:rPr>
        <w:t>:</w:t>
      </w:r>
      <w:r w:rsidRPr="00EB2A76">
        <w:rPr>
          <w:rFonts w:ascii="Cambria" w:hAnsi="Cambria" w:cs="Cambria"/>
          <w:lang w:val="cs-CZ"/>
        </w:rPr>
        <w:tab/>
      </w:r>
      <w:r w:rsidR="00E803E6" w:rsidRPr="00EB2A76">
        <w:rPr>
          <w:rFonts w:ascii="Cambria" w:hAnsi="Cambria" w:cs="Cambria"/>
          <w:lang w:val="cs-CZ"/>
        </w:rPr>
        <w:t>Záruční listina</w:t>
      </w:r>
      <w:r w:rsidRPr="00EB2A76">
        <w:rPr>
          <w:rFonts w:ascii="Cambria" w:hAnsi="Cambria" w:cs="Cambria"/>
          <w:lang w:val="cs-CZ"/>
        </w:rPr>
        <w:t xml:space="preserve"> za řádné provedení díla</w:t>
      </w:r>
      <w:r w:rsidR="00867473">
        <w:rPr>
          <w:rFonts w:ascii="Cambria" w:hAnsi="Cambria" w:cs="Cambria"/>
          <w:lang w:val="cs-CZ"/>
        </w:rPr>
        <w:t xml:space="preserve"> </w:t>
      </w:r>
    </w:p>
    <w:p w14:paraId="1232DA2F" w14:textId="69AE80E1" w:rsidR="00FF027A" w:rsidRDefault="00FF027A" w:rsidP="00E25691">
      <w:pPr>
        <w:spacing w:line="240" w:lineRule="auto"/>
        <w:jc w:val="both"/>
        <w:rPr>
          <w:rFonts w:ascii="Cambria" w:hAnsi="Cambria" w:cs="Cambria"/>
          <w:lang w:val="cs-CZ"/>
        </w:rPr>
      </w:pPr>
      <w:r>
        <w:rPr>
          <w:rFonts w:ascii="Cambria" w:hAnsi="Cambria" w:cs="Cambria"/>
          <w:lang w:val="cs-CZ"/>
        </w:rPr>
        <w:t xml:space="preserve">Příloha č. 4:  </w:t>
      </w:r>
      <w:r w:rsidR="00627C0D">
        <w:rPr>
          <w:rFonts w:ascii="Cambria" w:hAnsi="Cambria" w:cs="Cambria"/>
          <w:lang w:val="cs-CZ"/>
        </w:rPr>
        <w:tab/>
      </w:r>
      <w:r w:rsidR="003D7B2F">
        <w:rPr>
          <w:rFonts w:ascii="Cambria" w:hAnsi="Cambria" w:cs="Cambria"/>
          <w:lang w:val="cs-CZ"/>
        </w:rPr>
        <w:t>Časový a finanční h</w:t>
      </w:r>
      <w:r>
        <w:rPr>
          <w:rFonts w:ascii="Cambria" w:hAnsi="Cambria" w:cs="Cambria"/>
          <w:lang w:val="cs-CZ"/>
        </w:rPr>
        <w:t>armonogram</w:t>
      </w:r>
    </w:p>
    <w:p w14:paraId="19A60EB9" w14:textId="66933371" w:rsidR="007D296E" w:rsidRDefault="007D296E" w:rsidP="00E25691">
      <w:pPr>
        <w:spacing w:line="240" w:lineRule="auto"/>
        <w:jc w:val="both"/>
        <w:rPr>
          <w:rFonts w:ascii="Cambria" w:hAnsi="Cambria" w:cs="Cambria"/>
          <w:lang w:val="cs-CZ"/>
        </w:rPr>
      </w:pPr>
      <w:r>
        <w:rPr>
          <w:rFonts w:ascii="Cambria" w:hAnsi="Cambria" w:cs="Cambria"/>
          <w:lang w:val="cs-CZ"/>
        </w:rPr>
        <w:t xml:space="preserve">Příloha č. 5 </w:t>
      </w:r>
      <w:r w:rsidR="009F5B99">
        <w:rPr>
          <w:rFonts w:ascii="Cambria" w:hAnsi="Cambria" w:cs="Cambria"/>
          <w:lang w:val="cs-CZ"/>
        </w:rPr>
        <w:t xml:space="preserve"> </w:t>
      </w:r>
      <w:r w:rsidR="00627C0D">
        <w:rPr>
          <w:rFonts w:ascii="Cambria" w:hAnsi="Cambria" w:cs="Cambria"/>
          <w:lang w:val="cs-CZ"/>
        </w:rPr>
        <w:tab/>
      </w:r>
      <w:r>
        <w:rPr>
          <w:rFonts w:ascii="Cambria" w:hAnsi="Cambria" w:cs="Cambria"/>
          <w:lang w:val="cs-CZ"/>
        </w:rPr>
        <w:t xml:space="preserve">Seznam poddodavatelů </w:t>
      </w:r>
    </w:p>
    <w:p w14:paraId="43E90588" w14:textId="77777777" w:rsidR="00FF027A" w:rsidRPr="00264963" w:rsidRDefault="00FF027A" w:rsidP="00E25691">
      <w:pPr>
        <w:spacing w:line="240" w:lineRule="auto"/>
        <w:jc w:val="both"/>
        <w:rPr>
          <w:rFonts w:ascii="Cambria" w:hAnsi="Cambria" w:cs="Cambria"/>
          <w:lang w:val="cs-CZ"/>
        </w:rPr>
      </w:pPr>
    </w:p>
    <w:p w14:paraId="5D85FEAF" w14:textId="77777777" w:rsidR="00425EEA" w:rsidRPr="00264963" w:rsidRDefault="00425EEA" w:rsidP="00F21743">
      <w:pPr>
        <w:pStyle w:val="Nadpis2"/>
        <w:spacing w:line="240" w:lineRule="auto"/>
        <w:rPr>
          <w:sz w:val="22"/>
          <w:szCs w:val="22"/>
          <w:lang w:val="cs-CZ"/>
        </w:rPr>
      </w:pPr>
      <w:r w:rsidRPr="00264963">
        <w:rPr>
          <w:sz w:val="22"/>
          <w:szCs w:val="22"/>
          <w:lang w:val="cs-CZ"/>
        </w:rPr>
        <w:t xml:space="preserve">Pro případ, že tato </w:t>
      </w:r>
      <w:r w:rsidR="000677D9" w:rsidRPr="00264963">
        <w:rPr>
          <w:sz w:val="22"/>
          <w:szCs w:val="22"/>
          <w:lang w:val="cs-CZ"/>
        </w:rPr>
        <w:t>S</w:t>
      </w:r>
      <w:r w:rsidRPr="00264963">
        <w:rPr>
          <w:sz w:val="22"/>
          <w:szCs w:val="22"/>
          <w:lang w:val="cs-CZ"/>
        </w:rPr>
        <w:t xml:space="preserve">mlouva není uzavírána za přítomnosti obou smluvních stran, platí, že </w:t>
      </w:r>
      <w:r w:rsidR="000677D9" w:rsidRPr="00264963">
        <w:rPr>
          <w:sz w:val="22"/>
          <w:szCs w:val="22"/>
          <w:lang w:val="cs-CZ"/>
        </w:rPr>
        <w:t>S</w:t>
      </w:r>
      <w:r w:rsidRPr="00264963">
        <w:rPr>
          <w:sz w:val="22"/>
          <w:szCs w:val="22"/>
          <w:lang w:val="cs-CZ"/>
        </w:rPr>
        <w:t>mlouva nebude uzavřena, pokud ji některý z účastníků podepíše s jakoukoli změnou či odchylkou, byť nepodstatnou, nebo dodatkem, ledaže druhá smluvní strana takovou změnu či odchylku nebo dodatek následně schválí.</w:t>
      </w:r>
    </w:p>
    <w:p w14:paraId="788855F7" w14:textId="77777777" w:rsidR="00264963" w:rsidRPr="00264963" w:rsidRDefault="00264963" w:rsidP="00425EEA">
      <w:pPr>
        <w:spacing w:after="0" w:line="240" w:lineRule="auto"/>
        <w:jc w:val="both"/>
        <w:rPr>
          <w:rFonts w:ascii="Cambria" w:hAnsi="Cambria" w:cs="Arial"/>
          <w:lang w:val="cs-CZ"/>
        </w:rPr>
      </w:pPr>
    </w:p>
    <w:p w14:paraId="2156CF21" w14:textId="77777777" w:rsidR="00E25691" w:rsidRPr="00264963" w:rsidRDefault="00E25691" w:rsidP="00E25691">
      <w:pPr>
        <w:tabs>
          <w:tab w:val="left" w:pos="5387"/>
        </w:tabs>
        <w:jc w:val="both"/>
        <w:rPr>
          <w:rFonts w:ascii="Cambria" w:hAnsi="Cambria" w:cs="Cambria"/>
          <w:lang w:val="cs-CZ"/>
        </w:rPr>
      </w:pPr>
      <w:r w:rsidRPr="00264963">
        <w:rPr>
          <w:rFonts w:ascii="Cambria" w:hAnsi="Cambria" w:cs="Cambria"/>
          <w:lang w:val="cs-CZ"/>
        </w:rPr>
        <w:t>Objednatel</w:t>
      </w:r>
      <w:r w:rsidRPr="00264963">
        <w:rPr>
          <w:rFonts w:ascii="Cambria" w:hAnsi="Cambria" w:cs="Cambria"/>
          <w:lang w:val="cs-CZ"/>
        </w:rPr>
        <w:tab/>
        <w:t>Zhotovitel</w:t>
      </w:r>
    </w:p>
    <w:p w14:paraId="1A54FC22" w14:textId="77777777" w:rsidR="00E25691" w:rsidRPr="00264963" w:rsidRDefault="00E25691" w:rsidP="00E25691">
      <w:pPr>
        <w:tabs>
          <w:tab w:val="left" w:pos="5387"/>
        </w:tabs>
        <w:jc w:val="both"/>
        <w:rPr>
          <w:rFonts w:ascii="Cambria" w:hAnsi="Cambria" w:cs="Cambria"/>
          <w:lang w:val="cs-CZ"/>
        </w:rPr>
      </w:pPr>
      <w:r w:rsidRPr="00264963">
        <w:rPr>
          <w:rFonts w:ascii="Cambria" w:hAnsi="Cambria" w:cs="Cambria"/>
          <w:lang w:val="cs-CZ"/>
        </w:rPr>
        <w:t>V</w:t>
      </w:r>
      <w:r w:rsidR="00113371">
        <w:rPr>
          <w:rFonts w:ascii="Cambria" w:hAnsi="Cambria" w:cs="Cambria"/>
          <w:lang w:val="cs-CZ"/>
        </w:rPr>
        <w:t xml:space="preserve"> </w:t>
      </w:r>
      <w:r w:rsidR="00E84076">
        <w:rPr>
          <w:rFonts w:ascii="Cambria" w:hAnsi="Cambria" w:cs="Cambria"/>
          <w:lang w:val="cs-CZ"/>
        </w:rPr>
        <w:t>Mnichovicích</w:t>
      </w:r>
      <w:r w:rsidRPr="00264963">
        <w:rPr>
          <w:rFonts w:ascii="Cambria" w:hAnsi="Cambria" w:cs="Cambria"/>
          <w:lang w:val="cs-CZ"/>
        </w:rPr>
        <w:t>, dne………………….</w:t>
      </w:r>
      <w:r w:rsidRPr="00264963">
        <w:rPr>
          <w:rFonts w:ascii="Cambria" w:hAnsi="Cambria" w:cs="Cambria"/>
          <w:lang w:val="cs-CZ"/>
        </w:rPr>
        <w:tab/>
        <w:t>V</w:t>
      </w:r>
      <w:bookmarkStart w:id="5" w:name="Text4"/>
      <w:r w:rsidR="007C645F" w:rsidRPr="00264963">
        <w:rPr>
          <w:rFonts w:ascii="Cambria" w:hAnsi="Cambria" w:cs="Cambria"/>
          <w:highlight w:val="yellow"/>
          <w:lang w:val="cs-CZ"/>
        </w:rPr>
        <w:fldChar w:fldCharType="begin">
          <w:ffData>
            <w:name w:val="Text4"/>
            <w:enabled/>
            <w:calcOnExit w:val="0"/>
            <w:textInput/>
          </w:ffData>
        </w:fldChar>
      </w:r>
      <w:r w:rsidRPr="00264963">
        <w:rPr>
          <w:rFonts w:ascii="Cambria" w:hAnsi="Cambria" w:cs="Cambria"/>
          <w:highlight w:val="yellow"/>
          <w:lang w:val="cs-CZ"/>
        </w:rPr>
        <w:instrText xml:space="preserve"> FORMTEXT </w:instrText>
      </w:r>
      <w:r w:rsidR="007C645F" w:rsidRPr="00264963">
        <w:rPr>
          <w:rFonts w:ascii="Cambria" w:hAnsi="Cambria" w:cs="Cambria"/>
          <w:highlight w:val="yellow"/>
          <w:lang w:val="cs-CZ"/>
        </w:rPr>
      </w:r>
      <w:r w:rsidR="007C645F" w:rsidRPr="00264963">
        <w:rPr>
          <w:rFonts w:ascii="Cambria" w:hAnsi="Cambria" w:cs="Cambria"/>
          <w:highlight w:val="yellow"/>
          <w:lang w:val="cs-CZ"/>
        </w:rPr>
        <w:fldChar w:fldCharType="separate"/>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007C645F" w:rsidRPr="00264963">
        <w:rPr>
          <w:rFonts w:ascii="Cambria" w:hAnsi="Cambria" w:cs="Cambria"/>
          <w:highlight w:val="yellow"/>
          <w:lang w:val="cs-CZ"/>
        </w:rPr>
        <w:fldChar w:fldCharType="end"/>
      </w:r>
      <w:bookmarkEnd w:id="5"/>
      <w:r w:rsidR="00113371">
        <w:rPr>
          <w:rFonts w:ascii="Cambria" w:hAnsi="Cambria" w:cs="Cambria"/>
          <w:lang w:val="cs-CZ"/>
        </w:rPr>
        <w:t xml:space="preserve">, </w:t>
      </w:r>
      <w:r w:rsidRPr="00264963">
        <w:rPr>
          <w:rFonts w:ascii="Cambria" w:hAnsi="Cambria" w:cs="Cambria"/>
          <w:lang w:val="cs-CZ"/>
        </w:rPr>
        <w:t>dne</w:t>
      </w:r>
      <w:r w:rsidR="007C645F" w:rsidRPr="00264963">
        <w:rPr>
          <w:rFonts w:ascii="Cambria" w:hAnsi="Cambria" w:cs="Cambria"/>
          <w:highlight w:val="yellow"/>
          <w:lang w:val="cs-CZ"/>
        </w:rPr>
        <w:fldChar w:fldCharType="begin">
          <w:ffData>
            <w:name w:val="Text5"/>
            <w:enabled/>
            <w:calcOnExit w:val="0"/>
            <w:textInput/>
          </w:ffData>
        </w:fldChar>
      </w:r>
      <w:bookmarkStart w:id="6" w:name="Text5"/>
      <w:r w:rsidRPr="00264963">
        <w:rPr>
          <w:rFonts w:ascii="Cambria" w:hAnsi="Cambria" w:cs="Cambria"/>
          <w:highlight w:val="yellow"/>
          <w:lang w:val="cs-CZ"/>
        </w:rPr>
        <w:instrText xml:space="preserve"> FORMTEXT </w:instrText>
      </w:r>
      <w:r w:rsidR="007C645F" w:rsidRPr="00264963">
        <w:rPr>
          <w:rFonts w:ascii="Cambria" w:hAnsi="Cambria" w:cs="Cambria"/>
          <w:highlight w:val="yellow"/>
          <w:lang w:val="cs-CZ"/>
        </w:rPr>
      </w:r>
      <w:r w:rsidR="007C645F" w:rsidRPr="00264963">
        <w:rPr>
          <w:rFonts w:ascii="Cambria" w:hAnsi="Cambria" w:cs="Cambria"/>
          <w:highlight w:val="yellow"/>
          <w:lang w:val="cs-CZ"/>
        </w:rPr>
        <w:fldChar w:fldCharType="separate"/>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Pr="00264963">
        <w:rPr>
          <w:rFonts w:ascii="Cambria" w:hAnsi="Cambria" w:cs="Cambria"/>
          <w:highlight w:val="yellow"/>
          <w:lang w:val="cs-CZ"/>
        </w:rPr>
        <w:t> </w:t>
      </w:r>
      <w:r w:rsidR="007C645F" w:rsidRPr="00264963">
        <w:rPr>
          <w:rFonts w:ascii="Cambria" w:hAnsi="Cambria" w:cs="Cambria"/>
          <w:highlight w:val="yellow"/>
          <w:lang w:val="cs-CZ"/>
        </w:rPr>
        <w:fldChar w:fldCharType="end"/>
      </w:r>
      <w:bookmarkEnd w:id="6"/>
    </w:p>
    <w:p w14:paraId="49596158" w14:textId="77777777" w:rsidR="00E25691" w:rsidRPr="00264963" w:rsidRDefault="00E25691" w:rsidP="00E25691">
      <w:pPr>
        <w:tabs>
          <w:tab w:val="left" w:pos="5812"/>
        </w:tabs>
        <w:jc w:val="both"/>
        <w:rPr>
          <w:rFonts w:ascii="Cambria" w:hAnsi="Cambria" w:cs="Cambria"/>
          <w:lang w:val="cs-CZ"/>
        </w:rPr>
      </w:pPr>
    </w:p>
    <w:p w14:paraId="04F84144" w14:textId="77777777" w:rsidR="00E25691" w:rsidRPr="00264963" w:rsidRDefault="00694B9C" w:rsidP="00E25691">
      <w:pPr>
        <w:tabs>
          <w:tab w:val="left" w:pos="5387"/>
        </w:tabs>
        <w:spacing w:after="0"/>
        <w:jc w:val="both"/>
        <w:rPr>
          <w:rFonts w:ascii="Cambria" w:hAnsi="Cambria" w:cs="Cambria"/>
          <w:lang w:val="cs-CZ"/>
        </w:rPr>
      </w:pPr>
      <w:r>
        <w:rPr>
          <w:rFonts w:ascii="Cambria" w:hAnsi="Cambria" w:cs="Cambria"/>
          <w:lang w:val="cs-CZ"/>
        </w:rPr>
        <w:t>…………………………………………………………</w:t>
      </w:r>
      <w:r w:rsidR="00E25691" w:rsidRPr="00264963">
        <w:rPr>
          <w:rFonts w:ascii="Cambria" w:hAnsi="Cambria" w:cs="Cambria"/>
          <w:lang w:val="cs-CZ"/>
        </w:rPr>
        <w:tab/>
        <w:t>…………………………………………………….</w:t>
      </w:r>
    </w:p>
    <w:p w14:paraId="42EC8E71" w14:textId="77777777" w:rsidR="00E25691" w:rsidRPr="00264963" w:rsidRDefault="00E84076" w:rsidP="00E25691">
      <w:pPr>
        <w:tabs>
          <w:tab w:val="left" w:pos="5387"/>
        </w:tabs>
        <w:spacing w:after="0" w:line="240" w:lineRule="auto"/>
        <w:jc w:val="both"/>
        <w:rPr>
          <w:rFonts w:ascii="Cambria" w:hAnsi="Cambria"/>
          <w:b/>
          <w:bCs/>
          <w:iCs/>
          <w:lang w:val="cs-CZ"/>
        </w:rPr>
      </w:pPr>
      <w:r>
        <w:rPr>
          <w:rFonts w:ascii="Cambria" w:hAnsi="Cambria"/>
          <w:b/>
          <w:bCs/>
          <w:iCs/>
          <w:lang w:val="cs-CZ"/>
        </w:rPr>
        <w:t>Město Mnichovice</w:t>
      </w:r>
      <w:r w:rsidR="005148B5">
        <w:rPr>
          <w:rFonts w:ascii="Cambria" w:hAnsi="Cambria"/>
          <w:b/>
          <w:bCs/>
          <w:iCs/>
          <w:lang w:val="cs-CZ"/>
        </w:rPr>
        <w:tab/>
      </w:r>
      <w:r w:rsidR="005148B5">
        <w:rPr>
          <w:rFonts w:ascii="Cambria" w:hAnsi="Cambria"/>
          <w:b/>
          <w:bCs/>
          <w:iCs/>
          <w:lang w:val="cs-CZ"/>
        </w:rPr>
        <w:tab/>
      </w:r>
      <w:r w:rsidR="005148B5">
        <w:rPr>
          <w:rFonts w:ascii="Cambria" w:hAnsi="Cambria"/>
          <w:b/>
          <w:bCs/>
          <w:iCs/>
          <w:lang w:val="cs-CZ"/>
        </w:rPr>
        <w:tab/>
      </w:r>
      <w:r w:rsidR="005148B5">
        <w:rPr>
          <w:rFonts w:ascii="Cambria" w:hAnsi="Cambria"/>
          <w:b/>
          <w:bCs/>
          <w:iCs/>
          <w:lang w:val="cs-CZ"/>
        </w:rPr>
        <w:tab/>
      </w:r>
      <w:r w:rsidR="007C645F" w:rsidRPr="00264963">
        <w:rPr>
          <w:rFonts w:ascii="Cambria" w:hAnsi="Cambria"/>
          <w:highlight w:val="yellow"/>
          <w:lang w:val="cs-CZ"/>
        </w:rPr>
        <w:fldChar w:fldCharType="begin">
          <w:ffData>
            <w:name w:val="Text6"/>
            <w:enabled/>
            <w:calcOnExit w:val="0"/>
            <w:textInput/>
          </w:ffData>
        </w:fldChar>
      </w:r>
      <w:bookmarkStart w:id="7" w:name="Text6"/>
      <w:r w:rsidR="00E25691" w:rsidRPr="00264963">
        <w:rPr>
          <w:rFonts w:ascii="Cambria" w:hAnsi="Cambria"/>
          <w:highlight w:val="yellow"/>
          <w:lang w:val="cs-CZ"/>
        </w:rPr>
        <w:instrText xml:space="preserve"> FORMTEXT </w:instrText>
      </w:r>
      <w:r w:rsidR="007C645F" w:rsidRPr="00264963">
        <w:rPr>
          <w:rFonts w:ascii="Cambria" w:hAnsi="Cambria"/>
          <w:highlight w:val="yellow"/>
          <w:lang w:val="cs-CZ"/>
        </w:rPr>
      </w:r>
      <w:r w:rsidR="007C645F" w:rsidRPr="00264963">
        <w:rPr>
          <w:rFonts w:ascii="Cambria" w:hAnsi="Cambria"/>
          <w:highlight w:val="yellow"/>
          <w:lang w:val="cs-CZ"/>
        </w:rPr>
        <w:fldChar w:fldCharType="separate"/>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E25691" w:rsidRPr="00264963">
        <w:rPr>
          <w:rFonts w:ascii="Cambria" w:hAnsi="Cambria"/>
          <w:highlight w:val="yellow"/>
          <w:lang w:val="cs-CZ"/>
        </w:rPr>
        <w:t> </w:t>
      </w:r>
      <w:r w:rsidR="007C645F" w:rsidRPr="00264963">
        <w:rPr>
          <w:rFonts w:ascii="Cambria" w:hAnsi="Cambria"/>
          <w:highlight w:val="yellow"/>
          <w:lang w:val="cs-CZ"/>
        </w:rPr>
        <w:fldChar w:fldCharType="end"/>
      </w:r>
      <w:bookmarkEnd w:id="7"/>
    </w:p>
    <w:p w14:paraId="08215C7F" w14:textId="77777777" w:rsidR="003C60C2" w:rsidRPr="00264963" w:rsidRDefault="00E84076" w:rsidP="00F71815">
      <w:pPr>
        <w:tabs>
          <w:tab w:val="left" w:pos="5387"/>
        </w:tabs>
        <w:ind w:left="5385" w:hanging="5385"/>
        <w:jc w:val="both"/>
        <w:rPr>
          <w:rFonts w:ascii="Cambria" w:hAnsi="Cambria" w:cs="Cambria"/>
          <w:lang w:val="cs-CZ"/>
        </w:rPr>
      </w:pPr>
      <w:r w:rsidRPr="00E84076">
        <w:rPr>
          <w:rFonts w:ascii="Cambria" w:hAnsi="Cambria" w:cs="Cambria"/>
          <w:lang w:val="cs-CZ"/>
        </w:rPr>
        <w:t>Mgr. Petra Pecková, starostka</w:t>
      </w:r>
      <w:r w:rsidR="00EC5C1F">
        <w:rPr>
          <w:rFonts w:ascii="Cambria" w:hAnsi="Cambria" w:cs="Cambria"/>
          <w:lang w:val="cs-CZ"/>
        </w:rPr>
        <w:tab/>
      </w:r>
      <w:r w:rsidR="005148B5">
        <w:rPr>
          <w:rFonts w:ascii="Cambria" w:hAnsi="Cambria" w:cs="Cambria"/>
          <w:lang w:val="cs-CZ"/>
        </w:rPr>
        <w:tab/>
      </w:r>
      <w:r w:rsidR="005148B5">
        <w:rPr>
          <w:rFonts w:ascii="Cambria" w:hAnsi="Cambria" w:cs="Cambria"/>
          <w:lang w:val="cs-CZ"/>
        </w:rPr>
        <w:tab/>
      </w:r>
      <w:r w:rsidR="005148B5">
        <w:rPr>
          <w:rFonts w:ascii="Cambria" w:hAnsi="Cambria" w:cs="Cambria"/>
          <w:lang w:val="cs-CZ"/>
        </w:rPr>
        <w:tab/>
      </w:r>
      <w:r w:rsidR="005148B5">
        <w:rPr>
          <w:rFonts w:ascii="Cambria" w:hAnsi="Cambria" w:cs="Cambria"/>
          <w:lang w:val="cs-CZ"/>
        </w:rPr>
        <w:tab/>
      </w:r>
      <w:r w:rsidR="007C645F" w:rsidRPr="00264963">
        <w:rPr>
          <w:rFonts w:ascii="Cambria" w:hAnsi="Cambria" w:cs="Cambria"/>
          <w:highlight w:val="yellow"/>
          <w:lang w:val="cs-CZ"/>
        </w:rPr>
        <w:fldChar w:fldCharType="begin">
          <w:ffData>
            <w:name w:val="Text7"/>
            <w:enabled/>
            <w:calcOnExit w:val="0"/>
            <w:textInput/>
          </w:ffData>
        </w:fldChar>
      </w:r>
      <w:bookmarkStart w:id="8" w:name="Text7"/>
      <w:r w:rsidR="00EC5C1F" w:rsidRPr="00264963">
        <w:rPr>
          <w:rFonts w:ascii="Cambria" w:hAnsi="Cambria" w:cs="Cambria"/>
          <w:highlight w:val="yellow"/>
          <w:lang w:val="cs-CZ"/>
        </w:rPr>
        <w:instrText xml:space="preserve"> FORMTEXT </w:instrText>
      </w:r>
      <w:r w:rsidR="007C645F" w:rsidRPr="00264963">
        <w:rPr>
          <w:rFonts w:ascii="Cambria" w:hAnsi="Cambria" w:cs="Cambria"/>
          <w:highlight w:val="yellow"/>
          <w:lang w:val="cs-CZ"/>
        </w:rPr>
      </w:r>
      <w:r w:rsidR="007C645F" w:rsidRPr="00264963">
        <w:rPr>
          <w:rFonts w:ascii="Cambria" w:hAnsi="Cambria" w:cs="Cambria"/>
          <w:highlight w:val="yellow"/>
          <w:lang w:val="cs-CZ"/>
        </w:rPr>
        <w:fldChar w:fldCharType="separate"/>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EC5C1F" w:rsidRPr="00264963">
        <w:rPr>
          <w:rFonts w:ascii="Cambria" w:hAnsi="Cambria" w:cs="Cambria"/>
          <w:highlight w:val="yellow"/>
          <w:lang w:val="cs-CZ"/>
        </w:rPr>
        <w:t> </w:t>
      </w:r>
      <w:r w:rsidR="007C645F" w:rsidRPr="00264963">
        <w:rPr>
          <w:rFonts w:ascii="Cambria" w:hAnsi="Cambria" w:cs="Cambria"/>
          <w:highlight w:val="yellow"/>
          <w:lang w:val="cs-CZ"/>
        </w:rPr>
        <w:fldChar w:fldCharType="end"/>
      </w:r>
      <w:bookmarkEnd w:id="8"/>
    </w:p>
    <w:sectPr w:rsidR="003C60C2" w:rsidRPr="00264963" w:rsidSect="00F233C7">
      <w:footerReference w:type="default" r:id="rId9"/>
      <w:headerReference w:type="first" r:id="rId10"/>
      <w:footerReference w:type="first" r:id="rId11"/>
      <w:pgSz w:w="11906" w:h="16838"/>
      <w:pgMar w:top="1523" w:right="1417" w:bottom="1134" w:left="1417" w:header="708" w:footer="0"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339C68" w15:done="0"/>
  <w15:commentEx w15:paraId="039ECE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339C68" w16cid:durableId="221929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26D4D" w14:textId="77777777" w:rsidR="00911102" w:rsidRPr="00AF3C37" w:rsidRDefault="00911102" w:rsidP="00B80DA7">
      <w:pPr>
        <w:spacing w:after="0" w:line="240" w:lineRule="auto"/>
      </w:pPr>
      <w:r>
        <w:separator/>
      </w:r>
    </w:p>
  </w:endnote>
  <w:endnote w:type="continuationSeparator" w:id="0">
    <w:p w14:paraId="51A4E473" w14:textId="77777777" w:rsidR="00911102" w:rsidRPr="00AF3C37" w:rsidRDefault="00911102"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altName w:val="Times New Roman"/>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sdtContent>
      <w:p w14:paraId="0EF30993" w14:textId="77777777" w:rsidR="00C80A57" w:rsidRDefault="007C645F">
        <w:pPr>
          <w:pStyle w:val="Zpat"/>
          <w:jc w:val="center"/>
        </w:pPr>
        <w:r>
          <w:fldChar w:fldCharType="begin"/>
        </w:r>
        <w:r w:rsidR="00C80A57">
          <w:instrText>PAGE   \* MERGEFORMAT</w:instrText>
        </w:r>
        <w:r>
          <w:fldChar w:fldCharType="separate"/>
        </w:r>
        <w:r w:rsidR="004169BB" w:rsidRPr="004169BB">
          <w:rPr>
            <w:noProof/>
            <w:lang w:val="cs-CZ"/>
          </w:rPr>
          <w:t>23</w:t>
        </w:r>
        <w:r>
          <w:rPr>
            <w:noProof/>
            <w:lang w:val="cs-CZ"/>
          </w:rPr>
          <w:fldChar w:fldCharType="end"/>
        </w:r>
      </w:p>
    </w:sdtContent>
  </w:sdt>
  <w:p w14:paraId="1CC2F34B" w14:textId="77777777" w:rsidR="00C80A57" w:rsidRDefault="00C80A5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14:paraId="28E495EA" w14:textId="77777777" w:rsidR="00C80A57" w:rsidRDefault="007C645F">
        <w:pPr>
          <w:pStyle w:val="Zpat"/>
          <w:jc w:val="center"/>
        </w:pPr>
        <w:r>
          <w:fldChar w:fldCharType="begin"/>
        </w:r>
        <w:r w:rsidR="00C80A57">
          <w:instrText>PAGE   \* MERGEFORMAT</w:instrText>
        </w:r>
        <w:r>
          <w:fldChar w:fldCharType="separate"/>
        </w:r>
        <w:r w:rsidR="004169BB" w:rsidRPr="004169BB">
          <w:rPr>
            <w:noProof/>
            <w:lang w:val="cs-CZ"/>
          </w:rPr>
          <w:t>1</w:t>
        </w:r>
        <w:r>
          <w:rPr>
            <w:noProof/>
            <w:lang w:val="cs-CZ"/>
          </w:rPr>
          <w:fldChar w:fldCharType="end"/>
        </w:r>
      </w:p>
    </w:sdtContent>
  </w:sdt>
  <w:p w14:paraId="64580B78" w14:textId="77777777" w:rsidR="00C80A57" w:rsidRDefault="00C80A5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105AF" w14:textId="77777777" w:rsidR="00911102" w:rsidRPr="00AF3C37" w:rsidRDefault="00911102" w:rsidP="00B80DA7">
      <w:pPr>
        <w:spacing w:after="0" w:line="240" w:lineRule="auto"/>
      </w:pPr>
      <w:r>
        <w:separator/>
      </w:r>
    </w:p>
  </w:footnote>
  <w:footnote w:type="continuationSeparator" w:id="0">
    <w:p w14:paraId="516FA832" w14:textId="77777777" w:rsidR="00911102" w:rsidRPr="00AF3C37" w:rsidRDefault="00911102"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FC613" w14:textId="6BC753D2" w:rsidR="00731A37" w:rsidRDefault="00731A37" w:rsidP="00731A37">
    <w:pPr>
      <w:rPr>
        <w:lang w:val="cs-CZ"/>
      </w:rPr>
    </w:pPr>
    <w:r>
      <w:rPr>
        <w:noProof/>
        <w:lang w:val="cs-CZ" w:eastAsia="cs-CZ"/>
      </w:rPr>
      <w:drawing>
        <wp:inline distT="0" distB="0" distL="0" distR="0" wp14:anchorId="192A5BC8" wp14:editId="47719754">
          <wp:extent cx="5762625" cy="923925"/>
          <wp:effectExtent l="0" t="0" r="9525" b="9525"/>
          <wp:docPr id="1" name="Obrázek 1" descr="T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923925"/>
                  </a:xfrm>
                  <a:prstGeom prst="rect">
                    <a:avLst/>
                  </a:prstGeom>
                  <a:noFill/>
                  <a:ln>
                    <a:noFill/>
                  </a:ln>
                </pic:spPr>
              </pic:pic>
            </a:graphicData>
          </a:graphic>
        </wp:inline>
      </w:drawing>
    </w:r>
  </w:p>
  <w:p w14:paraId="518213E7" w14:textId="77777777" w:rsidR="00C80A57" w:rsidRPr="00EA19EE" w:rsidRDefault="00C80A57" w:rsidP="009303D8">
    <w:pPr>
      <w:rPr>
        <w:lang w:val="cs-CZ"/>
      </w:rPr>
    </w:pPr>
  </w:p>
  <w:p w14:paraId="06426102" w14:textId="77777777" w:rsidR="00C80A57" w:rsidRDefault="00C80A5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81823ED"/>
    <w:multiLevelType w:val="multilevel"/>
    <w:tmpl w:val="A162B708"/>
    <w:lvl w:ilvl="0">
      <w:start w:val="1"/>
      <w:numFmt w:val="upperRoman"/>
      <w:lvlText w:val="%1."/>
      <w:lvlJc w:val="left"/>
      <w:pPr>
        <w:ind w:left="720" w:firstLine="0"/>
      </w:pPr>
      <w:rPr>
        <w:rFonts w:cs="Times New Roman" w:hint="default"/>
      </w:rPr>
    </w:lvl>
    <w:lvl w:ilvl="1">
      <w:start w:val="13"/>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8">
    <w:nsid w:val="0D88436E"/>
    <w:multiLevelType w:val="multilevel"/>
    <w:tmpl w:val="E6AC0100"/>
    <w:lvl w:ilvl="0">
      <w:start w:val="1"/>
      <w:numFmt w:val="upperRoman"/>
      <w:lvlText w:val="%1."/>
      <w:lvlJc w:val="left"/>
      <w:pPr>
        <w:ind w:left="720"/>
      </w:pPr>
      <w:rPr>
        <w:rFonts w:cs="Times New Roman" w:hint="default"/>
      </w:rPr>
    </w:lvl>
    <w:lvl w:ilvl="1">
      <w:start w:val="28"/>
      <w:numFmt w:val="decimal"/>
      <w:lvlText w:val="%2."/>
      <w:lvlJc w:val="left"/>
      <w:pPr>
        <w:ind w:left="2835"/>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9">
    <w:nsid w:val="17A674B0"/>
    <w:multiLevelType w:val="multilevel"/>
    <w:tmpl w:val="043CB8D2"/>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1">
    <w:nsid w:val="286B4D18"/>
    <w:multiLevelType w:val="multilevel"/>
    <w:tmpl w:val="A5E2462E"/>
    <w:lvl w:ilvl="0">
      <w:start w:val="1"/>
      <w:numFmt w:val="upperRoman"/>
      <w:lvlText w:val="%1."/>
      <w:lvlJc w:val="left"/>
      <w:pPr>
        <w:ind w:left="720" w:firstLine="0"/>
      </w:pPr>
      <w:rPr>
        <w:rFonts w:cs="Times New Roman" w:hint="default"/>
      </w:rPr>
    </w:lvl>
    <w:lvl w:ilvl="1">
      <w:start w:val="1"/>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2">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3">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pStyle w:val="Styl11"/>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4">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6">
    <w:nsid w:val="6E015D14"/>
    <w:multiLevelType w:val="multilevel"/>
    <w:tmpl w:val="BEC2C396"/>
    <w:lvl w:ilvl="0">
      <w:start w:val="1"/>
      <w:numFmt w:val="upperRoman"/>
      <w:lvlText w:val="%1."/>
      <w:lvlJc w:val="left"/>
      <w:pPr>
        <w:ind w:left="720" w:firstLine="0"/>
      </w:pPr>
      <w:rPr>
        <w:rFonts w:cs="Times New Roman" w:hint="default"/>
      </w:rPr>
    </w:lvl>
    <w:lvl w:ilvl="1">
      <w:start w:val="1"/>
      <w:numFmt w:val="decimal"/>
      <w:lvlText w:val="%2."/>
      <w:lvlJc w:val="left"/>
      <w:pPr>
        <w:ind w:left="2835"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7">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8">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19">
    <w:nsid w:val="7A4D345F"/>
    <w:multiLevelType w:val="hybridMultilevel"/>
    <w:tmpl w:val="B85648C6"/>
    <w:lvl w:ilvl="0" w:tplc="1D20DE84">
      <w:start w:val="1"/>
      <w:numFmt w:val="bullet"/>
      <w:lvlText w:val=""/>
      <w:lvlJc w:val="left"/>
      <w:pPr>
        <w:ind w:left="1287" w:hanging="360"/>
      </w:pPr>
      <w:rPr>
        <w:rFonts w:ascii="Symbol" w:hAnsi="Symbol" w:hint="default"/>
      </w:rPr>
    </w:lvl>
    <w:lvl w:ilvl="1" w:tplc="30EC2BAA">
      <w:start w:val="1"/>
      <w:numFmt w:val="bullet"/>
      <w:lvlText w:val="o"/>
      <w:lvlJc w:val="left"/>
      <w:pPr>
        <w:ind w:left="2007" w:hanging="360"/>
      </w:pPr>
      <w:rPr>
        <w:rFonts w:ascii="Courier New" w:hAnsi="Courier New" w:hint="default"/>
      </w:rPr>
    </w:lvl>
    <w:lvl w:ilvl="2" w:tplc="8BE43586">
      <w:start w:val="1"/>
      <w:numFmt w:val="bullet"/>
      <w:lvlText w:val=""/>
      <w:lvlJc w:val="left"/>
      <w:pPr>
        <w:ind w:left="2727" w:hanging="360"/>
      </w:pPr>
      <w:rPr>
        <w:rFonts w:ascii="Wingdings" w:hAnsi="Wingdings" w:hint="default"/>
      </w:rPr>
    </w:lvl>
    <w:lvl w:ilvl="3" w:tplc="CBFCFEC0">
      <w:start w:val="1"/>
      <w:numFmt w:val="bullet"/>
      <w:lvlText w:val=""/>
      <w:lvlJc w:val="left"/>
      <w:pPr>
        <w:ind w:left="3447" w:hanging="360"/>
      </w:pPr>
      <w:rPr>
        <w:rFonts w:ascii="Symbol" w:hAnsi="Symbol" w:hint="default"/>
      </w:rPr>
    </w:lvl>
    <w:lvl w:ilvl="4" w:tplc="9C7A6184">
      <w:start w:val="1"/>
      <w:numFmt w:val="bullet"/>
      <w:lvlText w:val="o"/>
      <w:lvlJc w:val="left"/>
      <w:pPr>
        <w:ind w:left="4167" w:hanging="360"/>
      </w:pPr>
      <w:rPr>
        <w:rFonts w:ascii="Courier New" w:hAnsi="Courier New" w:hint="default"/>
      </w:rPr>
    </w:lvl>
    <w:lvl w:ilvl="5" w:tplc="8430BB54">
      <w:start w:val="1"/>
      <w:numFmt w:val="bullet"/>
      <w:lvlText w:val=""/>
      <w:lvlJc w:val="left"/>
      <w:pPr>
        <w:ind w:left="4887" w:hanging="360"/>
      </w:pPr>
      <w:rPr>
        <w:rFonts w:ascii="Wingdings" w:hAnsi="Wingdings" w:hint="default"/>
      </w:rPr>
    </w:lvl>
    <w:lvl w:ilvl="6" w:tplc="0B783B48">
      <w:start w:val="1"/>
      <w:numFmt w:val="bullet"/>
      <w:lvlText w:val=""/>
      <w:lvlJc w:val="left"/>
      <w:pPr>
        <w:ind w:left="5607" w:hanging="360"/>
      </w:pPr>
      <w:rPr>
        <w:rFonts w:ascii="Symbol" w:hAnsi="Symbol" w:hint="default"/>
      </w:rPr>
    </w:lvl>
    <w:lvl w:ilvl="7" w:tplc="8A3A4532">
      <w:start w:val="1"/>
      <w:numFmt w:val="bullet"/>
      <w:lvlText w:val="o"/>
      <w:lvlJc w:val="left"/>
      <w:pPr>
        <w:ind w:left="6327" w:hanging="360"/>
      </w:pPr>
      <w:rPr>
        <w:rFonts w:ascii="Courier New" w:hAnsi="Courier New" w:hint="default"/>
      </w:rPr>
    </w:lvl>
    <w:lvl w:ilvl="8" w:tplc="254A018C">
      <w:start w:val="1"/>
      <w:numFmt w:val="bullet"/>
      <w:lvlText w:val=""/>
      <w:lvlJc w:val="left"/>
      <w:pPr>
        <w:ind w:left="7047" w:hanging="360"/>
      </w:pPr>
      <w:rPr>
        <w:rFonts w:ascii="Wingdings" w:hAnsi="Wingdings" w:hint="default"/>
      </w:rPr>
    </w:lvl>
  </w:abstractNum>
  <w:abstractNum w:abstractNumId="20">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num w:numId="1">
    <w:abstractNumId w:val="13"/>
  </w:num>
  <w:num w:numId="2">
    <w:abstractNumId w:val="18"/>
  </w:num>
  <w:num w:numId="3">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7"/>
  </w:num>
  <w:num w:numId="24">
    <w:abstractNumId w:val="20"/>
  </w:num>
  <w:num w:numId="25">
    <w:abstractNumId w:val="9"/>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7"/>
  </w:num>
  <w:num w:numId="28">
    <w:abstractNumId w:val="14"/>
  </w:num>
  <w:num w:numId="29">
    <w:abstractNumId w:val="19"/>
  </w:num>
  <w:num w:numId="30">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g. Miroslava Vojtíšková">
    <w15:presenceInfo w15:providerId="AD" w15:userId="S-1-5-21-3622745933-809329070-2433570194-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F53"/>
    <w:rsid w:val="00000E4E"/>
    <w:rsid w:val="0000262B"/>
    <w:rsid w:val="0000280E"/>
    <w:rsid w:val="000101C8"/>
    <w:rsid w:val="00011E36"/>
    <w:rsid w:val="00013401"/>
    <w:rsid w:val="0001407E"/>
    <w:rsid w:val="000159FE"/>
    <w:rsid w:val="00017919"/>
    <w:rsid w:val="00017DD7"/>
    <w:rsid w:val="0002031B"/>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5311"/>
    <w:rsid w:val="000354FF"/>
    <w:rsid w:val="000358DE"/>
    <w:rsid w:val="00036F7E"/>
    <w:rsid w:val="000373E7"/>
    <w:rsid w:val="00041826"/>
    <w:rsid w:val="000431E1"/>
    <w:rsid w:val="0004481D"/>
    <w:rsid w:val="000469E5"/>
    <w:rsid w:val="00047744"/>
    <w:rsid w:val="00047F82"/>
    <w:rsid w:val="00050480"/>
    <w:rsid w:val="000511C3"/>
    <w:rsid w:val="000522F8"/>
    <w:rsid w:val="00053A84"/>
    <w:rsid w:val="0005657C"/>
    <w:rsid w:val="00057951"/>
    <w:rsid w:val="00057AEE"/>
    <w:rsid w:val="000602CD"/>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6D9"/>
    <w:rsid w:val="000A1662"/>
    <w:rsid w:val="000A331E"/>
    <w:rsid w:val="000A4DDA"/>
    <w:rsid w:val="000A6A2A"/>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4083"/>
    <w:rsid w:val="000C54D5"/>
    <w:rsid w:val="000C60DE"/>
    <w:rsid w:val="000D31C9"/>
    <w:rsid w:val="000D378B"/>
    <w:rsid w:val="000D4134"/>
    <w:rsid w:val="000D5160"/>
    <w:rsid w:val="000D5266"/>
    <w:rsid w:val="000D5349"/>
    <w:rsid w:val="000D5DFA"/>
    <w:rsid w:val="000D603B"/>
    <w:rsid w:val="000D78BC"/>
    <w:rsid w:val="000E088F"/>
    <w:rsid w:val="000E28EE"/>
    <w:rsid w:val="000E6B5A"/>
    <w:rsid w:val="000E6E0D"/>
    <w:rsid w:val="000E7FC9"/>
    <w:rsid w:val="000F0E7B"/>
    <w:rsid w:val="000F1587"/>
    <w:rsid w:val="000F2847"/>
    <w:rsid w:val="000F29BB"/>
    <w:rsid w:val="000F2A08"/>
    <w:rsid w:val="000F3170"/>
    <w:rsid w:val="000F3593"/>
    <w:rsid w:val="000F4218"/>
    <w:rsid w:val="000F5A63"/>
    <w:rsid w:val="000F6D3D"/>
    <w:rsid w:val="000F790D"/>
    <w:rsid w:val="0010232E"/>
    <w:rsid w:val="00103305"/>
    <w:rsid w:val="00104511"/>
    <w:rsid w:val="0010460B"/>
    <w:rsid w:val="00105956"/>
    <w:rsid w:val="0010692D"/>
    <w:rsid w:val="00106F9A"/>
    <w:rsid w:val="00110210"/>
    <w:rsid w:val="0011031C"/>
    <w:rsid w:val="00110639"/>
    <w:rsid w:val="0011184F"/>
    <w:rsid w:val="0011190C"/>
    <w:rsid w:val="001123C5"/>
    <w:rsid w:val="001125CE"/>
    <w:rsid w:val="00113371"/>
    <w:rsid w:val="001133F2"/>
    <w:rsid w:val="00114EC0"/>
    <w:rsid w:val="001151EC"/>
    <w:rsid w:val="001166C7"/>
    <w:rsid w:val="001168E8"/>
    <w:rsid w:val="00120337"/>
    <w:rsid w:val="00120B45"/>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3F63"/>
    <w:rsid w:val="00135737"/>
    <w:rsid w:val="00135A61"/>
    <w:rsid w:val="0013606B"/>
    <w:rsid w:val="001374F8"/>
    <w:rsid w:val="001405D2"/>
    <w:rsid w:val="0014162E"/>
    <w:rsid w:val="0014178A"/>
    <w:rsid w:val="00141BB6"/>
    <w:rsid w:val="00142567"/>
    <w:rsid w:val="00142ED4"/>
    <w:rsid w:val="001440F3"/>
    <w:rsid w:val="00144230"/>
    <w:rsid w:val="001450B7"/>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513E"/>
    <w:rsid w:val="001560C3"/>
    <w:rsid w:val="00156D0A"/>
    <w:rsid w:val="001606B9"/>
    <w:rsid w:val="00160C79"/>
    <w:rsid w:val="00160DDC"/>
    <w:rsid w:val="0016192A"/>
    <w:rsid w:val="00161A39"/>
    <w:rsid w:val="00162EAD"/>
    <w:rsid w:val="001634AA"/>
    <w:rsid w:val="00165759"/>
    <w:rsid w:val="00165F65"/>
    <w:rsid w:val="00166095"/>
    <w:rsid w:val="001662CF"/>
    <w:rsid w:val="00166A85"/>
    <w:rsid w:val="00170C68"/>
    <w:rsid w:val="00171EBC"/>
    <w:rsid w:val="001729AF"/>
    <w:rsid w:val="00172CB0"/>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90764"/>
    <w:rsid w:val="0019295C"/>
    <w:rsid w:val="001929AF"/>
    <w:rsid w:val="00193ED2"/>
    <w:rsid w:val="001943F3"/>
    <w:rsid w:val="00194F24"/>
    <w:rsid w:val="00195897"/>
    <w:rsid w:val="00195BF0"/>
    <w:rsid w:val="00196102"/>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BC3"/>
    <w:rsid w:val="001B1C62"/>
    <w:rsid w:val="001B21E6"/>
    <w:rsid w:val="001B2E51"/>
    <w:rsid w:val="001B417F"/>
    <w:rsid w:val="001B6558"/>
    <w:rsid w:val="001B6F60"/>
    <w:rsid w:val="001B74FC"/>
    <w:rsid w:val="001C0739"/>
    <w:rsid w:val="001C0BE6"/>
    <w:rsid w:val="001C174E"/>
    <w:rsid w:val="001C1A2A"/>
    <w:rsid w:val="001C1DA9"/>
    <w:rsid w:val="001C1F0B"/>
    <w:rsid w:val="001C229A"/>
    <w:rsid w:val="001C2678"/>
    <w:rsid w:val="001C26B4"/>
    <w:rsid w:val="001C36BE"/>
    <w:rsid w:val="001C4BEA"/>
    <w:rsid w:val="001C55D1"/>
    <w:rsid w:val="001C58A5"/>
    <w:rsid w:val="001C7A23"/>
    <w:rsid w:val="001D03B7"/>
    <w:rsid w:val="001D14B6"/>
    <w:rsid w:val="001D1A52"/>
    <w:rsid w:val="001D24EB"/>
    <w:rsid w:val="001D2EAC"/>
    <w:rsid w:val="001D2F8F"/>
    <w:rsid w:val="001D3D8B"/>
    <w:rsid w:val="001D44FF"/>
    <w:rsid w:val="001D4760"/>
    <w:rsid w:val="001D5233"/>
    <w:rsid w:val="001D5322"/>
    <w:rsid w:val="001D6F0D"/>
    <w:rsid w:val="001D730A"/>
    <w:rsid w:val="001E3D7B"/>
    <w:rsid w:val="001E4D88"/>
    <w:rsid w:val="001E59A5"/>
    <w:rsid w:val="001E6B97"/>
    <w:rsid w:val="001E7067"/>
    <w:rsid w:val="001E778F"/>
    <w:rsid w:val="001E7C0A"/>
    <w:rsid w:val="001F02AF"/>
    <w:rsid w:val="001F25DE"/>
    <w:rsid w:val="001F4939"/>
    <w:rsid w:val="001F4C0E"/>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DF3"/>
    <w:rsid w:val="00207EFA"/>
    <w:rsid w:val="00210049"/>
    <w:rsid w:val="00211DB6"/>
    <w:rsid w:val="00211F26"/>
    <w:rsid w:val="0021261D"/>
    <w:rsid w:val="00212A23"/>
    <w:rsid w:val="00212A2B"/>
    <w:rsid w:val="00212BC1"/>
    <w:rsid w:val="00212F85"/>
    <w:rsid w:val="002133CB"/>
    <w:rsid w:val="002133FD"/>
    <w:rsid w:val="00215F42"/>
    <w:rsid w:val="002160C5"/>
    <w:rsid w:val="00217086"/>
    <w:rsid w:val="002175FF"/>
    <w:rsid w:val="002228BE"/>
    <w:rsid w:val="00222ADC"/>
    <w:rsid w:val="00224B02"/>
    <w:rsid w:val="00224BE2"/>
    <w:rsid w:val="00224C30"/>
    <w:rsid w:val="00225DAD"/>
    <w:rsid w:val="00226D17"/>
    <w:rsid w:val="00226FE7"/>
    <w:rsid w:val="00227451"/>
    <w:rsid w:val="00227E4E"/>
    <w:rsid w:val="00230795"/>
    <w:rsid w:val="00232EFD"/>
    <w:rsid w:val="002331CE"/>
    <w:rsid w:val="002333F5"/>
    <w:rsid w:val="002336B8"/>
    <w:rsid w:val="00233885"/>
    <w:rsid w:val="00234781"/>
    <w:rsid w:val="00234EAF"/>
    <w:rsid w:val="00235068"/>
    <w:rsid w:val="002358BB"/>
    <w:rsid w:val="00236473"/>
    <w:rsid w:val="00236B1B"/>
    <w:rsid w:val="00241095"/>
    <w:rsid w:val="00241635"/>
    <w:rsid w:val="00242A8E"/>
    <w:rsid w:val="002435E1"/>
    <w:rsid w:val="0024383C"/>
    <w:rsid w:val="00243B05"/>
    <w:rsid w:val="002448E6"/>
    <w:rsid w:val="00246EDF"/>
    <w:rsid w:val="00247A55"/>
    <w:rsid w:val="00250035"/>
    <w:rsid w:val="002504A6"/>
    <w:rsid w:val="00250BAB"/>
    <w:rsid w:val="00250F8B"/>
    <w:rsid w:val="00251723"/>
    <w:rsid w:val="00251FD1"/>
    <w:rsid w:val="00252006"/>
    <w:rsid w:val="002540FB"/>
    <w:rsid w:val="002543D6"/>
    <w:rsid w:val="00255134"/>
    <w:rsid w:val="002561D1"/>
    <w:rsid w:val="00256CC6"/>
    <w:rsid w:val="00260322"/>
    <w:rsid w:val="0026238A"/>
    <w:rsid w:val="002628AD"/>
    <w:rsid w:val="00264963"/>
    <w:rsid w:val="002659AD"/>
    <w:rsid w:val="00266982"/>
    <w:rsid w:val="0026713F"/>
    <w:rsid w:val="00267771"/>
    <w:rsid w:val="00267ABF"/>
    <w:rsid w:val="00267CB0"/>
    <w:rsid w:val="00270467"/>
    <w:rsid w:val="00270D15"/>
    <w:rsid w:val="00271288"/>
    <w:rsid w:val="00272F78"/>
    <w:rsid w:val="002732C1"/>
    <w:rsid w:val="00273B3C"/>
    <w:rsid w:val="00274B7C"/>
    <w:rsid w:val="002751AF"/>
    <w:rsid w:val="00280D43"/>
    <w:rsid w:val="0028102D"/>
    <w:rsid w:val="002833E2"/>
    <w:rsid w:val="00286619"/>
    <w:rsid w:val="0028697E"/>
    <w:rsid w:val="00287119"/>
    <w:rsid w:val="00287439"/>
    <w:rsid w:val="002909D8"/>
    <w:rsid w:val="0029117A"/>
    <w:rsid w:val="00292EB8"/>
    <w:rsid w:val="0029358E"/>
    <w:rsid w:val="00293D6E"/>
    <w:rsid w:val="00295AD5"/>
    <w:rsid w:val="00295EFC"/>
    <w:rsid w:val="002961E6"/>
    <w:rsid w:val="002966CF"/>
    <w:rsid w:val="00297219"/>
    <w:rsid w:val="00297407"/>
    <w:rsid w:val="00297BA0"/>
    <w:rsid w:val="002A1217"/>
    <w:rsid w:val="002A12E1"/>
    <w:rsid w:val="002A1E0F"/>
    <w:rsid w:val="002A4243"/>
    <w:rsid w:val="002A549A"/>
    <w:rsid w:val="002A6C9F"/>
    <w:rsid w:val="002A6F8E"/>
    <w:rsid w:val="002A70C7"/>
    <w:rsid w:val="002A7482"/>
    <w:rsid w:val="002A7BB4"/>
    <w:rsid w:val="002B01B8"/>
    <w:rsid w:val="002B0829"/>
    <w:rsid w:val="002B0A0B"/>
    <w:rsid w:val="002B0D9F"/>
    <w:rsid w:val="002B321C"/>
    <w:rsid w:val="002B430C"/>
    <w:rsid w:val="002B565B"/>
    <w:rsid w:val="002B5A69"/>
    <w:rsid w:val="002B5D9D"/>
    <w:rsid w:val="002B5DDD"/>
    <w:rsid w:val="002B5FD4"/>
    <w:rsid w:val="002B603C"/>
    <w:rsid w:val="002B6CCF"/>
    <w:rsid w:val="002B7F2F"/>
    <w:rsid w:val="002C2722"/>
    <w:rsid w:val="002C2EEA"/>
    <w:rsid w:val="002C3C6A"/>
    <w:rsid w:val="002C3C87"/>
    <w:rsid w:val="002C4736"/>
    <w:rsid w:val="002C4D63"/>
    <w:rsid w:val="002C602A"/>
    <w:rsid w:val="002C66B8"/>
    <w:rsid w:val="002C70C0"/>
    <w:rsid w:val="002C71C0"/>
    <w:rsid w:val="002C7708"/>
    <w:rsid w:val="002D037C"/>
    <w:rsid w:val="002D153A"/>
    <w:rsid w:val="002D1C65"/>
    <w:rsid w:val="002D2A1F"/>
    <w:rsid w:val="002D4FF4"/>
    <w:rsid w:val="002D57AF"/>
    <w:rsid w:val="002D616A"/>
    <w:rsid w:val="002E19C2"/>
    <w:rsid w:val="002E38E2"/>
    <w:rsid w:val="002E49FC"/>
    <w:rsid w:val="002E51B8"/>
    <w:rsid w:val="002E697D"/>
    <w:rsid w:val="002F3A1A"/>
    <w:rsid w:val="002F4A21"/>
    <w:rsid w:val="002F541C"/>
    <w:rsid w:val="002F72BD"/>
    <w:rsid w:val="002F75AC"/>
    <w:rsid w:val="002F7670"/>
    <w:rsid w:val="00300262"/>
    <w:rsid w:val="0030038A"/>
    <w:rsid w:val="0030103D"/>
    <w:rsid w:val="0030206D"/>
    <w:rsid w:val="00304E25"/>
    <w:rsid w:val="003051A9"/>
    <w:rsid w:val="003057D1"/>
    <w:rsid w:val="00305D1C"/>
    <w:rsid w:val="003066E6"/>
    <w:rsid w:val="00306DA5"/>
    <w:rsid w:val="00307B7F"/>
    <w:rsid w:val="00310EB8"/>
    <w:rsid w:val="00310F4D"/>
    <w:rsid w:val="003118CF"/>
    <w:rsid w:val="00312C1A"/>
    <w:rsid w:val="00313D2E"/>
    <w:rsid w:val="00315708"/>
    <w:rsid w:val="00315C71"/>
    <w:rsid w:val="00315D25"/>
    <w:rsid w:val="00316406"/>
    <w:rsid w:val="003205DD"/>
    <w:rsid w:val="003224AE"/>
    <w:rsid w:val="00323970"/>
    <w:rsid w:val="00324E30"/>
    <w:rsid w:val="00324F66"/>
    <w:rsid w:val="003260B4"/>
    <w:rsid w:val="003263B7"/>
    <w:rsid w:val="00327023"/>
    <w:rsid w:val="00327265"/>
    <w:rsid w:val="00327DDF"/>
    <w:rsid w:val="003305B8"/>
    <w:rsid w:val="00330ACE"/>
    <w:rsid w:val="00330E25"/>
    <w:rsid w:val="00331FC9"/>
    <w:rsid w:val="00332DF4"/>
    <w:rsid w:val="00333374"/>
    <w:rsid w:val="00334508"/>
    <w:rsid w:val="00334ACB"/>
    <w:rsid w:val="0033597E"/>
    <w:rsid w:val="00335AA8"/>
    <w:rsid w:val="00335D59"/>
    <w:rsid w:val="003367B2"/>
    <w:rsid w:val="003368B9"/>
    <w:rsid w:val="003373B7"/>
    <w:rsid w:val="00337F17"/>
    <w:rsid w:val="003404C3"/>
    <w:rsid w:val="00340C22"/>
    <w:rsid w:val="00341E47"/>
    <w:rsid w:val="00342A8C"/>
    <w:rsid w:val="00342D7C"/>
    <w:rsid w:val="00343743"/>
    <w:rsid w:val="00343789"/>
    <w:rsid w:val="00343F9A"/>
    <w:rsid w:val="0034424A"/>
    <w:rsid w:val="0034426C"/>
    <w:rsid w:val="0034444B"/>
    <w:rsid w:val="0034496C"/>
    <w:rsid w:val="00345C67"/>
    <w:rsid w:val="00346633"/>
    <w:rsid w:val="003473FA"/>
    <w:rsid w:val="0035004D"/>
    <w:rsid w:val="003503D2"/>
    <w:rsid w:val="00350C65"/>
    <w:rsid w:val="00350F45"/>
    <w:rsid w:val="003510F5"/>
    <w:rsid w:val="003515F8"/>
    <w:rsid w:val="00352474"/>
    <w:rsid w:val="00353328"/>
    <w:rsid w:val="00356033"/>
    <w:rsid w:val="003568DA"/>
    <w:rsid w:val="00360A31"/>
    <w:rsid w:val="00360DF8"/>
    <w:rsid w:val="00362374"/>
    <w:rsid w:val="00363770"/>
    <w:rsid w:val="00363FBB"/>
    <w:rsid w:val="0036540E"/>
    <w:rsid w:val="003656C8"/>
    <w:rsid w:val="00366C38"/>
    <w:rsid w:val="00366CC8"/>
    <w:rsid w:val="00367467"/>
    <w:rsid w:val="0037109D"/>
    <w:rsid w:val="00371441"/>
    <w:rsid w:val="003714B0"/>
    <w:rsid w:val="00371A14"/>
    <w:rsid w:val="00371B30"/>
    <w:rsid w:val="00372D49"/>
    <w:rsid w:val="003736B9"/>
    <w:rsid w:val="00373F5A"/>
    <w:rsid w:val="00375B17"/>
    <w:rsid w:val="0037605C"/>
    <w:rsid w:val="00376A70"/>
    <w:rsid w:val="00377B15"/>
    <w:rsid w:val="0038156F"/>
    <w:rsid w:val="0038219F"/>
    <w:rsid w:val="00383912"/>
    <w:rsid w:val="0038483F"/>
    <w:rsid w:val="00384C15"/>
    <w:rsid w:val="003855AD"/>
    <w:rsid w:val="00385B5A"/>
    <w:rsid w:val="0038674F"/>
    <w:rsid w:val="00386C90"/>
    <w:rsid w:val="0038720D"/>
    <w:rsid w:val="00394F16"/>
    <w:rsid w:val="00396C9C"/>
    <w:rsid w:val="00396DA1"/>
    <w:rsid w:val="003A00AE"/>
    <w:rsid w:val="003A0C46"/>
    <w:rsid w:val="003A1475"/>
    <w:rsid w:val="003A16AD"/>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4D75"/>
    <w:rsid w:val="003B5DDA"/>
    <w:rsid w:val="003B64A5"/>
    <w:rsid w:val="003B7749"/>
    <w:rsid w:val="003B7FB7"/>
    <w:rsid w:val="003C00D2"/>
    <w:rsid w:val="003C0596"/>
    <w:rsid w:val="003C11C9"/>
    <w:rsid w:val="003C15E7"/>
    <w:rsid w:val="003C25B7"/>
    <w:rsid w:val="003C3605"/>
    <w:rsid w:val="003C4885"/>
    <w:rsid w:val="003C4E2C"/>
    <w:rsid w:val="003C51DB"/>
    <w:rsid w:val="003C56F2"/>
    <w:rsid w:val="003C5B52"/>
    <w:rsid w:val="003C60C2"/>
    <w:rsid w:val="003C622F"/>
    <w:rsid w:val="003C7167"/>
    <w:rsid w:val="003D03C7"/>
    <w:rsid w:val="003D108F"/>
    <w:rsid w:val="003D12CA"/>
    <w:rsid w:val="003D2293"/>
    <w:rsid w:val="003D4328"/>
    <w:rsid w:val="003D4940"/>
    <w:rsid w:val="003D6980"/>
    <w:rsid w:val="003D6E5D"/>
    <w:rsid w:val="003D7B2F"/>
    <w:rsid w:val="003D7BC6"/>
    <w:rsid w:val="003D7CAF"/>
    <w:rsid w:val="003E00B5"/>
    <w:rsid w:val="003E0853"/>
    <w:rsid w:val="003E30C9"/>
    <w:rsid w:val="003E313C"/>
    <w:rsid w:val="003E61DE"/>
    <w:rsid w:val="003E652C"/>
    <w:rsid w:val="003E662A"/>
    <w:rsid w:val="003E6EC9"/>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43"/>
    <w:rsid w:val="003F68E4"/>
    <w:rsid w:val="004005C3"/>
    <w:rsid w:val="00401F13"/>
    <w:rsid w:val="00402B78"/>
    <w:rsid w:val="00402FFD"/>
    <w:rsid w:val="00404B94"/>
    <w:rsid w:val="00404D3C"/>
    <w:rsid w:val="00411A16"/>
    <w:rsid w:val="0041274D"/>
    <w:rsid w:val="0041427E"/>
    <w:rsid w:val="004142BC"/>
    <w:rsid w:val="00415330"/>
    <w:rsid w:val="004165A0"/>
    <w:rsid w:val="00416792"/>
    <w:rsid w:val="004169BB"/>
    <w:rsid w:val="00420748"/>
    <w:rsid w:val="00420C81"/>
    <w:rsid w:val="00420E89"/>
    <w:rsid w:val="00421596"/>
    <w:rsid w:val="00422A4C"/>
    <w:rsid w:val="00423A75"/>
    <w:rsid w:val="00424185"/>
    <w:rsid w:val="004242A6"/>
    <w:rsid w:val="00424CE8"/>
    <w:rsid w:val="00425061"/>
    <w:rsid w:val="00425EEA"/>
    <w:rsid w:val="0042739D"/>
    <w:rsid w:val="0043098A"/>
    <w:rsid w:val="00430D14"/>
    <w:rsid w:val="00431755"/>
    <w:rsid w:val="00433846"/>
    <w:rsid w:val="0043534B"/>
    <w:rsid w:val="00435B9E"/>
    <w:rsid w:val="00435BF6"/>
    <w:rsid w:val="004369F2"/>
    <w:rsid w:val="00436DF4"/>
    <w:rsid w:val="00440BF2"/>
    <w:rsid w:val="00440BFF"/>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4D8C"/>
    <w:rsid w:val="00465A89"/>
    <w:rsid w:val="00467037"/>
    <w:rsid w:val="00467078"/>
    <w:rsid w:val="00471894"/>
    <w:rsid w:val="00472B76"/>
    <w:rsid w:val="00473B24"/>
    <w:rsid w:val="00473B2C"/>
    <w:rsid w:val="00474906"/>
    <w:rsid w:val="004758C6"/>
    <w:rsid w:val="004768C7"/>
    <w:rsid w:val="004779B8"/>
    <w:rsid w:val="0048075A"/>
    <w:rsid w:val="00481614"/>
    <w:rsid w:val="0048184F"/>
    <w:rsid w:val="0048189A"/>
    <w:rsid w:val="004829A5"/>
    <w:rsid w:val="00482B9A"/>
    <w:rsid w:val="00482D2D"/>
    <w:rsid w:val="004835E2"/>
    <w:rsid w:val="004837A2"/>
    <w:rsid w:val="0048625A"/>
    <w:rsid w:val="00486C40"/>
    <w:rsid w:val="00486ED2"/>
    <w:rsid w:val="004872A0"/>
    <w:rsid w:val="00487EE5"/>
    <w:rsid w:val="00491C15"/>
    <w:rsid w:val="004935F3"/>
    <w:rsid w:val="004938E8"/>
    <w:rsid w:val="00493D8D"/>
    <w:rsid w:val="00494F09"/>
    <w:rsid w:val="00494FA0"/>
    <w:rsid w:val="0049541B"/>
    <w:rsid w:val="00496792"/>
    <w:rsid w:val="00497051"/>
    <w:rsid w:val="004A04E0"/>
    <w:rsid w:val="004A053E"/>
    <w:rsid w:val="004A0F4B"/>
    <w:rsid w:val="004A14DA"/>
    <w:rsid w:val="004A1C52"/>
    <w:rsid w:val="004A4DB4"/>
    <w:rsid w:val="004A5FBD"/>
    <w:rsid w:val="004A6B9B"/>
    <w:rsid w:val="004B0FC9"/>
    <w:rsid w:val="004B1212"/>
    <w:rsid w:val="004B1942"/>
    <w:rsid w:val="004B1E49"/>
    <w:rsid w:val="004B2A99"/>
    <w:rsid w:val="004B31D3"/>
    <w:rsid w:val="004B3408"/>
    <w:rsid w:val="004B38AE"/>
    <w:rsid w:val="004B3995"/>
    <w:rsid w:val="004B484C"/>
    <w:rsid w:val="004B4CD8"/>
    <w:rsid w:val="004B57CA"/>
    <w:rsid w:val="004B63AF"/>
    <w:rsid w:val="004B769E"/>
    <w:rsid w:val="004B7DA0"/>
    <w:rsid w:val="004C06E0"/>
    <w:rsid w:val="004C16A6"/>
    <w:rsid w:val="004C2AA4"/>
    <w:rsid w:val="004C2FFB"/>
    <w:rsid w:val="004C3137"/>
    <w:rsid w:val="004C33C5"/>
    <w:rsid w:val="004C4CA2"/>
    <w:rsid w:val="004C61D4"/>
    <w:rsid w:val="004C63EA"/>
    <w:rsid w:val="004C6D8B"/>
    <w:rsid w:val="004C6DAB"/>
    <w:rsid w:val="004C7510"/>
    <w:rsid w:val="004D05D6"/>
    <w:rsid w:val="004D2FD0"/>
    <w:rsid w:val="004D41AF"/>
    <w:rsid w:val="004D468C"/>
    <w:rsid w:val="004D5E05"/>
    <w:rsid w:val="004D649D"/>
    <w:rsid w:val="004D7DDD"/>
    <w:rsid w:val="004E09D4"/>
    <w:rsid w:val="004E1132"/>
    <w:rsid w:val="004E1265"/>
    <w:rsid w:val="004E145E"/>
    <w:rsid w:val="004E1FFE"/>
    <w:rsid w:val="004E20FD"/>
    <w:rsid w:val="004E25F1"/>
    <w:rsid w:val="004E3039"/>
    <w:rsid w:val="004E3BB8"/>
    <w:rsid w:val="004E4853"/>
    <w:rsid w:val="004E4A9F"/>
    <w:rsid w:val="004E50D3"/>
    <w:rsid w:val="004E58A2"/>
    <w:rsid w:val="004E6024"/>
    <w:rsid w:val="004E6F02"/>
    <w:rsid w:val="004F0382"/>
    <w:rsid w:val="004F06AD"/>
    <w:rsid w:val="004F235F"/>
    <w:rsid w:val="004F2721"/>
    <w:rsid w:val="004F28CB"/>
    <w:rsid w:val="004F2C59"/>
    <w:rsid w:val="004F4FFB"/>
    <w:rsid w:val="004F6898"/>
    <w:rsid w:val="004F7FB0"/>
    <w:rsid w:val="00500091"/>
    <w:rsid w:val="00500680"/>
    <w:rsid w:val="00500F52"/>
    <w:rsid w:val="005016B0"/>
    <w:rsid w:val="00501BC7"/>
    <w:rsid w:val="0050204D"/>
    <w:rsid w:val="0050224F"/>
    <w:rsid w:val="00502601"/>
    <w:rsid w:val="00502F8A"/>
    <w:rsid w:val="00502FEA"/>
    <w:rsid w:val="00503240"/>
    <w:rsid w:val="005035E4"/>
    <w:rsid w:val="00503DAD"/>
    <w:rsid w:val="00504170"/>
    <w:rsid w:val="0050418F"/>
    <w:rsid w:val="005063F5"/>
    <w:rsid w:val="00507935"/>
    <w:rsid w:val="0051157B"/>
    <w:rsid w:val="0051327A"/>
    <w:rsid w:val="00513592"/>
    <w:rsid w:val="005148B5"/>
    <w:rsid w:val="00515A69"/>
    <w:rsid w:val="00515F1C"/>
    <w:rsid w:val="00516239"/>
    <w:rsid w:val="00517BE6"/>
    <w:rsid w:val="00517BEC"/>
    <w:rsid w:val="00520B8C"/>
    <w:rsid w:val="00522A7F"/>
    <w:rsid w:val="005236AE"/>
    <w:rsid w:val="005260D9"/>
    <w:rsid w:val="005260FE"/>
    <w:rsid w:val="00527729"/>
    <w:rsid w:val="00527787"/>
    <w:rsid w:val="005303E7"/>
    <w:rsid w:val="00530C35"/>
    <w:rsid w:val="00530DA9"/>
    <w:rsid w:val="00531127"/>
    <w:rsid w:val="005326E3"/>
    <w:rsid w:val="0053271F"/>
    <w:rsid w:val="0053586D"/>
    <w:rsid w:val="00541134"/>
    <w:rsid w:val="005416CA"/>
    <w:rsid w:val="00541F48"/>
    <w:rsid w:val="005421E9"/>
    <w:rsid w:val="00542714"/>
    <w:rsid w:val="00542891"/>
    <w:rsid w:val="00545662"/>
    <w:rsid w:val="005462E6"/>
    <w:rsid w:val="005500A4"/>
    <w:rsid w:val="00550974"/>
    <w:rsid w:val="00550FB2"/>
    <w:rsid w:val="00551C67"/>
    <w:rsid w:val="005520D6"/>
    <w:rsid w:val="00552639"/>
    <w:rsid w:val="00553E00"/>
    <w:rsid w:val="00554D7C"/>
    <w:rsid w:val="00555B08"/>
    <w:rsid w:val="00560E1F"/>
    <w:rsid w:val="005611E2"/>
    <w:rsid w:val="00561474"/>
    <w:rsid w:val="00562CE6"/>
    <w:rsid w:val="00563667"/>
    <w:rsid w:val="00563707"/>
    <w:rsid w:val="00564363"/>
    <w:rsid w:val="00564BEC"/>
    <w:rsid w:val="005658AF"/>
    <w:rsid w:val="00567285"/>
    <w:rsid w:val="00571117"/>
    <w:rsid w:val="0057259A"/>
    <w:rsid w:val="00572697"/>
    <w:rsid w:val="0057683F"/>
    <w:rsid w:val="00577471"/>
    <w:rsid w:val="00577619"/>
    <w:rsid w:val="0058006E"/>
    <w:rsid w:val="00580500"/>
    <w:rsid w:val="00581504"/>
    <w:rsid w:val="005817A4"/>
    <w:rsid w:val="00582BCA"/>
    <w:rsid w:val="00583559"/>
    <w:rsid w:val="00584F51"/>
    <w:rsid w:val="005860A1"/>
    <w:rsid w:val="00592308"/>
    <w:rsid w:val="00592FFD"/>
    <w:rsid w:val="0059349E"/>
    <w:rsid w:val="00596771"/>
    <w:rsid w:val="005968E7"/>
    <w:rsid w:val="005975CB"/>
    <w:rsid w:val="00597828"/>
    <w:rsid w:val="00597A9A"/>
    <w:rsid w:val="00597FC9"/>
    <w:rsid w:val="005A0137"/>
    <w:rsid w:val="005A14C4"/>
    <w:rsid w:val="005A1ED0"/>
    <w:rsid w:val="005A2003"/>
    <w:rsid w:val="005A2417"/>
    <w:rsid w:val="005A2655"/>
    <w:rsid w:val="005A2C47"/>
    <w:rsid w:val="005A491D"/>
    <w:rsid w:val="005A4BEA"/>
    <w:rsid w:val="005A6165"/>
    <w:rsid w:val="005A6B60"/>
    <w:rsid w:val="005A7C18"/>
    <w:rsid w:val="005B041F"/>
    <w:rsid w:val="005B0C44"/>
    <w:rsid w:val="005B1336"/>
    <w:rsid w:val="005B2C1D"/>
    <w:rsid w:val="005B34F4"/>
    <w:rsid w:val="005B3681"/>
    <w:rsid w:val="005B550D"/>
    <w:rsid w:val="005B5AF0"/>
    <w:rsid w:val="005B7C46"/>
    <w:rsid w:val="005B7EAD"/>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D532B"/>
    <w:rsid w:val="005E0568"/>
    <w:rsid w:val="005E075F"/>
    <w:rsid w:val="005E1B1E"/>
    <w:rsid w:val="005E2A13"/>
    <w:rsid w:val="005E3914"/>
    <w:rsid w:val="005E4B10"/>
    <w:rsid w:val="005E5A60"/>
    <w:rsid w:val="005E66DA"/>
    <w:rsid w:val="005E69FD"/>
    <w:rsid w:val="005E7148"/>
    <w:rsid w:val="005F1086"/>
    <w:rsid w:val="005F13B5"/>
    <w:rsid w:val="005F150A"/>
    <w:rsid w:val="005F1A3B"/>
    <w:rsid w:val="005F2DE9"/>
    <w:rsid w:val="005F350D"/>
    <w:rsid w:val="005F3704"/>
    <w:rsid w:val="005F4166"/>
    <w:rsid w:val="005F4816"/>
    <w:rsid w:val="005F4905"/>
    <w:rsid w:val="005F592A"/>
    <w:rsid w:val="005F6627"/>
    <w:rsid w:val="005F7428"/>
    <w:rsid w:val="005F7C79"/>
    <w:rsid w:val="005F7F04"/>
    <w:rsid w:val="00601B8A"/>
    <w:rsid w:val="006023E8"/>
    <w:rsid w:val="00602B1A"/>
    <w:rsid w:val="00605F40"/>
    <w:rsid w:val="00605F54"/>
    <w:rsid w:val="00605F66"/>
    <w:rsid w:val="006064B9"/>
    <w:rsid w:val="00610A0C"/>
    <w:rsid w:val="006116BD"/>
    <w:rsid w:val="0061304F"/>
    <w:rsid w:val="006134E5"/>
    <w:rsid w:val="006141E6"/>
    <w:rsid w:val="006143AE"/>
    <w:rsid w:val="00616BFD"/>
    <w:rsid w:val="00620796"/>
    <w:rsid w:val="0062192F"/>
    <w:rsid w:val="00621DE2"/>
    <w:rsid w:val="00622D7B"/>
    <w:rsid w:val="00623437"/>
    <w:rsid w:val="00623A22"/>
    <w:rsid w:val="00625542"/>
    <w:rsid w:val="006255C0"/>
    <w:rsid w:val="00625AF3"/>
    <w:rsid w:val="00626258"/>
    <w:rsid w:val="00626BD8"/>
    <w:rsid w:val="00627C0D"/>
    <w:rsid w:val="00627D8E"/>
    <w:rsid w:val="00627E59"/>
    <w:rsid w:val="006308EC"/>
    <w:rsid w:val="00630F82"/>
    <w:rsid w:val="00631058"/>
    <w:rsid w:val="00631CCD"/>
    <w:rsid w:val="00632073"/>
    <w:rsid w:val="00632339"/>
    <w:rsid w:val="00632C54"/>
    <w:rsid w:val="00634B06"/>
    <w:rsid w:val="00634EDF"/>
    <w:rsid w:val="006359B3"/>
    <w:rsid w:val="00636954"/>
    <w:rsid w:val="006405E0"/>
    <w:rsid w:val="00640CF7"/>
    <w:rsid w:val="00641BF1"/>
    <w:rsid w:val="006421CC"/>
    <w:rsid w:val="006429AA"/>
    <w:rsid w:val="00642EF9"/>
    <w:rsid w:val="00643B73"/>
    <w:rsid w:val="006440EF"/>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6252E"/>
    <w:rsid w:val="00662C47"/>
    <w:rsid w:val="00662F07"/>
    <w:rsid w:val="00663E5A"/>
    <w:rsid w:val="0066427B"/>
    <w:rsid w:val="0066496C"/>
    <w:rsid w:val="006659F5"/>
    <w:rsid w:val="00666303"/>
    <w:rsid w:val="00666803"/>
    <w:rsid w:val="00666D45"/>
    <w:rsid w:val="006671A1"/>
    <w:rsid w:val="00667B1D"/>
    <w:rsid w:val="0067038B"/>
    <w:rsid w:val="00670DEA"/>
    <w:rsid w:val="00670E74"/>
    <w:rsid w:val="00671029"/>
    <w:rsid w:val="0067135D"/>
    <w:rsid w:val="0067193B"/>
    <w:rsid w:val="006720DD"/>
    <w:rsid w:val="0067242B"/>
    <w:rsid w:val="00672BC1"/>
    <w:rsid w:val="00672F3F"/>
    <w:rsid w:val="00674E67"/>
    <w:rsid w:val="00675133"/>
    <w:rsid w:val="00675555"/>
    <w:rsid w:val="006759DF"/>
    <w:rsid w:val="00676505"/>
    <w:rsid w:val="0067666F"/>
    <w:rsid w:val="006770CC"/>
    <w:rsid w:val="00677371"/>
    <w:rsid w:val="006816D6"/>
    <w:rsid w:val="00681F03"/>
    <w:rsid w:val="006829D4"/>
    <w:rsid w:val="00685632"/>
    <w:rsid w:val="00686346"/>
    <w:rsid w:val="00686451"/>
    <w:rsid w:val="00686E35"/>
    <w:rsid w:val="00690D16"/>
    <w:rsid w:val="00690EF5"/>
    <w:rsid w:val="006912F1"/>
    <w:rsid w:val="006913CC"/>
    <w:rsid w:val="00692239"/>
    <w:rsid w:val="00692E71"/>
    <w:rsid w:val="00694B9C"/>
    <w:rsid w:val="00695418"/>
    <w:rsid w:val="00695A29"/>
    <w:rsid w:val="00695A81"/>
    <w:rsid w:val="00697011"/>
    <w:rsid w:val="006A0DAF"/>
    <w:rsid w:val="006A1A31"/>
    <w:rsid w:val="006A1D5D"/>
    <w:rsid w:val="006A1FEA"/>
    <w:rsid w:val="006A3E50"/>
    <w:rsid w:val="006A4318"/>
    <w:rsid w:val="006A4396"/>
    <w:rsid w:val="006A47A7"/>
    <w:rsid w:val="006A4C23"/>
    <w:rsid w:val="006A582C"/>
    <w:rsid w:val="006A7B77"/>
    <w:rsid w:val="006B0099"/>
    <w:rsid w:val="006B02B1"/>
    <w:rsid w:val="006B0A84"/>
    <w:rsid w:val="006B1457"/>
    <w:rsid w:val="006B16E6"/>
    <w:rsid w:val="006B261D"/>
    <w:rsid w:val="006B69D5"/>
    <w:rsid w:val="006B6EC5"/>
    <w:rsid w:val="006C1F51"/>
    <w:rsid w:val="006C2242"/>
    <w:rsid w:val="006C230C"/>
    <w:rsid w:val="006C4A5D"/>
    <w:rsid w:val="006C5959"/>
    <w:rsid w:val="006C7B41"/>
    <w:rsid w:val="006C7C0D"/>
    <w:rsid w:val="006D2B37"/>
    <w:rsid w:val="006D2F43"/>
    <w:rsid w:val="006D3093"/>
    <w:rsid w:val="006D314F"/>
    <w:rsid w:val="006D3986"/>
    <w:rsid w:val="006D3AED"/>
    <w:rsid w:val="006D56DD"/>
    <w:rsid w:val="006D5C88"/>
    <w:rsid w:val="006D6ED2"/>
    <w:rsid w:val="006D7085"/>
    <w:rsid w:val="006D7712"/>
    <w:rsid w:val="006D7E88"/>
    <w:rsid w:val="006E162F"/>
    <w:rsid w:val="006E170D"/>
    <w:rsid w:val="006E3BD9"/>
    <w:rsid w:val="006E458F"/>
    <w:rsid w:val="006E701D"/>
    <w:rsid w:val="006E7288"/>
    <w:rsid w:val="006F08FC"/>
    <w:rsid w:val="006F0DBB"/>
    <w:rsid w:val="006F1E53"/>
    <w:rsid w:val="006F1FD0"/>
    <w:rsid w:val="006F3135"/>
    <w:rsid w:val="006F3383"/>
    <w:rsid w:val="006F35D5"/>
    <w:rsid w:val="006F51F9"/>
    <w:rsid w:val="006F52E6"/>
    <w:rsid w:val="006F5E3E"/>
    <w:rsid w:val="006F665B"/>
    <w:rsid w:val="006F7350"/>
    <w:rsid w:val="006F7AD4"/>
    <w:rsid w:val="006F7D6E"/>
    <w:rsid w:val="00700D09"/>
    <w:rsid w:val="00701E25"/>
    <w:rsid w:val="00701E8F"/>
    <w:rsid w:val="0070428A"/>
    <w:rsid w:val="0070507B"/>
    <w:rsid w:val="007100B5"/>
    <w:rsid w:val="00712C24"/>
    <w:rsid w:val="00713E70"/>
    <w:rsid w:val="00715068"/>
    <w:rsid w:val="007177A1"/>
    <w:rsid w:val="007217E6"/>
    <w:rsid w:val="0072231B"/>
    <w:rsid w:val="00722330"/>
    <w:rsid w:val="007226AB"/>
    <w:rsid w:val="00723CCE"/>
    <w:rsid w:val="00724119"/>
    <w:rsid w:val="00725DBD"/>
    <w:rsid w:val="0072625B"/>
    <w:rsid w:val="0073045F"/>
    <w:rsid w:val="00731A37"/>
    <w:rsid w:val="00731C54"/>
    <w:rsid w:val="00731E51"/>
    <w:rsid w:val="00732756"/>
    <w:rsid w:val="0073388E"/>
    <w:rsid w:val="00734C23"/>
    <w:rsid w:val="00735709"/>
    <w:rsid w:val="0073626A"/>
    <w:rsid w:val="007371C0"/>
    <w:rsid w:val="007376DC"/>
    <w:rsid w:val="007406DB"/>
    <w:rsid w:val="00742611"/>
    <w:rsid w:val="007447D0"/>
    <w:rsid w:val="00744E01"/>
    <w:rsid w:val="007467A7"/>
    <w:rsid w:val="00746EE5"/>
    <w:rsid w:val="00750F59"/>
    <w:rsid w:val="00751FA3"/>
    <w:rsid w:val="0075261F"/>
    <w:rsid w:val="00752A6C"/>
    <w:rsid w:val="007540FC"/>
    <w:rsid w:val="007557A4"/>
    <w:rsid w:val="00756248"/>
    <w:rsid w:val="0075662D"/>
    <w:rsid w:val="00756EFE"/>
    <w:rsid w:val="0075776A"/>
    <w:rsid w:val="00761ADE"/>
    <w:rsid w:val="00762344"/>
    <w:rsid w:val="007638EE"/>
    <w:rsid w:val="00765292"/>
    <w:rsid w:val="007656DF"/>
    <w:rsid w:val="00766B8C"/>
    <w:rsid w:val="0076739C"/>
    <w:rsid w:val="00767774"/>
    <w:rsid w:val="00767CF1"/>
    <w:rsid w:val="0077005F"/>
    <w:rsid w:val="00770369"/>
    <w:rsid w:val="007714E1"/>
    <w:rsid w:val="00771DA6"/>
    <w:rsid w:val="00771EDA"/>
    <w:rsid w:val="00772F3B"/>
    <w:rsid w:val="00773697"/>
    <w:rsid w:val="00773771"/>
    <w:rsid w:val="00774131"/>
    <w:rsid w:val="00774EA8"/>
    <w:rsid w:val="00775D00"/>
    <w:rsid w:val="00776AA8"/>
    <w:rsid w:val="00777403"/>
    <w:rsid w:val="007801B4"/>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A0475"/>
    <w:rsid w:val="007A2F22"/>
    <w:rsid w:val="007A5ABA"/>
    <w:rsid w:val="007A5C4A"/>
    <w:rsid w:val="007A647A"/>
    <w:rsid w:val="007A69BA"/>
    <w:rsid w:val="007A74D7"/>
    <w:rsid w:val="007A7DB0"/>
    <w:rsid w:val="007B136F"/>
    <w:rsid w:val="007B1386"/>
    <w:rsid w:val="007B2AFB"/>
    <w:rsid w:val="007B34EA"/>
    <w:rsid w:val="007B38C1"/>
    <w:rsid w:val="007B44F0"/>
    <w:rsid w:val="007B4DD6"/>
    <w:rsid w:val="007B6DAC"/>
    <w:rsid w:val="007B719E"/>
    <w:rsid w:val="007C03A8"/>
    <w:rsid w:val="007C0440"/>
    <w:rsid w:val="007C0754"/>
    <w:rsid w:val="007C2949"/>
    <w:rsid w:val="007C59C1"/>
    <w:rsid w:val="007C5FAA"/>
    <w:rsid w:val="007C645F"/>
    <w:rsid w:val="007C7457"/>
    <w:rsid w:val="007D02CD"/>
    <w:rsid w:val="007D14A7"/>
    <w:rsid w:val="007D16C9"/>
    <w:rsid w:val="007D1AF9"/>
    <w:rsid w:val="007D296E"/>
    <w:rsid w:val="007D34D9"/>
    <w:rsid w:val="007D3FF5"/>
    <w:rsid w:val="007D5163"/>
    <w:rsid w:val="007D5671"/>
    <w:rsid w:val="007D6299"/>
    <w:rsid w:val="007D7437"/>
    <w:rsid w:val="007E0E49"/>
    <w:rsid w:val="007E23A3"/>
    <w:rsid w:val="007E3E61"/>
    <w:rsid w:val="007E493B"/>
    <w:rsid w:val="007E5786"/>
    <w:rsid w:val="007E6027"/>
    <w:rsid w:val="007E7C44"/>
    <w:rsid w:val="007F1AE9"/>
    <w:rsid w:val="007F24F3"/>
    <w:rsid w:val="007F39DF"/>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49A"/>
    <w:rsid w:val="00816C6F"/>
    <w:rsid w:val="00820801"/>
    <w:rsid w:val="00820B3F"/>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898"/>
    <w:rsid w:val="00835231"/>
    <w:rsid w:val="00835CA6"/>
    <w:rsid w:val="00835D4A"/>
    <w:rsid w:val="00835FC5"/>
    <w:rsid w:val="00836584"/>
    <w:rsid w:val="00836BB6"/>
    <w:rsid w:val="008376BD"/>
    <w:rsid w:val="008412C3"/>
    <w:rsid w:val="00841C7C"/>
    <w:rsid w:val="00842EA6"/>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ECE"/>
    <w:rsid w:val="00867473"/>
    <w:rsid w:val="00870003"/>
    <w:rsid w:val="00870B4B"/>
    <w:rsid w:val="008719FB"/>
    <w:rsid w:val="00871A3D"/>
    <w:rsid w:val="008724FC"/>
    <w:rsid w:val="0087436E"/>
    <w:rsid w:val="00874869"/>
    <w:rsid w:val="00874A59"/>
    <w:rsid w:val="00875425"/>
    <w:rsid w:val="00875AB7"/>
    <w:rsid w:val="00880023"/>
    <w:rsid w:val="0088033F"/>
    <w:rsid w:val="00880340"/>
    <w:rsid w:val="008804FF"/>
    <w:rsid w:val="00881C76"/>
    <w:rsid w:val="00883B99"/>
    <w:rsid w:val="00883F60"/>
    <w:rsid w:val="0088446E"/>
    <w:rsid w:val="008848A2"/>
    <w:rsid w:val="00885341"/>
    <w:rsid w:val="00886B26"/>
    <w:rsid w:val="00890D7F"/>
    <w:rsid w:val="0089142F"/>
    <w:rsid w:val="008914BF"/>
    <w:rsid w:val="00891EE3"/>
    <w:rsid w:val="00892964"/>
    <w:rsid w:val="00892C20"/>
    <w:rsid w:val="00893326"/>
    <w:rsid w:val="008944DF"/>
    <w:rsid w:val="00894DE5"/>
    <w:rsid w:val="00895DE3"/>
    <w:rsid w:val="008961AF"/>
    <w:rsid w:val="0089652B"/>
    <w:rsid w:val="008967B5"/>
    <w:rsid w:val="008A01EA"/>
    <w:rsid w:val="008A0580"/>
    <w:rsid w:val="008A1DB8"/>
    <w:rsid w:val="008A250C"/>
    <w:rsid w:val="008A2A60"/>
    <w:rsid w:val="008A3B1C"/>
    <w:rsid w:val="008A5862"/>
    <w:rsid w:val="008A6B7F"/>
    <w:rsid w:val="008A6F53"/>
    <w:rsid w:val="008B1523"/>
    <w:rsid w:val="008B2D7A"/>
    <w:rsid w:val="008B35BE"/>
    <w:rsid w:val="008B3775"/>
    <w:rsid w:val="008B3FED"/>
    <w:rsid w:val="008B4CBD"/>
    <w:rsid w:val="008B6B4F"/>
    <w:rsid w:val="008B6BEA"/>
    <w:rsid w:val="008C08FE"/>
    <w:rsid w:val="008C2597"/>
    <w:rsid w:val="008C38F8"/>
    <w:rsid w:val="008C5256"/>
    <w:rsid w:val="008D07D1"/>
    <w:rsid w:val="008D0CA1"/>
    <w:rsid w:val="008D1105"/>
    <w:rsid w:val="008D27C3"/>
    <w:rsid w:val="008D42BD"/>
    <w:rsid w:val="008D439E"/>
    <w:rsid w:val="008D4AD6"/>
    <w:rsid w:val="008D4ADB"/>
    <w:rsid w:val="008D4B3A"/>
    <w:rsid w:val="008D6058"/>
    <w:rsid w:val="008D720A"/>
    <w:rsid w:val="008D7656"/>
    <w:rsid w:val="008E027F"/>
    <w:rsid w:val="008E060A"/>
    <w:rsid w:val="008E0823"/>
    <w:rsid w:val="008E0944"/>
    <w:rsid w:val="008E0F5C"/>
    <w:rsid w:val="008E10A8"/>
    <w:rsid w:val="008E141B"/>
    <w:rsid w:val="008E21FA"/>
    <w:rsid w:val="008E2443"/>
    <w:rsid w:val="008E28EA"/>
    <w:rsid w:val="008E2FE6"/>
    <w:rsid w:val="008E35E0"/>
    <w:rsid w:val="008E3963"/>
    <w:rsid w:val="008E419A"/>
    <w:rsid w:val="008E4A91"/>
    <w:rsid w:val="008E5225"/>
    <w:rsid w:val="008E543E"/>
    <w:rsid w:val="008E5C43"/>
    <w:rsid w:val="008E6C53"/>
    <w:rsid w:val="008E7BD2"/>
    <w:rsid w:val="008F03E3"/>
    <w:rsid w:val="008F0831"/>
    <w:rsid w:val="008F1350"/>
    <w:rsid w:val="008F192F"/>
    <w:rsid w:val="008F1F98"/>
    <w:rsid w:val="008F3258"/>
    <w:rsid w:val="008F5AE0"/>
    <w:rsid w:val="008F7E65"/>
    <w:rsid w:val="00901665"/>
    <w:rsid w:val="00902D6C"/>
    <w:rsid w:val="009037FB"/>
    <w:rsid w:val="00903B4A"/>
    <w:rsid w:val="0090633E"/>
    <w:rsid w:val="00907C3F"/>
    <w:rsid w:val="0091069F"/>
    <w:rsid w:val="009108FE"/>
    <w:rsid w:val="009109C7"/>
    <w:rsid w:val="00910C5C"/>
    <w:rsid w:val="00911102"/>
    <w:rsid w:val="0091183A"/>
    <w:rsid w:val="009119D6"/>
    <w:rsid w:val="00911D30"/>
    <w:rsid w:val="00912680"/>
    <w:rsid w:val="009141B8"/>
    <w:rsid w:val="00914475"/>
    <w:rsid w:val="00914A66"/>
    <w:rsid w:val="00914B66"/>
    <w:rsid w:val="00915F72"/>
    <w:rsid w:val="00916474"/>
    <w:rsid w:val="00916ECF"/>
    <w:rsid w:val="00917BC3"/>
    <w:rsid w:val="0092190A"/>
    <w:rsid w:val="0092200F"/>
    <w:rsid w:val="009226F5"/>
    <w:rsid w:val="00922856"/>
    <w:rsid w:val="009233B0"/>
    <w:rsid w:val="00925471"/>
    <w:rsid w:val="00925C13"/>
    <w:rsid w:val="009262F5"/>
    <w:rsid w:val="00926311"/>
    <w:rsid w:val="0092650E"/>
    <w:rsid w:val="009269E8"/>
    <w:rsid w:val="00927D3C"/>
    <w:rsid w:val="009303D8"/>
    <w:rsid w:val="00930C1D"/>
    <w:rsid w:val="00930E12"/>
    <w:rsid w:val="00933255"/>
    <w:rsid w:val="00935AF7"/>
    <w:rsid w:val="009361F0"/>
    <w:rsid w:val="009363D3"/>
    <w:rsid w:val="009366A7"/>
    <w:rsid w:val="00937049"/>
    <w:rsid w:val="009408F8"/>
    <w:rsid w:val="00940EC7"/>
    <w:rsid w:val="00940F8B"/>
    <w:rsid w:val="009417FD"/>
    <w:rsid w:val="00942CEE"/>
    <w:rsid w:val="0094330E"/>
    <w:rsid w:val="009435C5"/>
    <w:rsid w:val="00943803"/>
    <w:rsid w:val="00944BD6"/>
    <w:rsid w:val="00945EB6"/>
    <w:rsid w:val="00945F0A"/>
    <w:rsid w:val="0094650F"/>
    <w:rsid w:val="009504C0"/>
    <w:rsid w:val="00950C50"/>
    <w:rsid w:val="00951038"/>
    <w:rsid w:val="00951507"/>
    <w:rsid w:val="00952601"/>
    <w:rsid w:val="00952DC9"/>
    <w:rsid w:val="00952F81"/>
    <w:rsid w:val="00953929"/>
    <w:rsid w:val="00954E76"/>
    <w:rsid w:val="00955AA4"/>
    <w:rsid w:val="00955D76"/>
    <w:rsid w:val="0095653D"/>
    <w:rsid w:val="00960F72"/>
    <w:rsid w:val="0096274E"/>
    <w:rsid w:val="00964423"/>
    <w:rsid w:val="00965780"/>
    <w:rsid w:val="009665F4"/>
    <w:rsid w:val="00966FB7"/>
    <w:rsid w:val="009675A6"/>
    <w:rsid w:val="00970D1D"/>
    <w:rsid w:val="00971CBA"/>
    <w:rsid w:val="00972DE2"/>
    <w:rsid w:val="00973FE0"/>
    <w:rsid w:val="00974D63"/>
    <w:rsid w:val="009751FC"/>
    <w:rsid w:val="00975692"/>
    <w:rsid w:val="00975783"/>
    <w:rsid w:val="00975F61"/>
    <w:rsid w:val="00976373"/>
    <w:rsid w:val="00976833"/>
    <w:rsid w:val="00976B3E"/>
    <w:rsid w:val="0098012C"/>
    <w:rsid w:val="00981901"/>
    <w:rsid w:val="00983AC5"/>
    <w:rsid w:val="00983B98"/>
    <w:rsid w:val="00984255"/>
    <w:rsid w:val="009842FA"/>
    <w:rsid w:val="009853EE"/>
    <w:rsid w:val="009853F9"/>
    <w:rsid w:val="00985D24"/>
    <w:rsid w:val="009864E0"/>
    <w:rsid w:val="009865D8"/>
    <w:rsid w:val="009869DB"/>
    <w:rsid w:val="0098707A"/>
    <w:rsid w:val="00990FDD"/>
    <w:rsid w:val="00991FE2"/>
    <w:rsid w:val="00993A76"/>
    <w:rsid w:val="00995788"/>
    <w:rsid w:val="00995CA4"/>
    <w:rsid w:val="009963AC"/>
    <w:rsid w:val="009964B0"/>
    <w:rsid w:val="009A0884"/>
    <w:rsid w:val="009A1174"/>
    <w:rsid w:val="009A3622"/>
    <w:rsid w:val="009A4752"/>
    <w:rsid w:val="009A4ED4"/>
    <w:rsid w:val="009A4FE4"/>
    <w:rsid w:val="009A5292"/>
    <w:rsid w:val="009A5334"/>
    <w:rsid w:val="009A5B92"/>
    <w:rsid w:val="009A64C8"/>
    <w:rsid w:val="009A6BC1"/>
    <w:rsid w:val="009A7AD6"/>
    <w:rsid w:val="009B0C6E"/>
    <w:rsid w:val="009B1069"/>
    <w:rsid w:val="009B180C"/>
    <w:rsid w:val="009B1D69"/>
    <w:rsid w:val="009B2936"/>
    <w:rsid w:val="009B4C86"/>
    <w:rsid w:val="009B5A5E"/>
    <w:rsid w:val="009B6C2A"/>
    <w:rsid w:val="009B7BA2"/>
    <w:rsid w:val="009B7F7E"/>
    <w:rsid w:val="009C0EEA"/>
    <w:rsid w:val="009C22B1"/>
    <w:rsid w:val="009C2E25"/>
    <w:rsid w:val="009C3300"/>
    <w:rsid w:val="009C3602"/>
    <w:rsid w:val="009C36AB"/>
    <w:rsid w:val="009C5F89"/>
    <w:rsid w:val="009C722F"/>
    <w:rsid w:val="009C73EB"/>
    <w:rsid w:val="009D003C"/>
    <w:rsid w:val="009D0440"/>
    <w:rsid w:val="009D0F85"/>
    <w:rsid w:val="009D1250"/>
    <w:rsid w:val="009D1AB5"/>
    <w:rsid w:val="009D3052"/>
    <w:rsid w:val="009D465D"/>
    <w:rsid w:val="009D4D74"/>
    <w:rsid w:val="009D5602"/>
    <w:rsid w:val="009D5861"/>
    <w:rsid w:val="009D5C97"/>
    <w:rsid w:val="009D6137"/>
    <w:rsid w:val="009D7909"/>
    <w:rsid w:val="009E09C8"/>
    <w:rsid w:val="009E3BC0"/>
    <w:rsid w:val="009E40AC"/>
    <w:rsid w:val="009E5582"/>
    <w:rsid w:val="009E7C42"/>
    <w:rsid w:val="009F3D63"/>
    <w:rsid w:val="009F3EB1"/>
    <w:rsid w:val="009F41A6"/>
    <w:rsid w:val="009F46A4"/>
    <w:rsid w:val="009F49E2"/>
    <w:rsid w:val="009F5B99"/>
    <w:rsid w:val="009F67B7"/>
    <w:rsid w:val="009F7F60"/>
    <w:rsid w:val="00A0023D"/>
    <w:rsid w:val="00A00905"/>
    <w:rsid w:val="00A00B8F"/>
    <w:rsid w:val="00A0359F"/>
    <w:rsid w:val="00A03E54"/>
    <w:rsid w:val="00A04C5D"/>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921"/>
    <w:rsid w:val="00A20AAA"/>
    <w:rsid w:val="00A21ED0"/>
    <w:rsid w:val="00A21FC8"/>
    <w:rsid w:val="00A24610"/>
    <w:rsid w:val="00A26230"/>
    <w:rsid w:val="00A27E6B"/>
    <w:rsid w:val="00A3034C"/>
    <w:rsid w:val="00A315F2"/>
    <w:rsid w:val="00A32758"/>
    <w:rsid w:val="00A338A7"/>
    <w:rsid w:val="00A33940"/>
    <w:rsid w:val="00A340B0"/>
    <w:rsid w:val="00A361F7"/>
    <w:rsid w:val="00A366D4"/>
    <w:rsid w:val="00A36C07"/>
    <w:rsid w:val="00A36E32"/>
    <w:rsid w:val="00A425C1"/>
    <w:rsid w:val="00A4265A"/>
    <w:rsid w:val="00A426EF"/>
    <w:rsid w:val="00A42BB3"/>
    <w:rsid w:val="00A43DC7"/>
    <w:rsid w:val="00A45300"/>
    <w:rsid w:val="00A45A0A"/>
    <w:rsid w:val="00A463FC"/>
    <w:rsid w:val="00A46646"/>
    <w:rsid w:val="00A46A51"/>
    <w:rsid w:val="00A5076F"/>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2485"/>
    <w:rsid w:val="00A64950"/>
    <w:rsid w:val="00A65B14"/>
    <w:rsid w:val="00A65FAC"/>
    <w:rsid w:val="00A67398"/>
    <w:rsid w:val="00A6779D"/>
    <w:rsid w:val="00A67C96"/>
    <w:rsid w:val="00A713A0"/>
    <w:rsid w:val="00A73A22"/>
    <w:rsid w:val="00A772B3"/>
    <w:rsid w:val="00A7745B"/>
    <w:rsid w:val="00A77641"/>
    <w:rsid w:val="00A8001C"/>
    <w:rsid w:val="00A800AE"/>
    <w:rsid w:val="00A8034A"/>
    <w:rsid w:val="00A8113D"/>
    <w:rsid w:val="00A8143E"/>
    <w:rsid w:val="00A81D52"/>
    <w:rsid w:val="00A82D89"/>
    <w:rsid w:val="00A834B0"/>
    <w:rsid w:val="00A83636"/>
    <w:rsid w:val="00A862DD"/>
    <w:rsid w:val="00A86706"/>
    <w:rsid w:val="00A90D1A"/>
    <w:rsid w:val="00A91515"/>
    <w:rsid w:val="00A92867"/>
    <w:rsid w:val="00A93EAC"/>
    <w:rsid w:val="00A946F9"/>
    <w:rsid w:val="00A94965"/>
    <w:rsid w:val="00A955DD"/>
    <w:rsid w:val="00A95FB5"/>
    <w:rsid w:val="00A96326"/>
    <w:rsid w:val="00A96899"/>
    <w:rsid w:val="00A96997"/>
    <w:rsid w:val="00A96A7C"/>
    <w:rsid w:val="00A97705"/>
    <w:rsid w:val="00A97B0E"/>
    <w:rsid w:val="00A97EAF"/>
    <w:rsid w:val="00AA19F4"/>
    <w:rsid w:val="00AA1DEA"/>
    <w:rsid w:val="00AA28B1"/>
    <w:rsid w:val="00AA36CB"/>
    <w:rsid w:val="00AA40CF"/>
    <w:rsid w:val="00AA5428"/>
    <w:rsid w:val="00AA5451"/>
    <w:rsid w:val="00AA5674"/>
    <w:rsid w:val="00AA61D1"/>
    <w:rsid w:val="00AA68EF"/>
    <w:rsid w:val="00AA6C7A"/>
    <w:rsid w:val="00AB0573"/>
    <w:rsid w:val="00AB1151"/>
    <w:rsid w:val="00AB19D5"/>
    <w:rsid w:val="00AB478D"/>
    <w:rsid w:val="00AB5E80"/>
    <w:rsid w:val="00AB6C30"/>
    <w:rsid w:val="00AB774B"/>
    <w:rsid w:val="00AB7919"/>
    <w:rsid w:val="00AB7979"/>
    <w:rsid w:val="00AB7BCF"/>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5CB"/>
    <w:rsid w:val="00AD1962"/>
    <w:rsid w:val="00AD1EC1"/>
    <w:rsid w:val="00AD2184"/>
    <w:rsid w:val="00AD2434"/>
    <w:rsid w:val="00AD2923"/>
    <w:rsid w:val="00AD3788"/>
    <w:rsid w:val="00AD3957"/>
    <w:rsid w:val="00AD5337"/>
    <w:rsid w:val="00AD56AC"/>
    <w:rsid w:val="00AD6206"/>
    <w:rsid w:val="00AD6B8C"/>
    <w:rsid w:val="00AD7507"/>
    <w:rsid w:val="00AE0310"/>
    <w:rsid w:val="00AE0771"/>
    <w:rsid w:val="00AE1547"/>
    <w:rsid w:val="00AE1702"/>
    <w:rsid w:val="00AE18B1"/>
    <w:rsid w:val="00AE1950"/>
    <w:rsid w:val="00AE2653"/>
    <w:rsid w:val="00AE37A3"/>
    <w:rsid w:val="00AE44F0"/>
    <w:rsid w:val="00AE482B"/>
    <w:rsid w:val="00AE4DCA"/>
    <w:rsid w:val="00AE576B"/>
    <w:rsid w:val="00AE6694"/>
    <w:rsid w:val="00AE683F"/>
    <w:rsid w:val="00AE71A2"/>
    <w:rsid w:val="00AE77D2"/>
    <w:rsid w:val="00AE7846"/>
    <w:rsid w:val="00AE7E2B"/>
    <w:rsid w:val="00AF36D6"/>
    <w:rsid w:val="00AF3C37"/>
    <w:rsid w:val="00AF4C5D"/>
    <w:rsid w:val="00AF4F67"/>
    <w:rsid w:val="00AF5617"/>
    <w:rsid w:val="00AF5934"/>
    <w:rsid w:val="00B0057A"/>
    <w:rsid w:val="00B01705"/>
    <w:rsid w:val="00B01A8E"/>
    <w:rsid w:val="00B01B6E"/>
    <w:rsid w:val="00B03442"/>
    <w:rsid w:val="00B0461A"/>
    <w:rsid w:val="00B0510C"/>
    <w:rsid w:val="00B05254"/>
    <w:rsid w:val="00B052CC"/>
    <w:rsid w:val="00B07BBF"/>
    <w:rsid w:val="00B10961"/>
    <w:rsid w:val="00B10E19"/>
    <w:rsid w:val="00B1172D"/>
    <w:rsid w:val="00B12062"/>
    <w:rsid w:val="00B13AB2"/>
    <w:rsid w:val="00B1401E"/>
    <w:rsid w:val="00B14728"/>
    <w:rsid w:val="00B16468"/>
    <w:rsid w:val="00B16F31"/>
    <w:rsid w:val="00B203C8"/>
    <w:rsid w:val="00B2081C"/>
    <w:rsid w:val="00B2192F"/>
    <w:rsid w:val="00B21CC1"/>
    <w:rsid w:val="00B22294"/>
    <w:rsid w:val="00B25266"/>
    <w:rsid w:val="00B27039"/>
    <w:rsid w:val="00B306C5"/>
    <w:rsid w:val="00B30A38"/>
    <w:rsid w:val="00B32D4A"/>
    <w:rsid w:val="00B34A73"/>
    <w:rsid w:val="00B34D4A"/>
    <w:rsid w:val="00B35E2A"/>
    <w:rsid w:val="00B37937"/>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AEC"/>
    <w:rsid w:val="00B66C6A"/>
    <w:rsid w:val="00B670E5"/>
    <w:rsid w:val="00B67E54"/>
    <w:rsid w:val="00B71399"/>
    <w:rsid w:val="00B71F65"/>
    <w:rsid w:val="00B72527"/>
    <w:rsid w:val="00B7271F"/>
    <w:rsid w:val="00B7404F"/>
    <w:rsid w:val="00B74953"/>
    <w:rsid w:val="00B74FCB"/>
    <w:rsid w:val="00B756FC"/>
    <w:rsid w:val="00B76FA8"/>
    <w:rsid w:val="00B77B91"/>
    <w:rsid w:val="00B80452"/>
    <w:rsid w:val="00B80DA7"/>
    <w:rsid w:val="00B81034"/>
    <w:rsid w:val="00B82A7A"/>
    <w:rsid w:val="00B82E97"/>
    <w:rsid w:val="00B84776"/>
    <w:rsid w:val="00B84A1C"/>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267A"/>
    <w:rsid w:val="00BA2734"/>
    <w:rsid w:val="00BA2EC4"/>
    <w:rsid w:val="00BA2F2B"/>
    <w:rsid w:val="00BA4093"/>
    <w:rsid w:val="00BA4203"/>
    <w:rsid w:val="00BA43ED"/>
    <w:rsid w:val="00BA574E"/>
    <w:rsid w:val="00BA5AE1"/>
    <w:rsid w:val="00BA6896"/>
    <w:rsid w:val="00BA6F3A"/>
    <w:rsid w:val="00BB0FC7"/>
    <w:rsid w:val="00BB1D43"/>
    <w:rsid w:val="00BB1DBC"/>
    <w:rsid w:val="00BB4E7F"/>
    <w:rsid w:val="00BB5998"/>
    <w:rsid w:val="00BB65EF"/>
    <w:rsid w:val="00BB6839"/>
    <w:rsid w:val="00BC0A7C"/>
    <w:rsid w:val="00BC0C86"/>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825"/>
    <w:rsid w:val="00BE6382"/>
    <w:rsid w:val="00BE6634"/>
    <w:rsid w:val="00BE72C0"/>
    <w:rsid w:val="00BF179F"/>
    <w:rsid w:val="00BF3BBF"/>
    <w:rsid w:val="00BF487A"/>
    <w:rsid w:val="00BF4A83"/>
    <w:rsid w:val="00BF55FE"/>
    <w:rsid w:val="00BF6BCB"/>
    <w:rsid w:val="00BF7086"/>
    <w:rsid w:val="00BF7728"/>
    <w:rsid w:val="00C000B1"/>
    <w:rsid w:val="00C0094B"/>
    <w:rsid w:val="00C00D8D"/>
    <w:rsid w:val="00C0364C"/>
    <w:rsid w:val="00C038D9"/>
    <w:rsid w:val="00C04DBA"/>
    <w:rsid w:val="00C053A8"/>
    <w:rsid w:val="00C05B31"/>
    <w:rsid w:val="00C067E8"/>
    <w:rsid w:val="00C06943"/>
    <w:rsid w:val="00C0714B"/>
    <w:rsid w:val="00C11789"/>
    <w:rsid w:val="00C12515"/>
    <w:rsid w:val="00C1263D"/>
    <w:rsid w:val="00C126AD"/>
    <w:rsid w:val="00C13028"/>
    <w:rsid w:val="00C139DA"/>
    <w:rsid w:val="00C13A16"/>
    <w:rsid w:val="00C13F02"/>
    <w:rsid w:val="00C14665"/>
    <w:rsid w:val="00C15810"/>
    <w:rsid w:val="00C15A08"/>
    <w:rsid w:val="00C16088"/>
    <w:rsid w:val="00C17F01"/>
    <w:rsid w:val="00C20651"/>
    <w:rsid w:val="00C21662"/>
    <w:rsid w:val="00C21C84"/>
    <w:rsid w:val="00C2266A"/>
    <w:rsid w:val="00C23526"/>
    <w:rsid w:val="00C23B3D"/>
    <w:rsid w:val="00C24C0F"/>
    <w:rsid w:val="00C2528B"/>
    <w:rsid w:val="00C253AB"/>
    <w:rsid w:val="00C2587D"/>
    <w:rsid w:val="00C26A42"/>
    <w:rsid w:val="00C273D2"/>
    <w:rsid w:val="00C304DE"/>
    <w:rsid w:val="00C335FB"/>
    <w:rsid w:val="00C342F7"/>
    <w:rsid w:val="00C3444E"/>
    <w:rsid w:val="00C353B0"/>
    <w:rsid w:val="00C3545E"/>
    <w:rsid w:val="00C35FFB"/>
    <w:rsid w:val="00C36563"/>
    <w:rsid w:val="00C36822"/>
    <w:rsid w:val="00C36930"/>
    <w:rsid w:val="00C3724A"/>
    <w:rsid w:val="00C37D49"/>
    <w:rsid w:val="00C37D9A"/>
    <w:rsid w:val="00C40140"/>
    <w:rsid w:val="00C40C8A"/>
    <w:rsid w:val="00C41808"/>
    <w:rsid w:val="00C41F13"/>
    <w:rsid w:val="00C43763"/>
    <w:rsid w:val="00C4415B"/>
    <w:rsid w:val="00C4415F"/>
    <w:rsid w:val="00C444F9"/>
    <w:rsid w:val="00C44722"/>
    <w:rsid w:val="00C44B1E"/>
    <w:rsid w:val="00C4527A"/>
    <w:rsid w:val="00C45995"/>
    <w:rsid w:val="00C45C1A"/>
    <w:rsid w:val="00C46454"/>
    <w:rsid w:val="00C46548"/>
    <w:rsid w:val="00C50C27"/>
    <w:rsid w:val="00C51FA4"/>
    <w:rsid w:val="00C52766"/>
    <w:rsid w:val="00C539E4"/>
    <w:rsid w:val="00C552BC"/>
    <w:rsid w:val="00C559C6"/>
    <w:rsid w:val="00C55AF8"/>
    <w:rsid w:val="00C56652"/>
    <w:rsid w:val="00C56B04"/>
    <w:rsid w:val="00C56E70"/>
    <w:rsid w:val="00C577ED"/>
    <w:rsid w:val="00C57A8B"/>
    <w:rsid w:val="00C6145F"/>
    <w:rsid w:val="00C61468"/>
    <w:rsid w:val="00C61D32"/>
    <w:rsid w:val="00C61EC9"/>
    <w:rsid w:val="00C62C7B"/>
    <w:rsid w:val="00C63F71"/>
    <w:rsid w:val="00C64254"/>
    <w:rsid w:val="00C644EF"/>
    <w:rsid w:val="00C646DE"/>
    <w:rsid w:val="00C67180"/>
    <w:rsid w:val="00C67BF1"/>
    <w:rsid w:val="00C67C2F"/>
    <w:rsid w:val="00C7173A"/>
    <w:rsid w:val="00C72319"/>
    <w:rsid w:val="00C73987"/>
    <w:rsid w:val="00C73A55"/>
    <w:rsid w:val="00C740E9"/>
    <w:rsid w:val="00C742E2"/>
    <w:rsid w:val="00C77FE2"/>
    <w:rsid w:val="00C80A57"/>
    <w:rsid w:val="00C80ACD"/>
    <w:rsid w:val="00C84005"/>
    <w:rsid w:val="00C84C48"/>
    <w:rsid w:val="00C8543A"/>
    <w:rsid w:val="00C85760"/>
    <w:rsid w:val="00C861D8"/>
    <w:rsid w:val="00C86944"/>
    <w:rsid w:val="00C86E4B"/>
    <w:rsid w:val="00C876C4"/>
    <w:rsid w:val="00C912B4"/>
    <w:rsid w:val="00C919D9"/>
    <w:rsid w:val="00C92621"/>
    <w:rsid w:val="00C9264A"/>
    <w:rsid w:val="00C92727"/>
    <w:rsid w:val="00C93FB6"/>
    <w:rsid w:val="00C941F0"/>
    <w:rsid w:val="00C9584C"/>
    <w:rsid w:val="00C9625F"/>
    <w:rsid w:val="00C975FB"/>
    <w:rsid w:val="00C976A1"/>
    <w:rsid w:val="00CA076E"/>
    <w:rsid w:val="00CA1017"/>
    <w:rsid w:val="00CA11F6"/>
    <w:rsid w:val="00CA1DC8"/>
    <w:rsid w:val="00CA20D0"/>
    <w:rsid w:val="00CA2B8E"/>
    <w:rsid w:val="00CA41F2"/>
    <w:rsid w:val="00CA4C86"/>
    <w:rsid w:val="00CA653D"/>
    <w:rsid w:val="00CA6EA6"/>
    <w:rsid w:val="00CB1109"/>
    <w:rsid w:val="00CB1539"/>
    <w:rsid w:val="00CB21A9"/>
    <w:rsid w:val="00CB3278"/>
    <w:rsid w:val="00CB56A3"/>
    <w:rsid w:val="00CB5C25"/>
    <w:rsid w:val="00CB6100"/>
    <w:rsid w:val="00CB6730"/>
    <w:rsid w:val="00CB6AA2"/>
    <w:rsid w:val="00CB7202"/>
    <w:rsid w:val="00CB7BDD"/>
    <w:rsid w:val="00CB7F17"/>
    <w:rsid w:val="00CC078A"/>
    <w:rsid w:val="00CC167E"/>
    <w:rsid w:val="00CC1C33"/>
    <w:rsid w:val="00CC3CB5"/>
    <w:rsid w:val="00CC47C1"/>
    <w:rsid w:val="00CC5977"/>
    <w:rsid w:val="00CC67E6"/>
    <w:rsid w:val="00CC7ADF"/>
    <w:rsid w:val="00CD239D"/>
    <w:rsid w:val="00CD404A"/>
    <w:rsid w:val="00CD4A92"/>
    <w:rsid w:val="00CD4B69"/>
    <w:rsid w:val="00CD4E67"/>
    <w:rsid w:val="00CD5891"/>
    <w:rsid w:val="00CD5D02"/>
    <w:rsid w:val="00CD6B5F"/>
    <w:rsid w:val="00CD6F3F"/>
    <w:rsid w:val="00CD75D9"/>
    <w:rsid w:val="00CD778A"/>
    <w:rsid w:val="00CE0192"/>
    <w:rsid w:val="00CE25C8"/>
    <w:rsid w:val="00CE271E"/>
    <w:rsid w:val="00CE3E83"/>
    <w:rsid w:val="00CE56A0"/>
    <w:rsid w:val="00CE5752"/>
    <w:rsid w:val="00CE5B6C"/>
    <w:rsid w:val="00CE7087"/>
    <w:rsid w:val="00CE76B8"/>
    <w:rsid w:val="00CF01DB"/>
    <w:rsid w:val="00CF0381"/>
    <w:rsid w:val="00CF1B80"/>
    <w:rsid w:val="00CF2875"/>
    <w:rsid w:val="00CF2E53"/>
    <w:rsid w:val="00CF3069"/>
    <w:rsid w:val="00CF314A"/>
    <w:rsid w:val="00CF4646"/>
    <w:rsid w:val="00CF4B54"/>
    <w:rsid w:val="00CF53ED"/>
    <w:rsid w:val="00CF6ACD"/>
    <w:rsid w:val="00CF7445"/>
    <w:rsid w:val="00D005BD"/>
    <w:rsid w:val="00D0130A"/>
    <w:rsid w:val="00D01665"/>
    <w:rsid w:val="00D017C4"/>
    <w:rsid w:val="00D01BA1"/>
    <w:rsid w:val="00D0295F"/>
    <w:rsid w:val="00D04A42"/>
    <w:rsid w:val="00D055CF"/>
    <w:rsid w:val="00D06E7B"/>
    <w:rsid w:val="00D06EE4"/>
    <w:rsid w:val="00D06F31"/>
    <w:rsid w:val="00D10B30"/>
    <w:rsid w:val="00D10F08"/>
    <w:rsid w:val="00D123F0"/>
    <w:rsid w:val="00D1293B"/>
    <w:rsid w:val="00D13E08"/>
    <w:rsid w:val="00D14171"/>
    <w:rsid w:val="00D14528"/>
    <w:rsid w:val="00D158F5"/>
    <w:rsid w:val="00D161F6"/>
    <w:rsid w:val="00D17029"/>
    <w:rsid w:val="00D17475"/>
    <w:rsid w:val="00D1773B"/>
    <w:rsid w:val="00D20F82"/>
    <w:rsid w:val="00D2103B"/>
    <w:rsid w:val="00D21513"/>
    <w:rsid w:val="00D21DC9"/>
    <w:rsid w:val="00D2200F"/>
    <w:rsid w:val="00D22076"/>
    <w:rsid w:val="00D22536"/>
    <w:rsid w:val="00D22B1B"/>
    <w:rsid w:val="00D234DA"/>
    <w:rsid w:val="00D2393C"/>
    <w:rsid w:val="00D3070E"/>
    <w:rsid w:val="00D30D70"/>
    <w:rsid w:val="00D3122B"/>
    <w:rsid w:val="00D31B62"/>
    <w:rsid w:val="00D327C3"/>
    <w:rsid w:val="00D33B69"/>
    <w:rsid w:val="00D36A3A"/>
    <w:rsid w:val="00D36ECB"/>
    <w:rsid w:val="00D41993"/>
    <w:rsid w:val="00D42C9C"/>
    <w:rsid w:val="00D439AF"/>
    <w:rsid w:val="00D449FE"/>
    <w:rsid w:val="00D454AB"/>
    <w:rsid w:val="00D45A4C"/>
    <w:rsid w:val="00D46567"/>
    <w:rsid w:val="00D46AE1"/>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3141"/>
    <w:rsid w:val="00D63713"/>
    <w:rsid w:val="00D657D6"/>
    <w:rsid w:val="00D66CC8"/>
    <w:rsid w:val="00D66EEE"/>
    <w:rsid w:val="00D704E0"/>
    <w:rsid w:val="00D706C6"/>
    <w:rsid w:val="00D71E70"/>
    <w:rsid w:val="00D726C8"/>
    <w:rsid w:val="00D7274F"/>
    <w:rsid w:val="00D74336"/>
    <w:rsid w:val="00D74BE3"/>
    <w:rsid w:val="00D75474"/>
    <w:rsid w:val="00D75AFD"/>
    <w:rsid w:val="00D76F71"/>
    <w:rsid w:val="00D8098F"/>
    <w:rsid w:val="00D80AF1"/>
    <w:rsid w:val="00D82DCA"/>
    <w:rsid w:val="00D84100"/>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0387"/>
    <w:rsid w:val="00DA1240"/>
    <w:rsid w:val="00DA1C29"/>
    <w:rsid w:val="00DA1F14"/>
    <w:rsid w:val="00DA4084"/>
    <w:rsid w:val="00DA631A"/>
    <w:rsid w:val="00DA6ABA"/>
    <w:rsid w:val="00DB0842"/>
    <w:rsid w:val="00DB0EC9"/>
    <w:rsid w:val="00DB1ADE"/>
    <w:rsid w:val="00DB1D75"/>
    <w:rsid w:val="00DB30DC"/>
    <w:rsid w:val="00DB3182"/>
    <w:rsid w:val="00DB3841"/>
    <w:rsid w:val="00DB46B9"/>
    <w:rsid w:val="00DB5BA9"/>
    <w:rsid w:val="00DB7875"/>
    <w:rsid w:val="00DC1243"/>
    <w:rsid w:val="00DC13EA"/>
    <w:rsid w:val="00DC25BA"/>
    <w:rsid w:val="00DC27A5"/>
    <w:rsid w:val="00DC365D"/>
    <w:rsid w:val="00DC4828"/>
    <w:rsid w:val="00DC4E27"/>
    <w:rsid w:val="00DC5E15"/>
    <w:rsid w:val="00DC6F17"/>
    <w:rsid w:val="00DD12B7"/>
    <w:rsid w:val="00DD2646"/>
    <w:rsid w:val="00DD2A4F"/>
    <w:rsid w:val="00DD3E54"/>
    <w:rsid w:val="00DD447A"/>
    <w:rsid w:val="00DD45C4"/>
    <w:rsid w:val="00DD47BA"/>
    <w:rsid w:val="00DD5564"/>
    <w:rsid w:val="00DD58F4"/>
    <w:rsid w:val="00DD5B72"/>
    <w:rsid w:val="00DD6482"/>
    <w:rsid w:val="00DD74C3"/>
    <w:rsid w:val="00DD7630"/>
    <w:rsid w:val="00DE07AA"/>
    <w:rsid w:val="00DE1B42"/>
    <w:rsid w:val="00DE2041"/>
    <w:rsid w:val="00DE2DD0"/>
    <w:rsid w:val="00DE33DF"/>
    <w:rsid w:val="00DE3BB2"/>
    <w:rsid w:val="00DE46E6"/>
    <w:rsid w:val="00DE54EA"/>
    <w:rsid w:val="00DE5CED"/>
    <w:rsid w:val="00DF01C8"/>
    <w:rsid w:val="00DF0501"/>
    <w:rsid w:val="00DF0548"/>
    <w:rsid w:val="00DF0883"/>
    <w:rsid w:val="00DF0980"/>
    <w:rsid w:val="00DF0DAC"/>
    <w:rsid w:val="00DF2414"/>
    <w:rsid w:val="00DF2844"/>
    <w:rsid w:val="00DF4968"/>
    <w:rsid w:val="00DF5D5F"/>
    <w:rsid w:val="00DF6168"/>
    <w:rsid w:val="00DF6C08"/>
    <w:rsid w:val="00DF755A"/>
    <w:rsid w:val="00DF75AF"/>
    <w:rsid w:val="00DF7B17"/>
    <w:rsid w:val="00E0050D"/>
    <w:rsid w:val="00E0059D"/>
    <w:rsid w:val="00E006A1"/>
    <w:rsid w:val="00E00848"/>
    <w:rsid w:val="00E0147D"/>
    <w:rsid w:val="00E0189E"/>
    <w:rsid w:val="00E01B64"/>
    <w:rsid w:val="00E02AAF"/>
    <w:rsid w:val="00E02C14"/>
    <w:rsid w:val="00E02F94"/>
    <w:rsid w:val="00E033B7"/>
    <w:rsid w:val="00E0391D"/>
    <w:rsid w:val="00E04A3A"/>
    <w:rsid w:val="00E0546C"/>
    <w:rsid w:val="00E0585E"/>
    <w:rsid w:val="00E06BCB"/>
    <w:rsid w:val="00E10B69"/>
    <w:rsid w:val="00E10C82"/>
    <w:rsid w:val="00E121A0"/>
    <w:rsid w:val="00E13129"/>
    <w:rsid w:val="00E13D8A"/>
    <w:rsid w:val="00E15414"/>
    <w:rsid w:val="00E15CDE"/>
    <w:rsid w:val="00E15D85"/>
    <w:rsid w:val="00E17843"/>
    <w:rsid w:val="00E179B5"/>
    <w:rsid w:val="00E17FD1"/>
    <w:rsid w:val="00E21A57"/>
    <w:rsid w:val="00E21AD7"/>
    <w:rsid w:val="00E21DAB"/>
    <w:rsid w:val="00E24A4C"/>
    <w:rsid w:val="00E25075"/>
    <w:rsid w:val="00E2529E"/>
    <w:rsid w:val="00E25691"/>
    <w:rsid w:val="00E25784"/>
    <w:rsid w:val="00E263D5"/>
    <w:rsid w:val="00E26DC5"/>
    <w:rsid w:val="00E27103"/>
    <w:rsid w:val="00E27634"/>
    <w:rsid w:val="00E32603"/>
    <w:rsid w:val="00E35876"/>
    <w:rsid w:val="00E35C59"/>
    <w:rsid w:val="00E3771D"/>
    <w:rsid w:val="00E40576"/>
    <w:rsid w:val="00E41C6C"/>
    <w:rsid w:val="00E42404"/>
    <w:rsid w:val="00E43798"/>
    <w:rsid w:val="00E4450D"/>
    <w:rsid w:val="00E44668"/>
    <w:rsid w:val="00E463D9"/>
    <w:rsid w:val="00E5031C"/>
    <w:rsid w:val="00E51706"/>
    <w:rsid w:val="00E5235B"/>
    <w:rsid w:val="00E52876"/>
    <w:rsid w:val="00E52991"/>
    <w:rsid w:val="00E52E2C"/>
    <w:rsid w:val="00E537E2"/>
    <w:rsid w:val="00E54586"/>
    <w:rsid w:val="00E55531"/>
    <w:rsid w:val="00E55BC0"/>
    <w:rsid w:val="00E56AF6"/>
    <w:rsid w:val="00E614F1"/>
    <w:rsid w:val="00E622B8"/>
    <w:rsid w:val="00E62621"/>
    <w:rsid w:val="00E62788"/>
    <w:rsid w:val="00E64522"/>
    <w:rsid w:val="00E65160"/>
    <w:rsid w:val="00E65436"/>
    <w:rsid w:val="00E65AA2"/>
    <w:rsid w:val="00E6610E"/>
    <w:rsid w:val="00E664FA"/>
    <w:rsid w:val="00E6682E"/>
    <w:rsid w:val="00E66A46"/>
    <w:rsid w:val="00E66C2D"/>
    <w:rsid w:val="00E67871"/>
    <w:rsid w:val="00E67D4C"/>
    <w:rsid w:val="00E71688"/>
    <w:rsid w:val="00E7237C"/>
    <w:rsid w:val="00E72A23"/>
    <w:rsid w:val="00E7339A"/>
    <w:rsid w:val="00E7375D"/>
    <w:rsid w:val="00E76091"/>
    <w:rsid w:val="00E76BC0"/>
    <w:rsid w:val="00E76D53"/>
    <w:rsid w:val="00E77416"/>
    <w:rsid w:val="00E77627"/>
    <w:rsid w:val="00E77BE7"/>
    <w:rsid w:val="00E8006D"/>
    <w:rsid w:val="00E803E6"/>
    <w:rsid w:val="00E80D92"/>
    <w:rsid w:val="00E81FB8"/>
    <w:rsid w:val="00E831EF"/>
    <w:rsid w:val="00E83AA5"/>
    <w:rsid w:val="00E84076"/>
    <w:rsid w:val="00E84AB8"/>
    <w:rsid w:val="00E85524"/>
    <w:rsid w:val="00E87987"/>
    <w:rsid w:val="00E87DD1"/>
    <w:rsid w:val="00E9129F"/>
    <w:rsid w:val="00E916FA"/>
    <w:rsid w:val="00E91C49"/>
    <w:rsid w:val="00E9254D"/>
    <w:rsid w:val="00E92B41"/>
    <w:rsid w:val="00E9341D"/>
    <w:rsid w:val="00E9462B"/>
    <w:rsid w:val="00E94DD8"/>
    <w:rsid w:val="00E9514D"/>
    <w:rsid w:val="00E95524"/>
    <w:rsid w:val="00E95AF4"/>
    <w:rsid w:val="00E96004"/>
    <w:rsid w:val="00E963F9"/>
    <w:rsid w:val="00E9646B"/>
    <w:rsid w:val="00E96693"/>
    <w:rsid w:val="00E96990"/>
    <w:rsid w:val="00EA14DA"/>
    <w:rsid w:val="00EA172D"/>
    <w:rsid w:val="00EA19EE"/>
    <w:rsid w:val="00EA2135"/>
    <w:rsid w:val="00EA3AEB"/>
    <w:rsid w:val="00EA4558"/>
    <w:rsid w:val="00EA4C5C"/>
    <w:rsid w:val="00EA4CA2"/>
    <w:rsid w:val="00EA510D"/>
    <w:rsid w:val="00EA7E3C"/>
    <w:rsid w:val="00EB03B7"/>
    <w:rsid w:val="00EB0B16"/>
    <w:rsid w:val="00EB1679"/>
    <w:rsid w:val="00EB1A92"/>
    <w:rsid w:val="00EB2A76"/>
    <w:rsid w:val="00EB34A5"/>
    <w:rsid w:val="00EB4C3C"/>
    <w:rsid w:val="00EB4EDD"/>
    <w:rsid w:val="00EB5250"/>
    <w:rsid w:val="00EB558A"/>
    <w:rsid w:val="00EB5838"/>
    <w:rsid w:val="00EB630D"/>
    <w:rsid w:val="00EB64D9"/>
    <w:rsid w:val="00EB6829"/>
    <w:rsid w:val="00EB6AAA"/>
    <w:rsid w:val="00EC156E"/>
    <w:rsid w:val="00EC3332"/>
    <w:rsid w:val="00EC365C"/>
    <w:rsid w:val="00EC463F"/>
    <w:rsid w:val="00EC5C1F"/>
    <w:rsid w:val="00EC5CA0"/>
    <w:rsid w:val="00EC6064"/>
    <w:rsid w:val="00EC68EB"/>
    <w:rsid w:val="00EC7505"/>
    <w:rsid w:val="00ED0787"/>
    <w:rsid w:val="00ED08E7"/>
    <w:rsid w:val="00ED0D85"/>
    <w:rsid w:val="00ED1371"/>
    <w:rsid w:val="00ED1B1B"/>
    <w:rsid w:val="00ED28BA"/>
    <w:rsid w:val="00ED2B5E"/>
    <w:rsid w:val="00ED3DEB"/>
    <w:rsid w:val="00ED3E29"/>
    <w:rsid w:val="00ED5252"/>
    <w:rsid w:val="00ED5E64"/>
    <w:rsid w:val="00ED754B"/>
    <w:rsid w:val="00EE13A9"/>
    <w:rsid w:val="00EE147C"/>
    <w:rsid w:val="00EE1E3D"/>
    <w:rsid w:val="00EE2863"/>
    <w:rsid w:val="00EE2B6C"/>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6D56"/>
    <w:rsid w:val="00F07611"/>
    <w:rsid w:val="00F11FDF"/>
    <w:rsid w:val="00F12E9D"/>
    <w:rsid w:val="00F14BD7"/>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CAB"/>
    <w:rsid w:val="00F3144D"/>
    <w:rsid w:val="00F31888"/>
    <w:rsid w:val="00F324D9"/>
    <w:rsid w:val="00F32BB8"/>
    <w:rsid w:val="00F33048"/>
    <w:rsid w:val="00F33378"/>
    <w:rsid w:val="00F335E5"/>
    <w:rsid w:val="00F3408C"/>
    <w:rsid w:val="00F3483B"/>
    <w:rsid w:val="00F35EA1"/>
    <w:rsid w:val="00F3643F"/>
    <w:rsid w:val="00F3678A"/>
    <w:rsid w:val="00F37C93"/>
    <w:rsid w:val="00F40057"/>
    <w:rsid w:val="00F40AD7"/>
    <w:rsid w:val="00F410AB"/>
    <w:rsid w:val="00F42CB0"/>
    <w:rsid w:val="00F430B6"/>
    <w:rsid w:val="00F431C4"/>
    <w:rsid w:val="00F43D19"/>
    <w:rsid w:val="00F46AEE"/>
    <w:rsid w:val="00F46C81"/>
    <w:rsid w:val="00F510FD"/>
    <w:rsid w:val="00F5123A"/>
    <w:rsid w:val="00F5161E"/>
    <w:rsid w:val="00F52356"/>
    <w:rsid w:val="00F52E7A"/>
    <w:rsid w:val="00F5515C"/>
    <w:rsid w:val="00F57CDC"/>
    <w:rsid w:val="00F57EC4"/>
    <w:rsid w:val="00F60573"/>
    <w:rsid w:val="00F60F6C"/>
    <w:rsid w:val="00F63187"/>
    <w:rsid w:val="00F63A25"/>
    <w:rsid w:val="00F63F80"/>
    <w:rsid w:val="00F6418A"/>
    <w:rsid w:val="00F657A0"/>
    <w:rsid w:val="00F66886"/>
    <w:rsid w:val="00F678CD"/>
    <w:rsid w:val="00F711CC"/>
    <w:rsid w:val="00F71815"/>
    <w:rsid w:val="00F71AE1"/>
    <w:rsid w:val="00F71EB9"/>
    <w:rsid w:val="00F72119"/>
    <w:rsid w:val="00F729DE"/>
    <w:rsid w:val="00F72EDF"/>
    <w:rsid w:val="00F7369E"/>
    <w:rsid w:val="00F738E4"/>
    <w:rsid w:val="00F74470"/>
    <w:rsid w:val="00F74C68"/>
    <w:rsid w:val="00F74E97"/>
    <w:rsid w:val="00F76F0C"/>
    <w:rsid w:val="00F7708D"/>
    <w:rsid w:val="00F77484"/>
    <w:rsid w:val="00F77523"/>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120D"/>
    <w:rsid w:val="00FB20F7"/>
    <w:rsid w:val="00FB2285"/>
    <w:rsid w:val="00FB2F2D"/>
    <w:rsid w:val="00FB369D"/>
    <w:rsid w:val="00FB54D3"/>
    <w:rsid w:val="00FB6152"/>
    <w:rsid w:val="00FB66AB"/>
    <w:rsid w:val="00FB6B1F"/>
    <w:rsid w:val="00FB78D7"/>
    <w:rsid w:val="00FC11AD"/>
    <w:rsid w:val="00FC24C0"/>
    <w:rsid w:val="00FC2761"/>
    <w:rsid w:val="00FC363C"/>
    <w:rsid w:val="00FC389C"/>
    <w:rsid w:val="00FC3A71"/>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C80"/>
    <w:rsid w:val="00FF027A"/>
    <w:rsid w:val="00FF0402"/>
    <w:rsid w:val="00FF0A24"/>
    <w:rsid w:val="00FF0AA5"/>
    <w:rsid w:val="00FF0E4D"/>
    <w:rsid w:val="00FF1966"/>
    <w:rsid w:val="00FF1FD3"/>
    <w:rsid w:val="00FF2720"/>
    <w:rsid w:val="00FF2B1A"/>
    <w:rsid w:val="00FF2DD9"/>
    <w:rsid w:val="00FF30BD"/>
    <w:rsid w:val="00FF389B"/>
    <w:rsid w:val="00FF4449"/>
    <w:rsid w:val="00FF498C"/>
    <w:rsid w:val="00FF4EBB"/>
    <w:rsid w:val="00FF507D"/>
    <w:rsid w:val="00FF5C29"/>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89"/>
    <o:shapelayout v:ext="edit">
      <o:idmap v:ext="edit" data="1"/>
    </o:shapelayout>
  </w:shapeDefaults>
  <w:decimalSymbol w:val=","/>
  <w:listSeparator w:val=";"/>
  <w14:docId w14:val="17761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qFormat/>
    <w:rsid w:val="00B80DA7"/>
    <w:pPr>
      <w:numPr>
        <w:numId w:val="9"/>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9"/>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uiPriority w:val="9"/>
    <w:qFormat/>
    <w:rsid w:val="00F7708D"/>
    <w:pPr>
      <w:numPr>
        <w:ilvl w:val="3"/>
        <w:numId w:val="7"/>
      </w:numPr>
      <w:tabs>
        <w:tab w:val="num" w:pos="360"/>
      </w:tabs>
      <w:ind w:left="5760"/>
      <w:outlineLvl w:val="3"/>
    </w:pPr>
    <w:rPr>
      <w:color w:val="auto"/>
      <w:sz w:val="24"/>
      <w:szCs w:val="24"/>
    </w:rPr>
  </w:style>
  <w:style w:type="paragraph" w:styleId="Nadpis6">
    <w:name w:val="heading 6"/>
    <w:basedOn w:val="Normln"/>
    <w:next w:val="Normln"/>
    <w:link w:val="Nadpis6Char"/>
    <w:uiPriority w:val="9"/>
    <w:qFormat/>
    <w:rsid w:val="00C6145F"/>
    <w:pPr>
      <w:keepNext/>
      <w:keepLines/>
      <w:numPr>
        <w:ilvl w:val="5"/>
        <w:numId w:val="9"/>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9"/>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9"/>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9"/>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80DA7"/>
    <w:rPr>
      <w:rFonts w:ascii="Cambria" w:hAnsi="Cambria"/>
      <w:b/>
      <w:bCs/>
      <w:sz w:val="28"/>
      <w:szCs w:val="28"/>
      <w:lang w:val="sk-SK"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link w:val="Nadpis3"/>
    <w:uiPriority w:val="99"/>
    <w:locked/>
    <w:rsid w:val="00E65436"/>
    <w:rPr>
      <w:rFonts w:ascii="Cambria" w:hAnsi="Cambria"/>
      <w:sz w:val="24"/>
      <w:szCs w:val="24"/>
      <w:lang w:val="sk-SK" w:eastAsia="en-US"/>
    </w:rPr>
  </w:style>
  <w:style w:type="character" w:customStyle="1" w:styleId="Nadpis4Char">
    <w:name w:val="Nadpis 4 Char"/>
    <w:link w:val="Nadpis4"/>
    <w:uiPriority w:val="9"/>
    <w:locked/>
    <w:rsid w:val="00F7708D"/>
    <w:rPr>
      <w:rFonts w:ascii="Cambria" w:eastAsia="Times New Roman" w:hAnsi="Cambria"/>
      <w:sz w:val="24"/>
      <w:szCs w:val="24"/>
      <w:lang w:val="sk-SK"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locked/>
    <w:rsid w:val="0010692D"/>
    <w:rPr>
      <w:rFonts w:cs="Times New Roman"/>
      <w:lang w:eastAsia="en-US"/>
    </w:rPr>
  </w:style>
  <w:style w:type="paragraph" w:customStyle="1" w:styleId="Styl1">
    <w:name w:val="Styl1"/>
    <w:basedOn w:val="Odstavecseseznamem"/>
    <w:link w:val="Styl1Char"/>
    <w:qFormat/>
    <w:rsid w:val="0010692D"/>
    <w:pPr>
      <w:spacing w:before="120" w:after="120"/>
      <w:ind w:left="567" w:hanging="573"/>
      <w:jc w:val="both"/>
    </w:pPr>
  </w:style>
  <w:style w:type="paragraph" w:customStyle="1" w:styleId="Styl2">
    <w:name w:val="Styl2"/>
    <w:basedOn w:val="Bezmezer"/>
    <w:link w:val="Styl2Char"/>
    <w:uiPriority w:val="99"/>
    <w:qFormat/>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lang w:val="cs-CZ"/>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customStyle="1" w:styleId="Styl11Char">
    <w:name w:val="Styl 1.1. Char"/>
    <w:basedOn w:val="Styl1Char"/>
    <w:link w:val="Styl11"/>
    <w:locked/>
    <w:rsid w:val="00AE77D2"/>
    <w:rPr>
      <w:rFonts w:ascii="Arial" w:hAnsi="Arial" w:cs="Arial"/>
      <w:lang w:eastAsia="en-US"/>
    </w:rPr>
  </w:style>
  <w:style w:type="paragraph" w:customStyle="1" w:styleId="Styl11">
    <w:name w:val="Styl 1.1."/>
    <w:basedOn w:val="Styl1"/>
    <w:link w:val="Styl11Char"/>
    <w:qFormat/>
    <w:rsid w:val="00AE77D2"/>
    <w:pPr>
      <w:numPr>
        <w:ilvl w:val="1"/>
        <w:numId w:val="1"/>
      </w:numPr>
    </w:pPr>
    <w:rPr>
      <w:rFonts w:ascii="Arial" w:hAnsi="Arial" w:cs="Arial"/>
      <w:lang w:val="cs-CZ"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qFormat/>
    <w:rsid w:val="00B80DA7"/>
    <w:pPr>
      <w:numPr>
        <w:numId w:val="9"/>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9"/>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uiPriority w:val="9"/>
    <w:qFormat/>
    <w:rsid w:val="00F7708D"/>
    <w:pPr>
      <w:numPr>
        <w:ilvl w:val="3"/>
        <w:numId w:val="7"/>
      </w:numPr>
      <w:tabs>
        <w:tab w:val="num" w:pos="360"/>
      </w:tabs>
      <w:ind w:left="5760"/>
      <w:outlineLvl w:val="3"/>
    </w:pPr>
    <w:rPr>
      <w:color w:val="auto"/>
      <w:sz w:val="24"/>
      <w:szCs w:val="24"/>
    </w:rPr>
  </w:style>
  <w:style w:type="paragraph" w:styleId="Nadpis6">
    <w:name w:val="heading 6"/>
    <w:basedOn w:val="Normln"/>
    <w:next w:val="Normln"/>
    <w:link w:val="Nadpis6Char"/>
    <w:uiPriority w:val="9"/>
    <w:qFormat/>
    <w:rsid w:val="00C6145F"/>
    <w:pPr>
      <w:keepNext/>
      <w:keepLines/>
      <w:numPr>
        <w:ilvl w:val="5"/>
        <w:numId w:val="9"/>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9"/>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9"/>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9"/>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80DA7"/>
    <w:rPr>
      <w:rFonts w:ascii="Cambria" w:hAnsi="Cambria"/>
      <w:b/>
      <w:bCs/>
      <w:sz w:val="28"/>
      <w:szCs w:val="28"/>
      <w:lang w:val="sk-SK"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link w:val="Nadpis3"/>
    <w:uiPriority w:val="99"/>
    <w:locked/>
    <w:rsid w:val="00E65436"/>
    <w:rPr>
      <w:rFonts w:ascii="Cambria" w:hAnsi="Cambria"/>
      <w:sz w:val="24"/>
      <w:szCs w:val="24"/>
      <w:lang w:val="sk-SK" w:eastAsia="en-US"/>
    </w:rPr>
  </w:style>
  <w:style w:type="character" w:customStyle="1" w:styleId="Nadpis4Char">
    <w:name w:val="Nadpis 4 Char"/>
    <w:link w:val="Nadpis4"/>
    <w:uiPriority w:val="9"/>
    <w:locked/>
    <w:rsid w:val="00F7708D"/>
    <w:rPr>
      <w:rFonts w:ascii="Cambria" w:eastAsia="Times New Roman" w:hAnsi="Cambria"/>
      <w:sz w:val="24"/>
      <w:szCs w:val="24"/>
      <w:lang w:val="sk-SK"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locked/>
    <w:rsid w:val="0010692D"/>
    <w:rPr>
      <w:rFonts w:cs="Times New Roman"/>
      <w:lang w:eastAsia="en-US"/>
    </w:rPr>
  </w:style>
  <w:style w:type="paragraph" w:customStyle="1" w:styleId="Styl1">
    <w:name w:val="Styl1"/>
    <w:basedOn w:val="Odstavecseseznamem"/>
    <w:link w:val="Styl1Char"/>
    <w:qFormat/>
    <w:rsid w:val="0010692D"/>
    <w:pPr>
      <w:spacing w:before="120" w:after="120"/>
      <w:ind w:left="567" w:hanging="573"/>
      <w:jc w:val="both"/>
    </w:pPr>
  </w:style>
  <w:style w:type="paragraph" w:customStyle="1" w:styleId="Styl2">
    <w:name w:val="Styl2"/>
    <w:basedOn w:val="Bezmezer"/>
    <w:link w:val="Styl2Char"/>
    <w:uiPriority w:val="99"/>
    <w:qFormat/>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lang w:val="cs-CZ"/>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customStyle="1" w:styleId="Styl11Char">
    <w:name w:val="Styl 1.1. Char"/>
    <w:basedOn w:val="Styl1Char"/>
    <w:link w:val="Styl11"/>
    <w:locked/>
    <w:rsid w:val="00AE77D2"/>
    <w:rPr>
      <w:rFonts w:ascii="Arial" w:hAnsi="Arial" w:cs="Arial"/>
      <w:lang w:eastAsia="en-US"/>
    </w:rPr>
  </w:style>
  <w:style w:type="paragraph" w:customStyle="1" w:styleId="Styl11">
    <w:name w:val="Styl 1.1."/>
    <w:basedOn w:val="Styl1"/>
    <w:link w:val="Styl11Char"/>
    <w:qFormat/>
    <w:rsid w:val="00AE77D2"/>
    <w:pPr>
      <w:numPr>
        <w:ilvl w:val="1"/>
        <w:numId w:val="1"/>
      </w:numPr>
    </w:pPr>
    <w:rPr>
      <w:rFonts w:ascii="Arial" w:hAnsi="Arial" w:cs="Arial"/>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29853">
      <w:bodyDiv w:val="1"/>
      <w:marLeft w:val="0"/>
      <w:marRight w:val="0"/>
      <w:marTop w:val="0"/>
      <w:marBottom w:val="0"/>
      <w:divBdr>
        <w:top w:val="none" w:sz="0" w:space="0" w:color="auto"/>
        <w:left w:val="none" w:sz="0" w:space="0" w:color="auto"/>
        <w:bottom w:val="none" w:sz="0" w:space="0" w:color="auto"/>
        <w:right w:val="none" w:sz="0" w:space="0" w:color="auto"/>
      </w:divBdr>
    </w:div>
    <w:div w:id="467826077">
      <w:bodyDiv w:val="1"/>
      <w:marLeft w:val="0"/>
      <w:marRight w:val="0"/>
      <w:marTop w:val="0"/>
      <w:marBottom w:val="0"/>
      <w:divBdr>
        <w:top w:val="none" w:sz="0" w:space="0" w:color="auto"/>
        <w:left w:val="none" w:sz="0" w:space="0" w:color="auto"/>
        <w:bottom w:val="none" w:sz="0" w:space="0" w:color="auto"/>
        <w:right w:val="none" w:sz="0" w:space="0" w:color="auto"/>
      </w:divBdr>
    </w:div>
    <w:div w:id="815875039">
      <w:bodyDiv w:val="1"/>
      <w:marLeft w:val="0"/>
      <w:marRight w:val="0"/>
      <w:marTop w:val="0"/>
      <w:marBottom w:val="0"/>
      <w:divBdr>
        <w:top w:val="none" w:sz="0" w:space="0" w:color="auto"/>
        <w:left w:val="none" w:sz="0" w:space="0" w:color="auto"/>
        <w:bottom w:val="none" w:sz="0" w:space="0" w:color="auto"/>
        <w:right w:val="none" w:sz="0" w:space="0" w:color="auto"/>
      </w:divBdr>
    </w:div>
    <w:div w:id="1242058685">
      <w:bodyDiv w:val="1"/>
      <w:marLeft w:val="0"/>
      <w:marRight w:val="0"/>
      <w:marTop w:val="0"/>
      <w:marBottom w:val="0"/>
      <w:divBdr>
        <w:top w:val="none" w:sz="0" w:space="0" w:color="auto"/>
        <w:left w:val="none" w:sz="0" w:space="0" w:color="auto"/>
        <w:bottom w:val="none" w:sz="0" w:space="0" w:color="auto"/>
        <w:right w:val="none" w:sz="0" w:space="0" w:color="auto"/>
      </w:divBdr>
    </w:div>
    <w:div w:id="1393239417">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479643">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EFFC0-F2D7-46FB-9942-561F5374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25</Pages>
  <Words>11074</Words>
  <Characters>66163</Characters>
  <Application>Microsoft Office Word</Application>
  <DocSecurity>0</DocSecurity>
  <Lines>551</Lines>
  <Paragraphs>154</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uzivatel</cp:lastModifiedBy>
  <cp:revision>13</cp:revision>
  <cp:lastPrinted>2017-05-02T12:12:00Z</cp:lastPrinted>
  <dcterms:created xsi:type="dcterms:W3CDTF">2020-03-15T21:38:00Z</dcterms:created>
  <dcterms:modified xsi:type="dcterms:W3CDTF">2020-04-01T18:20:00Z</dcterms:modified>
</cp:coreProperties>
</file>